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22A" w:rsidRPr="00B8522A" w:rsidRDefault="00B8522A" w:rsidP="00B8522A">
      <w:pPr>
        <w:widowControl w:val="0"/>
        <w:autoSpaceDE w:val="0"/>
        <w:autoSpaceDN w:val="0"/>
        <w:spacing w:before="73" w:after="0" w:line="240" w:lineRule="auto"/>
        <w:ind w:right="194"/>
        <w:jc w:val="right"/>
        <w:rPr>
          <w:rFonts w:ascii="Times New Roman" w:eastAsia="Times New Roman" w:hAnsi="Times New Roman" w:cs="Times New Roman"/>
          <w:sz w:val="24"/>
        </w:rPr>
      </w:pPr>
      <w:r w:rsidRPr="00B8522A">
        <w:rPr>
          <w:rFonts w:ascii="Times New Roman" w:eastAsia="Times New Roman" w:hAnsi="Times New Roman" w:cs="Times New Roman"/>
          <w:sz w:val="24"/>
        </w:rPr>
        <w:t>Приложение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7</w:t>
      </w:r>
    </w:p>
    <w:p w:rsidR="00B8522A" w:rsidRPr="00B8522A" w:rsidRDefault="00B8522A" w:rsidP="00B8522A">
      <w:pPr>
        <w:widowControl w:val="0"/>
        <w:autoSpaceDE w:val="0"/>
        <w:autoSpaceDN w:val="0"/>
        <w:spacing w:before="259" w:after="0" w:line="240" w:lineRule="auto"/>
        <w:ind w:left="1600" w:right="1495"/>
        <w:rPr>
          <w:rFonts w:ascii="Times New Roman" w:eastAsia="Times New Roman" w:hAnsi="Times New Roman" w:cs="Times New Roman"/>
          <w:sz w:val="20"/>
          <w:szCs w:val="26"/>
        </w:rPr>
      </w:pPr>
    </w:p>
    <w:p w:rsidR="00B8522A" w:rsidRPr="00B8522A" w:rsidRDefault="00B8522A" w:rsidP="00B8522A">
      <w:pPr>
        <w:widowControl w:val="0"/>
        <w:autoSpaceDE w:val="0"/>
        <w:autoSpaceDN w:val="0"/>
        <w:spacing w:before="259" w:after="0" w:line="240" w:lineRule="auto"/>
        <w:ind w:left="1600" w:right="1495"/>
        <w:rPr>
          <w:rFonts w:ascii="Times New Roman" w:eastAsia="Times New Roman" w:hAnsi="Times New Roman" w:cs="Times New Roman"/>
          <w:sz w:val="20"/>
          <w:szCs w:val="26"/>
        </w:rPr>
      </w:pPr>
    </w:p>
    <w:p w:rsidR="00B8522A" w:rsidRPr="00B8522A" w:rsidRDefault="00B8522A" w:rsidP="00B8522A">
      <w:pPr>
        <w:widowControl w:val="0"/>
        <w:autoSpaceDE w:val="0"/>
        <w:autoSpaceDN w:val="0"/>
        <w:spacing w:before="259" w:after="0" w:line="240" w:lineRule="auto"/>
        <w:ind w:left="1600" w:right="1495"/>
        <w:rPr>
          <w:rFonts w:ascii="Times New Roman" w:eastAsia="Times New Roman" w:hAnsi="Times New Roman" w:cs="Times New Roman"/>
          <w:sz w:val="20"/>
          <w:szCs w:val="26"/>
        </w:rPr>
      </w:pPr>
    </w:p>
    <w:p w:rsidR="00B8522A" w:rsidRPr="00B8522A" w:rsidRDefault="00B8522A" w:rsidP="00B8522A">
      <w:pPr>
        <w:widowControl w:val="0"/>
        <w:autoSpaceDE w:val="0"/>
        <w:autoSpaceDN w:val="0"/>
        <w:spacing w:before="259" w:after="0" w:line="240" w:lineRule="auto"/>
        <w:ind w:left="1600" w:right="1495"/>
        <w:rPr>
          <w:rFonts w:ascii="Times New Roman" w:eastAsia="Times New Roman" w:hAnsi="Times New Roman" w:cs="Times New Roman"/>
          <w:b/>
          <w:sz w:val="32"/>
        </w:rPr>
      </w:pPr>
      <w:r w:rsidRPr="00B8522A">
        <w:rPr>
          <w:rFonts w:ascii="Times New Roman" w:eastAsia="Times New Roman" w:hAnsi="Times New Roman" w:cs="Times New Roman"/>
          <w:sz w:val="20"/>
          <w:szCs w:val="26"/>
        </w:rPr>
        <w:t xml:space="preserve">                                                                                 </w:t>
      </w:r>
      <w:r w:rsidRPr="00B8522A">
        <w:rPr>
          <w:rFonts w:ascii="Times New Roman" w:eastAsia="Times New Roman" w:hAnsi="Times New Roman" w:cs="Times New Roman"/>
          <w:b/>
          <w:sz w:val="32"/>
        </w:rPr>
        <w:t>РАБОЧАЯ</w:t>
      </w:r>
      <w:r w:rsidRPr="00B8522A">
        <w:rPr>
          <w:rFonts w:ascii="Times New Roman" w:eastAsia="Times New Roman" w:hAnsi="Times New Roman" w:cs="Times New Roman"/>
          <w:b/>
          <w:spacing w:val="-2"/>
          <w:sz w:val="32"/>
        </w:rPr>
        <w:t xml:space="preserve"> </w:t>
      </w:r>
      <w:r w:rsidRPr="00B8522A">
        <w:rPr>
          <w:rFonts w:ascii="Times New Roman" w:eastAsia="Times New Roman" w:hAnsi="Times New Roman" w:cs="Times New Roman"/>
          <w:b/>
          <w:sz w:val="32"/>
        </w:rPr>
        <w:t>ПРОГРАММА</w:t>
      </w:r>
    </w:p>
    <w:p w:rsidR="00B8522A" w:rsidRPr="00B8522A" w:rsidRDefault="00B8522A" w:rsidP="00B8522A">
      <w:pPr>
        <w:widowControl w:val="0"/>
        <w:autoSpaceDE w:val="0"/>
        <w:autoSpaceDN w:val="0"/>
        <w:spacing w:before="184" w:after="0" w:line="240" w:lineRule="auto"/>
        <w:ind w:left="1600" w:right="1494"/>
        <w:jc w:val="center"/>
        <w:rPr>
          <w:rFonts w:ascii="Times New Roman" w:eastAsia="Times New Roman" w:hAnsi="Times New Roman" w:cs="Times New Roman"/>
          <w:b/>
          <w:sz w:val="32"/>
        </w:rPr>
      </w:pPr>
      <w:r w:rsidRPr="00B8522A">
        <w:rPr>
          <w:rFonts w:ascii="Times New Roman" w:eastAsia="Times New Roman" w:hAnsi="Times New Roman" w:cs="Times New Roman"/>
          <w:b/>
          <w:sz w:val="32"/>
        </w:rPr>
        <w:t>учебного</w:t>
      </w:r>
      <w:r w:rsidRPr="00B8522A">
        <w:rPr>
          <w:rFonts w:ascii="Times New Roman" w:eastAsia="Times New Roman" w:hAnsi="Times New Roman" w:cs="Times New Roman"/>
          <w:b/>
          <w:spacing w:val="-17"/>
          <w:sz w:val="32"/>
        </w:rPr>
        <w:t xml:space="preserve"> </w:t>
      </w:r>
      <w:r w:rsidRPr="00B8522A">
        <w:rPr>
          <w:rFonts w:ascii="Times New Roman" w:eastAsia="Times New Roman" w:hAnsi="Times New Roman" w:cs="Times New Roman"/>
          <w:b/>
          <w:sz w:val="32"/>
        </w:rPr>
        <w:t>предмета</w:t>
      </w:r>
    </w:p>
    <w:p w:rsidR="00B8522A" w:rsidRPr="00B8522A" w:rsidRDefault="00B8522A" w:rsidP="00B8522A">
      <w:pPr>
        <w:widowControl w:val="0"/>
        <w:autoSpaceDE w:val="0"/>
        <w:autoSpaceDN w:val="0"/>
        <w:spacing w:before="184" w:after="0" w:line="240" w:lineRule="auto"/>
        <w:ind w:left="1600" w:right="1495"/>
        <w:jc w:val="center"/>
        <w:rPr>
          <w:rFonts w:ascii="Times New Roman" w:eastAsia="Times New Roman" w:hAnsi="Times New Roman" w:cs="Times New Roman"/>
          <w:b/>
          <w:sz w:val="32"/>
        </w:rPr>
      </w:pPr>
      <w:r w:rsidRPr="00B8522A">
        <w:rPr>
          <w:rFonts w:ascii="Times New Roman" w:eastAsia="Times New Roman" w:hAnsi="Times New Roman" w:cs="Times New Roman"/>
          <w:b/>
          <w:sz w:val="32"/>
        </w:rPr>
        <w:t>«МАТЕМАТИКА»</w:t>
      </w:r>
    </w:p>
    <w:p w:rsidR="00B8522A" w:rsidRPr="00B8522A" w:rsidRDefault="00B8522A" w:rsidP="00B8522A">
      <w:pPr>
        <w:widowControl w:val="0"/>
        <w:autoSpaceDE w:val="0"/>
        <w:autoSpaceDN w:val="0"/>
        <w:spacing w:before="184" w:after="0" w:line="240" w:lineRule="auto"/>
        <w:ind w:left="1600" w:right="1496"/>
        <w:jc w:val="center"/>
        <w:rPr>
          <w:rFonts w:ascii="Times New Roman" w:eastAsia="Times New Roman" w:hAnsi="Times New Roman" w:cs="Times New Roman"/>
          <w:b/>
          <w:sz w:val="32"/>
        </w:rPr>
      </w:pPr>
      <w:r w:rsidRPr="00B8522A">
        <w:rPr>
          <w:rFonts w:ascii="Times New Roman" w:eastAsia="Times New Roman" w:hAnsi="Times New Roman" w:cs="Times New Roman"/>
          <w:b/>
          <w:sz w:val="32"/>
        </w:rPr>
        <w:t>Срок</w:t>
      </w:r>
      <w:r w:rsidRPr="00B8522A">
        <w:rPr>
          <w:rFonts w:ascii="Times New Roman" w:eastAsia="Times New Roman" w:hAnsi="Times New Roman" w:cs="Times New Roman"/>
          <w:b/>
          <w:spacing w:val="-4"/>
          <w:sz w:val="32"/>
        </w:rPr>
        <w:t xml:space="preserve"> </w:t>
      </w:r>
      <w:r w:rsidRPr="00B8522A">
        <w:rPr>
          <w:rFonts w:ascii="Times New Roman" w:eastAsia="Times New Roman" w:hAnsi="Times New Roman" w:cs="Times New Roman"/>
          <w:b/>
          <w:sz w:val="32"/>
        </w:rPr>
        <w:t>освоения</w:t>
      </w:r>
      <w:r w:rsidRPr="00B8522A">
        <w:rPr>
          <w:rFonts w:ascii="Times New Roman" w:eastAsia="Times New Roman" w:hAnsi="Times New Roman" w:cs="Times New Roman"/>
          <w:b/>
          <w:spacing w:val="-3"/>
          <w:sz w:val="32"/>
        </w:rPr>
        <w:t xml:space="preserve"> </w:t>
      </w:r>
      <w:r w:rsidRPr="00B8522A">
        <w:rPr>
          <w:rFonts w:ascii="Times New Roman" w:eastAsia="Times New Roman" w:hAnsi="Times New Roman" w:cs="Times New Roman"/>
          <w:b/>
          <w:sz w:val="32"/>
        </w:rPr>
        <w:t>программы:</w:t>
      </w:r>
      <w:r w:rsidRPr="00B8522A">
        <w:rPr>
          <w:rFonts w:ascii="Times New Roman" w:eastAsia="Times New Roman" w:hAnsi="Times New Roman" w:cs="Times New Roman"/>
          <w:b/>
          <w:spacing w:val="-1"/>
          <w:sz w:val="32"/>
        </w:rPr>
        <w:t xml:space="preserve"> </w:t>
      </w:r>
      <w:r w:rsidRPr="00B8522A">
        <w:rPr>
          <w:rFonts w:ascii="Times New Roman" w:eastAsia="Times New Roman" w:hAnsi="Times New Roman" w:cs="Times New Roman"/>
          <w:b/>
          <w:sz w:val="32"/>
        </w:rPr>
        <w:t>4</w:t>
      </w:r>
      <w:r w:rsidRPr="00B8522A">
        <w:rPr>
          <w:rFonts w:ascii="Times New Roman" w:eastAsia="Times New Roman" w:hAnsi="Times New Roman" w:cs="Times New Roman"/>
          <w:b/>
          <w:spacing w:val="-2"/>
          <w:sz w:val="32"/>
        </w:rPr>
        <w:t xml:space="preserve"> </w:t>
      </w:r>
      <w:r w:rsidRPr="00B8522A">
        <w:rPr>
          <w:rFonts w:ascii="Times New Roman" w:eastAsia="Times New Roman" w:hAnsi="Times New Roman" w:cs="Times New Roman"/>
          <w:b/>
          <w:sz w:val="32"/>
        </w:rPr>
        <w:t>года</w:t>
      </w:r>
      <w:r w:rsidRPr="00B8522A">
        <w:rPr>
          <w:rFonts w:ascii="Times New Roman" w:eastAsia="Times New Roman" w:hAnsi="Times New Roman" w:cs="Times New Roman"/>
          <w:b/>
          <w:spacing w:val="-2"/>
          <w:sz w:val="32"/>
        </w:rPr>
        <w:t xml:space="preserve"> </w:t>
      </w:r>
      <w:r w:rsidRPr="00B8522A">
        <w:rPr>
          <w:rFonts w:ascii="Times New Roman" w:eastAsia="Times New Roman" w:hAnsi="Times New Roman" w:cs="Times New Roman"/>
          <w:b/>
          <w:sz w:val="32"/>
        </w:rPr>
        <w:t>(1</w:t>
      </w:r>
      <w:r w:rsidRPr="00B8522A">
        <w:rPr>
          <w:rFonts w:ascii="Times New Roman" w:eastAsia="Times New Roman" w:hAnsi="Times New Roman" w:cs="Times New Roman"/>
          <w:b/>
          <w:spacing w:val="-3"/>
          <w:sz w:val="32"/>
        </w:rPr>
        <w:t xml:space="preserve"> </w:t>
      </w:r>
      <w:r w:rsidRPr="00B8522A">
        <w:rPr>
          <w:rFonts w:ascii="Times New Roman" w:eastAsia="Times New Roman" w:hAnsi="Times New Roman" w:cs="Times New Roman"/>
          <w:b/>
          <w:sz w:val="32"/>
        </w:rPr>
        <w:t>-</w:t>
      </w:r>
      <w:r w:rsidRPr="00B8522A">
        <w:rPr>
          <w:rFonts w:ascii="Times New Roman" w:eastAsia="Times New Roman" w:hAnsi="Times New Roman" w:cs="Times New Roman"/>
          <w:b/>
          <w:spacing w:val="-4"/>
          <w:sz w:val="32"/>
        </w:rPr>
        <w:t xml:space="preserve"> </w:t>
      </w:r>
      <w:r w:rsidRPr="00B8522A">
        <w:rPr>
          <w:rFonts w:ascii="Times New Roman" w:eastAsia="Times New Roman" w:hAnsi="Times New Roman" w:cs="Times New Roman"/>
          <w:b/>
          <w:sz w:val="32"/>
        </w:rPr>
        <w:t>4</w:t>
      </w:r>
      <w:r w:rsidRPr="00B8522A">
        <w:rPr>
          <w:rFonts w:ascii="Times New Roman" w:eastAsia="Times New Roman" w:hAnsi="Times New Roman" w:cs="Times New Roman"/>
          <w:b/>
          <w:spacing w:val="-3"/>
          <w:sz w:val="32"/>
        </w:rPr>
        <w:t xml:space="preserve"> </w:t>
      </w:r>
      <w:r w:rsidRPr="00B8522A">
        <w:rPr>
          <w:rFonts w:ascii="Times New Roman" w:eastAsia="Times New Roman" w:hAnsi="Times New Roman" w:cs="Times New Roman"/>
          <w:b/>
          <w:sz w:val="32"/>
        </w:rPr>
        <w:t>классы)</w:t>
      </w:r>
    </w:p>
    <w:p w:rsidR="00B8522A" w:rsidRPr="00B8522A" w:rsidRDefault="00B8522A" w:rsidP="00B8522A">
      <w:pPr>
        <w:widowControl w:val="0"/>
        <w:autoSpaceDE w:val="0"/>
        <w:autoSpaceDN w:val="0"/>
        <w:spacing w:after="0" w:line="240" w:lineRule="auto"/>
        <w:jc w:val="center"/>
        <w:rPr>
          <w:rFonts w:ascii="Times New Roman" w:eastAsia="Times New Roman" w:hAnsi="Times New Roman" w:cs="Times New Roman"/>
          <w:sz w:val="32"/>
        </w:rPr>
        <w:sectPr w:rsidR="00B8522A" w:rsidRPr="00B8522A" w:rsidSect="004D34CC">
          <w:footerReference w:type="default" r:id="rId5"/>
          <w:pgSz w:w="16840" w:h="11910" w:orient="landscape"/>
          <w:pgMar w:top="1060" w:right="1040" w:bottom="740" w:left="280" w:header="0" w:footer="0" w:gutter="0"/>
          <w:cols w:space="720"/>
          <w:docGrid w:linePitch="299"/>
        </w:sectPr>
      </w:pPr>
    </w:p>
    <w:p w:rsidR="00B8522A" w:rsidRPr="00B8522A" w:rsidRDefault="00B8522A" w:rsidP="00B8522A">
      <w:pPr>
        <w:widowControl w:val="0"/>
        <w:autoSpaceDE w:val="0"/>
        <w:autoSpaceDN w:val="0"/>
        <w:spacing w:before="74" w:after="25" w:line="240" w:lineRule="auto"/>
        <w:ind w:left="1599" w:right="1496"/>
        <w:jc w:val="center"/>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rPr>
        <w:lastRenderedPageBreak/>
        <w:t>СОДЕРЖАНИЕ</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25"/>
        <w:gridCol w:w="2410"/>
      </w:tblGrid>
      <w:tr w:rsidR="00B8522A" w:rsidRPr="00B8522A" w:rsidTr="00EF0B46">
        <w:trPr>
          <w:trHeight w:val="535"/>
        </w:trPr>
        <w:tc>
          <w:tcPr>
            <w:tcW w:w="7225" w:type="dxa"/>
          </w:tcPr>
          <w:p w:rsidR="00B8522A" w:rsidRPr="00B8522A" w:rsidRDefault="00B8522A" w:rsidP="00B8522A">
            <w:pPr>
              <w:spacing w:before="2"/>
              <w:ind w:left="108"/>
              <w:rPr>
                <w:rFonts w:ascii="Times New Roman" w:eastAsia="Times New Roman" w:hAnsi="Times New Roman" w:cs="Times New Roman"/>
                <w:b/>
                <w:sz w:val="26"/>
              </w:rPr>
            </w:pPr>
            <w:r w:rsidRPr="00B8522A">
              <w:rPr>
                <w:rFonts w:ascii="Times New Roman" w:eastAsia="Times New Roman" w:hAnsi="Times New Roman" w:cs="Times New Roman"/>
                <w:b/>
                <w:sz w:val="26"/>
              </w:rPr>
              <w:t>Наименование</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раздела</w:t>
            </w:r>
          </w:p>
        </w:tc>
        <w:tc>
          <w:tcPr>
            <w:tcW w:w="2410" w:type="dxa"/>
          </w:tcPr>
          <w:p w:rsidR="00B8522A" w:rsidRPr="00B8522A" w:rsidRDefault="00B8522A" w:rsidP="00B8522A">
            <w:pPr>
              <w:spacing w:before="2"/>
              <w:ind w:right="806"/>
              <w:jc w:val="right"/>
              <w:rPr>
                <w:rFonts w:ascii="Times New Roman" w:eastAsia="Times New Roman" w:hAnsi="Times New Roman" w:cs="Times New Roman"/>
                <w:b/>
                <w:sz w:val="26"/>
              </w:rPr>
            </w:pPr>
            <w:r w:rsidRPr="00B8522A">
              <w:rPr>
                <w:rFonts w:ascii="Times New Roman" w:eastAsia="Times New Roman" w:hAnsi="Times New Roman" w:cs="Times New Roman"/>
                <w:b/>
                <w:sz w:val="26"/>
              </w:rPr>
              <w:t>№</w:t>
            </w:r>
            <w:r w:rsidRPr="00B8522A">
              <w:rPr>
                <w:rFonts w:ascii="Times New Roman" w:eastAsia="Times New Roman" w:hAnsi="Times New Roman" w:cs="Times New Roman"/>
                <w:b/>
                <w:spacing w:val="-1"/>
                <w:sz w:val="26"/>
              </w:rPr>
              <w:t xml:space="preserve"> </w:t>
            </w:r>
            <w:r w:rsidRPr="00B8522A">
              <w:rPr>
                <w:rFonts w:ascii="Times New Roman" w:eastAsia="Times New Roman" w:hAnsi="Times New Roman" w:cs="Times New Roman"/>
                <w:b/>
                <w:sz w:val="26"/>
              </w:rPr>
              <w:t>стр.</w:t>
            </w:r>
          </w:p>
        </w:tc>
      </w:tr>
      <w:tr w:rsidR="00B8522A" w:rsidRPr="00B8522A" w:rsidTr="00EF0B46">
        <w:trPr>
          <w:trHeight w:val="537"/>
        </w:trPr>
        <w:tc>
          <w:tcPr>
            <w:tcW w:w="7225" w:type="dxa"/>
          </w:tcPr>
          <w:p w:rsidR="00B8522A" w:rsidRPr="00B8522A" w:rsidRDefault="00B8522A" w:rsidP="00B8522A">
            <w:pPr>
              <w:spacing w:before="2"/>
              <w:ind w:left="65"/>
              <w:rPr>
                <w:rFonts w:ascii="Times New Roman" w:eastAsia="Times New Roman" w:hAnsi="Times New Roman" w:cs="Times New Roman"/>
                <w:b/>
                <w:sz w:val="26"/>
              </w:rPr>
            </w:pPr>
            <w:r w:rsidRPr="00B8522A">
              <w:rPr>
                <w:rFonts w:ascii="Times New Roman" w:eastAsia="Times New Roman" w:hAnsi="Times New Roman" w:cs="Times New Roman"/>
                <w:b/>
                <w:sz w:val="26"/>
              </w:rPr>
              <w:t>1.</w:t>
            </w:r>
            <w:r w:rsidRPr="00B8522A">
              <w:rPr>
                <w:rFonts w:ascii="Times New Roman" w:eastAsia="Times New Roman" w:hAnsi="Times New Roman" w:cs="Times New Roman"/>
                <w:b/>
                <w:spacing w:val="30"/>
                <w:sz w:val="26"/>
              </w:rPr>
              <w:t xml:space="preserve"> </w:t>
            </w:r>
            <w:r w:rsidRPr="00B8522A">
              <w:rPr>
                <w:rFonts w:ascii="Times New Roman" w:eastAsia="Times New Roman" w:hAnsi="Times New Roman" w:cs="Times New Roman"/>
                <w:b/>
                <w:sz w:val="26"/>
              </w:rPr>
              <w:t>Пояснительная</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записка</w:t>
            </w:r>
          </w:p>
        </w:tc>
        <w:tc>
          <w:tcPr>
            <w:tcW w:w="2410" w:type="dxa"/>
          </w:tcPr>
          <w:p w:rsidR="00B8522A" w:rsidRPr="00B8522A" w:rsidRDefault="00B8522A" w:rsidP="00B8522A">
            <w:pPr>
              <w:spacing w:before="2"/>
              <w:ind w:right="884"/>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3</w:t>
            </w:r>
          </w:p>
        </w:tc>
      </w:tr>
      <w:tr w:rsidR="00B8522A" w:rsidRPr="00B8522A" w:rsidTr="00EF0B46">
        <w:trPr>
          <w:trHeight w:val="577"/>
        </w:trPr>
        <w:tc>
          <w:tcPr>
            <w:tcW w:w="7225" w:type="dxa"/>
          </w:tcPr>
          <w:p w:rsidR="00B8522A" w:rsidRPr="00B8522A" w:rsidRDefault="00B8522A" w:rsidP="00B8522A">
            <w:pPr>
              <w:spacing w:before="2"/>
              <w:ind w:left="65"/>
              <w:rPr>
                <w:rFonts w:ascii="Times New Roman" w:eastAsia="Times New Roman" w:hAnsi="Times New Roman" w:cs="Times New Roman"/>
                <w:b/>
                <w:sz w:val="26"/>
              </w:rPr>
            </w:pPr>
            <w:r w:rsidRPr="00B8522A">
              <w:rPr>
                <w:rFonts w:ascii="Times New Roman" w:eastAsia="Times New Roman" w:hAnsi="Times New Roman" w:cs="Times New Roman"/>
                <w:b/>
                <w:sz w:val="26"/>
              </w:rPr>
              <w:t>2.</w:t>
            </w:r>
            <w:r w:rsidRPr="00B8522A">
              <w:rPr>
                <w:rFonts w:ascii="Times New Roman" w:eastAsia="Times New Roman" w:hAnsi="Times New Roman" w:cs="Times New Roman"/>
                <w:b/>
                <w:spacing w:val="30"/>
                <w:sz w:val="26"/>
              </w:rPr>
              <w:t xml:space="preserve"> </w:t>
            </w:r>
            <w:r w:rsidRPr="00B8522A">
              <w:rPr>
                <w:rFonts w:ascii="Times New Roman" w:eastAsia="Times New Roman" w:hAnsi="Times New Roman" w:cs="Times New Roman"/>
                <w:b/>
                <w:sz w:val="26"/>
              </w:rPr>
              <w:t>Содержание</w:t>
            </w:r>
            <w:r w:rsidRPr="00B8522A">
              <w:rPr>
                <w:rFonts w:ascii="Times New Roman" w:eastAsia="Times New Roman" w:hAnsi="Times New Roman" w:cs="Times New Roman"/>
                <w:b/>
                <w:spacing w:val="-4"/>
                <w:sz w:val="26"/>
              </w:rPr>
              <w:t xml:space="preserve"> </w:t>
            </w:r>
            <w:r w:rsidRPr="00B8522A">
              <w:rPr>
                <w:rFonts w:ascii="Times New Roman" w:eastAsia="Times New Roman" w:hAnsi="Times New Roman" w:cs="Times New Roman"/>
                <w:b/>
                <w:sz w:val="26"/>
              </w:rPr>
              <w:t>учебного</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предмета</w:t>
            </w:r>
            <w:r w:rsidRPr="00B8522A">
              <w:rPr>
                <w:rFonts w:ascii="Times New Roman" w:eastAsia="Times New Roman" w:hAnsi="Times New Roman" w:cs="Times New Roman"/>
                <w:b/>
                <w:spacing w:val="-4"/>
                <w:sz w:val="26"/>
              </w:rPr>
              <w:t xml:space="preserve"> </w:t>
            </w:r>
            <w:r w:rsidRPr="00B8522A">
              <w:rPr>
                <w:rFonts w:ascii="Times New Roman" w:eastAsia="Times New Roman" w:hAnsi="Times New Roman" w:cs="Times New Roman"/>
                <w:b/>
                <w:sz w:val="26"/>
              </w:rPr>
              <w:t>«Математика»</w:t>
            </w:r>
          </w:p>
        </w:tc>
        <w:tc>
          <w:tcPr>
            <w:tcW w:w="2410" w:type="dxa"/>
          </w:tcPr>
          <w:p w:rsidR="00B8522A" w:rsidRPr="00B8522A" w:rsidRDefault="00B8522A" w:rsidP="00B8522A">
            <w:pPr>
              <w:spacing w:before="2"/>
              <w:ind w:right="884"/>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5</w:t>
            </w:r>
          </w:p>
        </w:tc>
      </w:tr>
      <w:tr w:rsidR="00B8522A" w:rsidRPr="00B8522A" w:rsidTr="00EF0B46">
        <w:trPr>
          <w:trHeight w:val="534"/>
        </w:trPr>
        <w:tc>
          <w:tcPr>
            <w:tcW w:w="7225" w:type="dxa"/>
          </w:tcPr>
          <w:p w:rsidR="00B8522A" w:rsidRPr="00B8522A" w:rsidRDefault="00B8522A" w:rsidP="00B8522A">
            <w:pPr>
              <w:spacing w:line="298" w:lineRule="exact"/>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1</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Pr>
          <w:p w:rsidR="00B8522A" w:rsidRPr="00B8522A" w:rsidRDefault="00B8522A" w:rsidP="00B8522A">
            <w:pPr>
              <w:spacing w:line="298" w:lineRule="exact"/>
              <w:ind w:right="884"/>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5</w:t>
            </w:r>
          </w:p>
        </w:tc>
      </w:tr>
      <w:tr w:rsidR="00B8522A" w:rsidRPr="00B8522A" w:rsidTr="00EF0B46">
        <w:trPr>
          <w:trHeight w:val="537"/>
        </w:trPr>
        <w:tc>
          <w:tcPr>
            <w:tcW w:w="7225" w:type="dxa"/>
          </w:tcPr>
          <w:p w:rsidR="00B8522A" w:rsidRPr="00B8522A" w:rsidRDefault="00B8522A" w:rsidP="00B8522A">
            <w:pPr>
              <w:spacing w:before="2"/>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2</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Pr>
          <w:p w:rsidR="00B8522A" w:rsidRPr="00B8522A" w:rsidRDefault="00B8522A" w:rsidP="00B8522A">
            <w:pPr>
              <w:spacing w:before="2"/>
              <w:ind w:right="884"/>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7</w:t>
            </w:r>
          </w:p>
        </w:tc>
      </w:tr>
      <w:tr w:rsidR="00B8522A" w:rsidRPr="00B8522A" w:rsidTr="00EF0B46">
        <w:trPr>
          <w:trHeight w:val="575"/>
        </w:trPr>
        <w:tc>
          <w:tcPr>
            <w:tcW w:w="7225" w:type="dxa"/>
          </w:tcPr>
          <w:p w:rsidR="00B8522A" w:rsidRPr="00B8522A" w:rsidRDefault="00B8522A" w:rsidP="00B8522A">
            <w:pPr>
              <w:spacing w:line="298" w:lineRule="exact"/>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3</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Pr>
          <w:p w:rsidR="00B8522A" w:rsidRPr="00B8522A" w:rsidRDefault="00B8522A" w:rsidP="00B8522A">
            <w:pPr>
              <w:spacing w:line="298" w:lineRule="exact"/>
              <w:ind w:right="884"/>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9</w:t>
            </w:r>
          </w:p>
        </w:tc>
      </w:tr>
      <w:tr w:rsidR="00B8522A" w:rsidRPr="00B8522A" w:rsidTr="00EF0B46">
        <w:trPr>
          <w:trHeight w:val="537"/>
        </w:trPr>
        <w:tc>
          <w:tcPr>
            <w:tcW w:w="7225" w:type="dxa"/>
          </w:tcPr>
          <w:p w:rsidR="00B8522A" w:rsidRPr="00B8522A" w:rsidRDefault="00B8522A" w:rsidP="00B8522A">
            <w:pPr>
              <w:spacing w:before="2"/>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4</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12</w:t>
            </w:r>
          </w:p>
        </w:tc>
      </w:tr>
      <w:tr w:rsidR="00B8522A" w:rsidRPr="00B8522A" w:rsidTr="00EF0B46">
        <w:trPr>
          <w:trHeight w:val="1123"/>
        </w:trPr>
        <w:tc>
          <w:tcPr>
            <w:tcW w:w="7225" w:type="dxa"/>
          </w:tcPr>
          <w:p w:rsidR="00B8522A" w:rsidRPr="00B8522A" w:rsidRDefault="00B8522A" w:rsidP="00B8522A">
            <w:pPr>
              <w:ind w:left="425" w:right="100" w:hanging="360"/>
              <w:jc w:val="both"/>
              <w:rPr>
                <w:rFonts w:ascii="Times New Roman" w:eastAsia="Times New Roman" w:hAnsi="Times New Roman" w:cs="Times New Roman"/>
                <w:b/>
                <w:sz w:val="26"/>
                <w:lang w:val="ru-RU"/>
              </w:rPr>
            </w:pPr>
            <w:r w:rsidRPr="00B8522A">
              <w:rPr>
                <w:rFonts w:ascii="Times New Roman" w:eastAsia="Times New Roman" w:hAnsi="Times New Roman" w:cs="Times New Roman"/>
                <w:b/>
                <w:sz w:val="26"/>
                <w:lang w:val="ru-RU"/>
              </w:rPr>
              <w:t>3.</w:t>
            </w:r>
            <w:r w:rsidRPr="00B8522A">
              <w:rPr>
                <w:rFonts w:ascii="Times New Roman" w:eastAsia="Times New Roman" w:hAnsi="Times New Roman" w:cs="Times New Roman"/>
                <w:b/>
                <w:spacing w:val="1"/>
                <w:sz w:val="26"/>
                <w:lang w:val="ru-RU"/>
              </w:rPr>
              <w:t xml:space="preserve"> </w:t>
            </w:r>
            <w:r w:rsidRPr="00B8522A">
              <w:rPr>
                <w:rFonts w:ascii="Times New Roman" w:eastAsia="Times New Roman" w:hAnsi="Times New Roman" w:cs="Times New Roman"/>
                <w:b/>
                <w:sz w:val="26"/>
                <w:lang w:val="ru-RU"/>
              </w:rPr>
              <w:t>Планируемые</w:t>
            </w:r>
            <w:r w:rsidRPr="00B8522A">
              <w:rPr>
                <w:rFonts w:ascii="Times New Roman" w:eastAsia="Times New Roman" w:hAnsi="Times New Roman" w:cs="Times New Roman"/>
                <w:b/>
                <w:spacing w:val="1"/>
                <w:sz w:val="26"/>
                <w:lang w:val="ru-RU"/>
              </w:rPr>
              <w:t xml:space="preserve"> </w:t>
            </w:r>
            <w:r w:rsidRPr="00B8522A">
              <w:rPr>
                <w:rFonts w:ascii="Times New Roman" w:eastAsia="Times New Roman" w:hAnsi="Times New Roman" w:cs="Times New Roman"/>
                <w:b/>
                <w:sz w:val="26"/>
                <w:lang w:val="ru-RU"/>
              </w:rPr>
              <w:t>результаты</w:t>
            </w:r>
            <w:r w:rsidRPr="00B8522A">
              <w:rPr>
                <w:rFonts w:ascii="Times New Roman" w:eastAsia="Times New Roman" w:hAnsi="Times New Roman" w:cs="Times New Roman"/>
                <w:b/>
                <w:spacing w:val="66"/>
                <w:sz w:val="26"/>
                <w:lang w:val="ru-RU"/>
              </w:rPr>
              <w:t xml:space="preserve"> </w:t>
            </w:r>
            <w:r w:rsidRPr="00B8522A">
              <w:rPr>
                <w:rFonts w:ascii="Times New Roman" w:eastAsia="Times New Roman" w:hAnsi="Times New Roman" w:cs="Times New Roman"/>
                <w:b/>
                <w:sz w:val="26"/>
                <w:lang w:val="ru-RU"/>
              </w:rPr>
              <w:t>освоения</w:t>
            </w:r>
            <w:r w:rsidRPr="00B8522A">
              <w:rPr>
                <w:rFonts w:ascii="Times New Roman" w:eastAsia="Times New Roman" w:hAnsi="Times New Roman" w:cs="Times New Roman"/>
                <w:b/>
                <w:spacing w:val="66"/>
                <w:sz w:val="26"/>
                <w:lang w:val="ru-RU"/>
              </w:rPr>
              <w:t xml:space="preserve"> </w:t>
            </w:r>
            <w:r w:rsidRPr="00B8522A">
              <w:rPr>
                <w:rFonts w:ascii="Times New Roman" w:eastAsia="Times New Roman" w:hAnsi="Times New Roman" w:cs="Times New Roman"/>
                <w:b/>
                <w:sz w:val="26"/>
                <w:lang w:val="ru-RU"/>
              </w:rPr>
              <w:t>программы</w:t>
            </w:r>
            <w:r w:rsidRPr="00B8522A">
              <w:rPr>
                <w:rFonts w:ascii="Times New Roman" w:eastAsia="Times New Roman" w:hAnsi="Times New Roman" w:cs="Times New Roman"/>
                <w:b/>
                <w:spacing w:val="1"/>
                <w:sz w:val="26"/>
                <w:lang w:val="ru-RU"/>
              </w:rPr>
              <w:t xml:space="preserve"> </w:t>
            </w:r>
            <w:r w:rsidRPr="00B8522A">
              <w:rPr>
                <w:rFonts w:ascii="Times New Roman" w:eastAsia="Times New Roman" w:hAnsi="Times New Roman" w:cs="Times New Roman"/>
                <w:b/>
                <w:sz w:val="26"/>
                <w:lang w:val="ru-RU"/>
              </w:rPr>
              <w:t>учебного предмета «Математика» на уровне начального</w:t>
            </w:r>
            <w:r w:rsidRPr="00B8522A">
              <w:rPr>
                <w:rFonts w:ascii="Times New Roman" w:eastAsia="Times New Roman" w:hAnsi="Times New Roman" w:cs="Times New Roman"/>
                <w:b/>
                <w:spacing w:val="-62"/>
                <w:sz w:val="26"/>
                <w:lang w:val="ru-RU"/>
              </w:rPr>
              <w:t xml:space="preserve"> </w:t>
            </w:r>
            <w:r w:rsidRPr="00B8522A">
              <w:rPr>
                <w:rFonts w:ascii="Times New Roman" w:eastAsia="Times New Roman" w:hAnsi="Times New Roman" w:cs="Times New Roman"/>
                <w:b/>
                <w:sz w:val="26"/>
                <w:lang w:val="ru-RU"/>
              </w:rPr>
              <w:t>общего образования</w:t>
            </w:r>
          </w:p>
        </w:tc>
        <w:tc>
          <w:tcPr>
            <w:tcW w:w="2410" w:type="dxa"/>
          </w:tcPr>
          <w:p w:rsidR="00B8522A" w:rsidRPr="00B8522A" w:rsidRDefault="00B8522A" w:rsidP="00B8522A">
            <w:pPr>
              <w:ind w:right="853"/>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стр.14</w:t>
            </w:r>
          </w:p>
        </w:tc>
      </w:tr>
      <w:tr w:rsidR="00B8522A" w:rsidRPr="00B8522A" w:rsidTr="00EF0B46">
        <w:trPr>
          <w:trHeight w:val="577"/>
        </w:trPr>
        <w:tc>
          <w:tcPr>
            <w:tcW w:w="7225" w:type="dxa"/>
          </w:tcPr>
          <w:p w:rsidR="00B8522A" w:rsidRPr="00B8522A" w:rsidRDefault="00B8522A" w:rsidP="00B8522A">
            <w:pPr>
              <w:spacing w:before="2"/>
              <w:ind w:left="108"/>
              <w:rPr>
                <w:rFonts w:ascii="Times New Roman" w:eastAsia="Times New Roman" w:hAnsi="Times New Roman" w:cs="Times New Roman"/>
                <w:b/>
                <w:sz w:val="26"/>
              </w:rPr>
            </w:pPr>
            <w:r w:rsidRPr="00B8522A">
              <w:rPr>
                <w:rFonts w:ascii="Times New Roman" w:eastAsia="Times New Roman" w:hAnsi="Times New Roman" w:cs="Times New Roman"/>
                <w:b/>
                <w:sz w:val="26"/>
              </w:rPr>
              <w:t>Личностные</w:t>
            </w:r>
            <w:r w:rsidRPr="00B8522A">
              <w:rPr>
                <w:rFonts w:ascii="Times New Roman" w:eastAsia="Times New Roman" w:hAnsi="Times New Roman" w:cs="Times New Roman"/>
                <w:b/>
                <w:spacing w:val="-4"/>
                <w:sz w:val="26"/>
              </w:rPr>
              <w:t xml:space="preserve"> </w:t>
            </w:r>
            <w:r w:rsidRPr="00B8522A">
              <w:rPr>
                <w:rFonts w:ascii="Times New Roman" w:eastAsia="Times New Roman" w:hAnsi="Times New Roman" w:cs="Times New Roman"/>
                <w:b/>
                <w:sz w:val="26"/>
              </w:rPr>
              <w:t>результаты</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14</w:t>
            </w:r>
          </w:p>
        </w:tc>
      </w:tr>
      <w:tr w:rsidR="00B8522A" w:rsidRPr="00B8522A" w:rsidTr="00EF0B46">
        <w:trPr>
          <w:trHeight w:val="534"/>
        </w:trPr>
        <w:tc>
          <w:tcPr>
            <w:tcW w:w="7225" w:type="dxa"/>
          </w:tcPr>
          <w:p w:rsidR="00B8522A" w:rsidRPr="00B8522A" w:rsidRDefault="00B8522A" w:rsidP="00B8522A">
            <w:pPr>
              <w:spacing w:line="298" w:lineRule="exact"/>
              <w:ind w:left="108"/>
              <w:rPr>
                <w:rFonts w:ascii="Times New Roman" w:eastAsia="Times New Roman" w:hAnsi="Times New Roman" w:cs="Times New Roman"/>
                <w:b/>
                <w:sz w:val="26"/>
              </w:rPr>
            </w:pPr>
            <w:r w:rsidRPr="00B8522A">
              <w:rPr>
                <w:rFonts w:ascii="Times New Roman" w:eastAsia="Times New Roman" w:hAnsi="Times New Roman" w:cs="Times New Roman"/>
                <w:b/>
                <w:sz w:val="26"/>
              </w:rPr>
              <w:t>Метапредметные</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результаты</w:t>
            </w:r>
          </w:p>
        </w:tc>
        <w:tc>
          <w:tcPr>
            <w:tcW w:w="2410" w:type="dxa"/>
          </w:tcPr>
          <w:p w:rsidR="00B8522A" w:rsidRPr="00B8522A" w:rsidRDefault="00B8522A" w:rsidP="00B8522A">
            <w:pPr>
              <w:spacing w:line="298" w:lineRule="exact"/>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15</w:t>
            </w:r>
          </w:p>
        </w:tc>
      </w:tr>
      <w:tr w:rsidR="00B8522A" w:rsidRPr="00B8522A" w:rsidTr="00EF0B46">
        <w:trPr>
          <w:trHeight w:val="537"/>
        </w:trPr>
        <w:tc>
          <w:tcPr>
            <w:tcW w:w="7225" w:type="dxa"/>
          </w:tcPr>
          <w:p w:rsidR="00B8522A" w:rsidRPr="00B8522A" w:rsidRDefault="00B8522A" w:rsidP="00B8522A">
            <w:pPr>
              <w:spacing w:before="2"/>
              <w:ind w:left="108"/>
              <w:rPr>
                <w:rFonts w:ascii="Times New Roman" w:eastAsia="Times New Roman" w:hAnsi="Times New Roman" w:cs="Times New Roman"/>
                <w:b/>
                <w:sz w:val="26"/>
              </w:rPr>
            </w:pPr>
            <w:r w:rsidRPr="00B8522A">
              <w:rPr>
                <w:rFonts w:ascii="Times New Roman" w:eastAsia="Times New Roman" w:hAnsi="Times New Roman" w:cs="Times New Roman"/>
                <w:b/>
                <w:sz w:val="26"/>
              </w:rPr>
              <w:t>Предметные</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результаты</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17</w:t>
            </w:r>
          </w:p>
        </w:tc>
      </w:tr>
      <w:tr w:rsidR="00B8522A" w:rsidRPr="00B8522A" w:rsidTr="00EF0B46">
        <w:trPr>
          <w:trHeight w:val="575"/>
        </w:trPr>
        <w:tc>
          <w:tcPr>
            <w:tcW w:w="7225" w:type="dxa"/>
          </w:tcPr>
          <w:p w:rsidR="00B8522A" w:rsidRPr="00B8522A" w:rsidRDefault="00B8522A" w:rsidP="00B8522A">
            <w:pPr>
              <w:spacing w:line="298" w:lineRule="exact"/>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1</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Pr>
          <w:p w:rsidR="00B8522A" w:rsidRPr="00B8522A" w:rsidRDefault="00B8522A" w:rsidP="00B8522A">
            <w:pPr>
              <w:spacing w:line="298" w:lineRule="exact"/>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17</w:t>
            </w:r>
          </w:p>
        </w:tc>
      </w:tr>
      <w:tr w:rsidR="00B8522A" w:rsidRPr="00B8522A" w:rsidTr="00EF0B46">
        <w:trPr>
          <w:trHeight w:val="534"/>
        </w:trPr>
        <w:tc>
          <w:tcPr>
            <w:tcW w:w="7225" w:type="dxa"/>
            <w:tcBorders>
              <w:bottom w:val="single" w:sz="6" w:space="0" w:color="000000"/>
            </w:tcBorders>
          </w:tcPr>
          <w:p w:rsidR="00B8522A" w:rsidRPr="00B8522A" w:rsidRDefault="00B8522A" w:rsidP="00B8522A">
            <w:pPr>
              <w:spacing w:before="2"/>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2</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Borders>
              <w:bottom w:val="single" w:sz="6" w:space="0" w:color="000000"/>
            </w:tcBorders>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18</w:t>
            </w:r>
          </w:p>
        </w:tc>
      </w:tr>
      <w:tr w:rsidR="00B8522A" w:rsidRPr="00B8522A" w:rsidTr="00EF0B46">
        <w:trPr>
          <w:trHeight w:val="573"/>
        </w:trPr>
        <w:tc>
          <w:tcPr>
            <w:tcW w:w="7225" w:type="dxa"/>
            <w:tcBorders>
              <w:top w:val="single" w:sz="6" w:space="0" w:color="000000"/>
            </w:tcBorders>
          </w:tcPr>
          <w:p w:rsidR="00B8522A" w:rsidRPr="00B8522A" w:rsidRDefault="00B8522A" w:rsidP="00B8522A">
            <w:pPr>
              <w:spacing w:line="299" w:lineRule="exact"/>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3</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Borders>
              <w:top w:val="single" w:sz="6" w:space="0" w:color="000000"/>
            </w:tcBorders>
          </w:tcPr>
          <w:p w:rsidR="00B8522A" w:rsidRPr="00B8522A" w:rsidRDefault="00B8522A" w:rsidP="00B8522A">
            <w:pPr>
              <w:spacing w:line="299" w:lineRule="exact"/>
              <w:ind w:right="820"/>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19</w:t>
            </w:r>
          </w:p>
        </w:tc>
      </w:tr>
      <w:tr w:rsidR="00B8522A" w:rsidRPr="00B8522A" w:rsidTr="00EF0B46">
        <w:trPr>
          <w:trHeight w:val="537"/>
        </w:trPr>
        <w:tc>
          <w:tcPr>
            <w:tcW w:w="7225" w:type="dxa"/>
          </w:tcPr>
          <w:p w:rsidR="00B8522A" w:rsidRPr="00B8522A" w:rsidRDefault="00B8522A" w:rsidP="00B8522A">
            <w:pPr>
              <w:spacing w:before="2"/>
              <w:ind w:left="2713"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4</w:t>
            </w:r>
            <w:r w:rsidRPr="00B8522A">
              <w:rPr>
                <w:rFonts w:ascii="Times New Roman" w:eastAsia="Times New Roman" w:hAnsi="Times New Roman" w:cs="Times New Roman"/>
                <w:b/>
                <w:spacing w:val="-5"/>
                <w:sz w:val="26"/>
              </w:rPr>
              <w:t xml:space="preserve"> </w:t>
            </w:r>
            <w:r w:rsidRPr="00B8522A">
              <w:rPr>
                <w:rFonts w:ascii="Times New Roman" w:eastAsia="Times New Roman" w:hAnsi="Times New Roman" w:cs="Times New Roman"/>
                <w:b/>
                <w:sz w:val="26"/>
              </w:rPr>
              <w:t>класс</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19</w:t>
            </w:r>
          </w:p>
        </w:tc>
      </w:tr>
      <w:tr w:rsidR="00B8522A" w:rsidRPr="00B8522A" w:rsidTr="00EF0B46">
        <w:trPr>
          <w:trHeight w:val="534"/>
        </w:trPr>
        <w:tc>
          <w:tcPr>
            <w:tcW w:w="7225" w:type="dxa"/>
          </w:tcPr>
          <w:p w:rsidR="00B8522A" w:rsidRPr="00B8522A" w:rsidRDefault="00B8522A" w:rsidP="00B8522A">
            <w:pPr>
              <w:spacing w:before="2"/>
              <w:ind w:left="1912"/>
              <w:rPr>
                <w:rFonts w:ascii="Times New Roman" w:eastAsia="Times New Roman" w:hAnsi="Times New Roman" w:cs="Times New Roman"/>
                <w:b/>
                <w:sz w:val="26"/>
              </w:rPr>
            </w:pPr>
            <w:r w:rsidRPr="00B8522A">
              <w:rPr>
                <w:rFonts w:ascii="Times New Roman" w:eastAsia="Times New Roman" w:hAnsi="Times New Roman" w:cs="Times New Roman"/>
                <w:b/>
                <w:sz w:val="26"/>
              </w:rPr>
              <w:t>4.</w:t>
            </w:r>
            <w:r w:rsidRPr="00B8522A">
              <w:rPr>
                <w:rFonts w:ascii="Times New Roman" w:eastAsia="Times New Roman" w:hAnsi="Times New Roman" w:cs="Times New Roman"/>
                <w:b/>
                <w:spacing w:val="28"/>
                <w:sz w:val="26"/>
              </w:rPr>
              <w:t xml:space="preserve"> </w:t>
            </w:r>
            <w:r w:rsidRPr="00B8522A">
              <w:rPr>
                <w:rFonts w:ascii="Times New Roman" w:eastAsia="Times New Roman" w:hAnsi="Times New Roman" w:cs="Times New Roman"/>
                <w:b/>
                <w:sz w:val="26"/>
              </w:rPr>
              <w:t>Тематическое</w:t>
            </w:r>
            <w:r w:rsidRPr="00B8522A">
              <w:rPr>
                <w:rFonts w:ascii="Times New Roman" w:eastAsia="Times New Roman" w:hAnsi="Times New Roman" w:cs="Times New Roman"/>
                <w:b/>
                <w:spacing w:val="-4"/>
                <w:sz w:val="26"/>
              </w:rPr>
              <w:t xml:space="preserve"> </w:t>
            </w:r>
            <w:r w:rsidRPr="00B8522A">
              <w:rPr>
                <w:rFonts w:ascii="Times New Roman" w:eastAsia="Times New Roman" w:hAnsi="Times New Roman" w:cs="Times New Roman"/>
                <w:b/>
                <w:sz w:val="26"/>
              </w:rPr>
              <w:t>планирование</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22</w:t>
            </w:r>
          </w:p>
        </w:tc>
      </w:tr>
      <w:tr w:rsidR="00B8522A" w:rsidRPr="00B8522A" w:rsidTr="00EF0B46">
        <w:trPr>
          <w:trHeight w:val="577"/>
        </w:trPr>
        <w:tc>
          <w:tcPr>
            <w:tcW w:w="7225" w:type="dxa"/>
          </w:tcPr>
          <w:p w:rsidR="00B8522A" w:rsidRPr="00B8522A" w:rsidRDefault="00B8522A" w:rsidP="00B8522A">
            <w:pPr>
              <w:spacing w:before="2"/>
              <w:ind w:left="2715"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1</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класс</w:t>
            </w:r>
            <w:r w:rsidRPr="00B8522A">
              <w:rPr>
                <w:rFonts w:ascii="Times New Roman" w:eastAsia="Times New Roman" w:hAnsi="Times New Roman" w:cs="Times New Roman"/>
                <w:b/>
                <w:spacing w:val="-4"/>
                <w:sz w:val="26"/>
              </w:rPr>
              <w:t xml:space="preserve"> </w:t>
            </w:r>
            <w:r w:rsidRPr="00B8522A">
              <w:rPr>
                <w:rFonts w:ascii="Times New Roman" w:eastAsia="Times New Roman" w:hAnsi="Times New Roman" w:cs="Times New Roman"/>
                <w:b/>
                <w:sz w:val="26"/>
              </w:rPr>
              <w:t>(132</w:t>
            </w:r>
            <w:r w:rsidRPr="00B8522A">
              <w:rPr>
                <w:rFonts w:ascii="Times New Roman" w:eastAsia="Times New Roman" w:hAnsi="Times New Roman" w:cs="Times New Roman"/>
                <w:b/>
                <w:spacing w:val="-1"/>
                <w:sz w:val="26"/>
              </w:rPr>
              <w:t xml:space="preserve"> </w:t>
            </w:r>
            <w:r w:rsidRPr="00B8522A">
              <w:rPr>
                <w:rFonts w:ascii="Times New Roman" w:eastAsia="Times New Roman" w:hAnsi="Times New Roman" w:cs="Times New Roman"/>
                <w:b/>
                <w:sz w:val="26"/>
              </w:rPr>
              <w:t>ч.)</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22</w:t>
            </w:r>
          </w:p>
        </w:tc>
      </w:tr>
      <w:tr w:rsidR="00B8522A" w:rsidRPr="00B8522A" w:rsidTr="00EF0B46">
        <w:trPr>
          <w:trHeight w:val="534"/>
        </w:trPr>
        <w:tc>
          <w:tcPr>
            <w:tcW w:w="7225" w:type="dxa"/>
          </w:tcPr>
          <w:p w:rsidR="00B8522A" w:rsidRPr="00B8522A" w:rsidRDefault="00B8522A" w:rsidP="00B8522A">
            <w:pPr>
              <w:spacing w:before="2"/>
              <w:ind w:left="2716"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2</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класс</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(136</w:t>
            </w:r>
            <w:r w:rsidRPr="00B8522A">
              <w:rPr>
                <w:rFonts w:ascii="Times New Roman" w:eastAsia="Times New Roman" w:hAnsi="Times New Roman" w:cs="Times New Roman"/>
                <w:b/>
                <w:spacing w:val="-1"/>
                <w:sz w:val="26"/>
              </w:rPr>
              <w:t xml:space="preserve"> </w:t>
            </w:r>
            <w:r w:rsidRPr="00B8522A">
              <w:rPr>
                <w:rFonts w:ascii="Times New Roman" w:eastAsia="Times New Roman" w:hAnsi="Times New Roman" w:cs="Times New Roman"/>
                <w:b/>
                <w:sz w:val="26"/>
              </w:rPr>
              <w:t>ч.)</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28</w:t>
            </w:r>
          </w:p>
        </w:tc>
      </w:tr>
      <w:tr w:rsidR="00B8522A" w:rsidRPr="00B8522A" w:rsidTr="00EF0B46">
        <w:trPr>
          <w:trHeight w:val="537"/>
        </w:trPr>
        <w:tc>
          <w:tcPr>
            <w:tcW w:w="7225" w:type="dxa"/>
          </w:tcPr>
          <w:p w:rsidR="00B8522A" w:rsidRPr="00B8522A" w:rsidRDefault="00B8522A" w:rsidP="00B8522A">
            <w:pPr>
              <w:spacing w:before="2"/>
              <w:ind w:left="2716"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3</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класс</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(136</w:t>
            </w:r>
            <w:r w:rsidRPr="00B8522A">
              <w:rPr>
                <w:rFonts w:ascii="Times New Roman" w:eastAsia="Times New Roman" w:hAnsi="Times New Roman" w:cs="Times New Roman"/>
                <w:b/>
                <w:spacing w:val="-1"/>
                <w:sz w:val="26"/>
              </w:rPr>
              <w:t xml:space="preserve"> </w:t>
            </w:r>
            <w:r w:rsidRPr="00B8522A">
              <w:rPr>
                <w:rFonts w:ascii="Times New Roman" w:eastAsia="Times New Roman" w:hAnsi="Times New Roman" w:cs="Times New Roman"/>
                <w:b/>
                <w:sz w:val="26"/>
              </w:rPr>
              <w:t>ч.)</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35</w:t>
            </w:r>
          </w:p>
        </w:tc>
      </w:tr>
      <w:tr w:rsidR="00B8522A" w:rsidRPr="00B8522A" w:rsidTr="00EF0B46">
        <w:trPr>
          <w:trHeight w:val="578"/>
        </w:trPr>
        <w:tc>
          <w:tcPr>
            <w:tcW w:w="7225" w:type="dxa"/>
          </w:tcPr>
          <w:p w:rsidR="00B8522A" w:rsidRPr="00B8522A" w:rsidRDefault="00B8522A" w:rsidP="00B8522A">
            <w:pPr>
              <w:spacing w:before="2"/>
              <w:ind w:left="2715" w:right="2709"/>
              <w:jc w:val="center"/>
              <w:rPr>
                <w:rFonts w:ascii="Times New Roman" w:eastAsia="Times New Roman" w:hAnsi="Times New Roman" w:cs="Times New Roman"/>
                <w:b/>
                <w:sz w:val="26"/>
              </w:rPr>
            </w:pPr>
            <w:r w:rsidRPr="00B8522A">
              <w:rPr>
                <w:rFonts w:ascii="Times New Roman" w:eastAsia="Times New Roman" w:hAnsi="Times New Roman" w:cs="Times New Roman"/>
                <w:b/>
                <w:sz w:val="26"/>
              </w:rPr>
              <w:t>4</w:t>
            </w:r>
            <w:r w:rsidRPr="00B8522A">
              <w:rPr>
                <w:rFonts w:ascii="Times New Roman" w:eastAsia="Times New Roman" w:hAnsi="Times New Roman" w:cs="Times New Roman"/>
                <w:b/>
                <w:spacing w:val="-3"/>
                <w:sz w:val="26"/>
              </w:rPr>
              <w:t xml:space="preserve"> </w:t>
            </w:r>
            <w:r w:rsidRPr="00B8522A">
              <w:rPr>
                <w:rFonts w:ascii="Times New Roman" w:eastAsia="Times New Roman" w:hAnsi="Times New Roman" w:cs="Times New Roman"/>
                <w:b/>
                <w:sz w:val="26"/>
              </w:rPr>
              <w:t>класс</w:t>
            </w:r>
            <w:r w:rsidRPr="00B8522A">
              <w:rPr>
                <w:rFonts w:ascii="Times New Roman" w:eastAsia="Times New Roman" w:hAnsi="Times New Roman" w:cs="Times New Roman"/>
                <w:b/>
                <w:spacing w:val="-4"/>
                <w:sz w:val="26"/>
              </w:rPr>
              <w:t xml:space="preserve"> </w:t>
            </w:r>
            <w:r w:rsidRPr="00B8522A">
              <w:rPr>
                <w:rFonts w:ascii="Times New Roman" w:eastAsia="Times New Roman" w:hAnsi="Times New Roman" w:cs="Times New Roman"/>
                <w:b/>
                <w:sz w:val="26"/>
              </w:rPr>
              <w:t>(136</w:t>
            </w:r>
            <w:r w:rsidRPr="00B8522A">
              <w:rPr>
                <w:rFonts w:ascii="Times New Roman" w:eastAsia="Times New Roman" w:hAnsi="Times New Roman" w:cs="Times New Roman"/>
                <w:b/>
                <w:spacing w:val="-1"/>
                <w:sz w:val="26"/>
              </w:rPr>
              <w:t xml:space="preserve"> </w:t>
            </w:r>
            <w:r w:rsidRPr="00B8522A">
              <w:rPr>
                <w:rFonts w:ascii="Times New Roman" w:eastAsia="Times New Roman" w:hAnsi="Times New Roman" w:cs="Times New Roman"/>
                <w:b/>
                <w:sz w:val="26"/>
              </w:rPr>
              <w:t>ч.)</w:t>
            </w:r>
          </w:p>
        </w:tc>
        <w:tc>
          <w:tcPr>
            <w:tcW w:w="2410" w:type="dxa"/>
          </w:tcPr>
          <w:p w:rsidR="00B8522A" w:rsidRPr="00B8522A" w:rsidRDefault="00B8522A" w:rsidP="00B8522A">
            <w:pPr>
              <w:spacing w:before="2"/>
              <w:ind w:right="819"/>
              <w:jc w:val="right"/>
              <w:rPr>
                <w:rFonts w:ascii="Times New Roman" w:eastAsia="Times New Roman" w:hAnsi="Times New Roman" w:cs="Times New Roman"/>
                <w:sz w:val="26"/>
              </w:rPr>
            </w:pPr>
            <w:r w:rsidRPr="00B8522A">
              <w:rPr>
                <w:rFonts w:ascii="Times New Roman" w:eastAsia="Times New Roman" w:hAnsi="Times New Roman" w:cs="Times New Roman"/>
                <w:sz w:val="26"/>
              </w:rPr>
              <w:t>стр.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43</w:t>
            </w:r>
          </w:p>
        </w:tc>
      </w:tr>
    </w:tbl>
    <w:p w:rsidR="00B8522A" w:rsidRPr="00B8522A" w:rsidRDefault="00B8522A" w:rsidP="00B8522A">
      <w:pPr>
        <w:widowControl w:val="0"/>
        <w:autoSpaceDE w:val="0"/>
        <w:autoSpaceDN w:val="0"/>
        <w:spacing w:after="0" w:line="240" w:lineRule="auto"/>
        <w:jc w:val="right"/>
        <w:rPr>
          <w:rFonts w:ascii="Times New Roman" w:eastAsia="Times New Roman" w:hAnsi="Times New Roman" w:cs="Times New Roman"/>
          <w:sz w:val="26"/>
        </w:rPr>
        <w:sectPr w:rsidR="00B8522A" w:rsidRPr="00B8522A">
          <w:footerReference w:type="default" r:id="rId6"/>
          <w:pgSz w:w="11910" w:h="16840"/>
          <w:pgMar w:top="1040" w:right="740" w:bottom="1200" w:left="1060" w:header="0" w:footer="1000" w:gutter="0"/>
          <w:pgNumType w:start="2"/>
          <w:cols w:space="720"/>
        </w:sectPr>
      </w:pPr>
    </w:p>
    <w:p w:rsidR="00B8522A" w:rsidRPr="00B8522A" w:rsidRDefault="00B8522A" w:rsidP="00B8522A">
      <w:pPr>
        <w:widowControl w:val="0"/>
        <w:numPr>
          <w:ilvl w:val="1"/>
          <w:numId w:val="14"/>
        </w:numPr>
        <w:tabs>
          <w:tab w:val="left" w:pos="3698"/>
        </w:tabs>
        <w:autoSpaceDE w:val="0"/>
        <w:autoSpaceDN w:val="0"/>
        <w:spacing w:before="73" w:after="0" w:line="240" w:lineRule="auto"/>
        <w:ind w:hanging="361"/>
        <w:rPr>
          <w:rFonts w:ascii="Times New Roman" w:eastAsia="Times New Roman" w:hAnsi="Times New Roman" w:cs="Times New Roman"/>
          <w:b/>
          <w:sz w:val="24"/>
        </w:rPr>
      </w:pPr>
      <w:r w:rsidRPr="00B8522A">
        <w:rPr>
          <w:rFonts w:ascii="Times New Roman" w:eastAsia="Times New Roman" w:hAnsi="Times New Roman" w:cs="Times New Roman"/>
          <w:b/>
          <w:sz w:val="24"/>
        </w:rPr>
        <w:lastRenderedPageBreak/>
        <w:t>ПОЯСНИТЕЛЬНАЯ</w:t>
      </w:r>
      <w:r w:rsidRPr="00B8522A">
        <w:rPr>
          <w:rFonts w:ascii="Times New Roman" w:eastAsia="Times New Roman" w:hAnsi="Times New Roman" w:cs="Times New Roman"/>
          <w:b/>
          <w:spacing w:val="-2"/>
          <w:sz w:val="24"/>
        </w:rPr>
        <w:t xml:space="preserve"> </w:t>
      </w:r>
      <w:r w:rsidRPr="00B8522A">
        <w:rPr>
          <w:rFonts w:ascii="Times New Roman" w:eastAsia="Times New Roman" w:hAnsi="Times New Roman" w:cs="Times New Roman"/>
          <w:b/>
          <w:sz w:val="24"/>
        </w:rPr>
        <w:t>ЗАПИСКА</w:t>
      </w:r>
    </w:p>
    <w:p w:rsidR="00B8522A" w:rsidRPr="00B8522A" w:rsidRDefault="00B8522A" w:rsidP="00B8522A">
      <w:pPr>
        <w:widowControl w:val="0"/>
        <w:autoSpaceDE w:val="0"/>
        <w:autoSpaceDN w:val="0"/>
        <w:spacing w:before="186" w:after="0" w:line="240" w:lineRule="auto"/>
        <w:ind w:left="217" w:right="262" w:firstLine="583"/>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Рабочая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программа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предмета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уровне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начального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общего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образования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разработана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соответствии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нормативно-правовыми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инструктивно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методическими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документами:</w:t>
      </w:r>
    </w:p>
    <w:p w:rsidR="00B8522A" w:rsidRPr="00B8522A" w:rsidRDefault="00B8522A" w:rsidP="00B8522A">
      <w:pPr>
        <w:widowControl w:val="0"/>
        <w:numPr>
          <w:ilvl w:val="0"/>
          <w:numId w:val="15"/>
        </w:numPr>
        <w:tabs>
          <w:tab w:val="left" w:pos="496"/>
        </w:tabs>
        <w:autoSpaceDE w:val="0"/>
        <w:autoSpaceDN w:val="0"/>
        <w:spacing w:before="1" w:after="0" w:line="240" w:lineRule="auto"/>
        <w:ind w:left="217" w:right="268"/>
        <w:jc w:val="both"/>
        <w:rPr>
          <w:rFonts w:ascii="Times New Roman" w:eastAsia="Times New Roman" w:hAnsi="Times New Roman" w:cs="Times New Roman"/>
          <w:sz w:val="26"/>
        </w:rPr>
      </w:pPr>
      <w:r w:rsidRPr="00B8522A">
        <w:rPr>
          <w:rFonts w:ascii="Times New Roman" w:eastAsia="Times New Roman" w:hAnsi="Times New Roman" w:cs="Times New Roman"/>
          <w:sz w:val="26"/>
        </w:rPr>
        <w:t>Федеральный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государственный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образовательный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стандарт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начального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общего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образования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(приказ</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Министерства просвещения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РФ</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от</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31</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2021</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года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№286);</w:t>
      </w:r>
    </w:p>
    <w:p w:rsidR="00B8522A" w:rsidRPr="00B8522A" w:rsidRDefault="00B8522A" w:rsidP="00B8522A">
      <w:pPr>
        <w:widowControl w:val="0"/>
        <w:numPr>
          <w:ilvl w:val="0"/>
          <w:numId w:val="15"/>
        </w:numPr>
        <w:tabs>
          <w:tab w:val="left" w:pos="453"/>
        </w:tabs>
        <w:autoSpaceDE w:val="0"/>
        <w:autoSpaceDN w:val="0"/>
        <w:spacing w:after="0" w:line="240" w:lineRule="auto"/>
        <w:ind w:left="217" w:right="269"/>
        <w:jc w:val="both"/>
        <w:rPr>
          <w:rFonts w:ascii="Times New Roman" w:eastAsia="Times New Roman" w:hAnsi="Times New Roman" w:cs="Times New Roman"/>
          <w:sz w:val="26"/>
        </w:rPr>
      </w:pPr>
      <w:r w:rsidRPr="00B8522A">
        <w:rPr>
          <w:rFonts w:ascii="Times New Roman" w:eastAsia="Times New Roman" w:hAnsi="Times New Roman" w:cs="Times New Roman"/>
          <w:sz w:val="26"/>
        </w:rPr>
        <w:t>Примерная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программа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начального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общего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образования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(базовый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уровень) (одобрена решением ФУМО по общему образованию, протокол № 3/21 от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27.09.2021</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г.);</w:t>
      </w:r>
    </w:p>
    <w:p w:rsidR="00B8522A" w:rsidRPr="00B8522A" w:rsidRDefault="00B8522A" w:rsidP="00B8522A">
      <w:pPr>
        <w:widowControl w:val="0"/>
        <w:numPr>
          <w:ilvl w:val="0"/>
          <w:numId w:val="15"/>
        </w:numPr>
        <w:tabs>
          <w:tab w:val="left" w:pos="369"/>
        </w:tabs>
        <w:autoSpaceDE w:val="0"/>
        <w:autoSpaceDN w:val="0"/>
        <w:spacing w:after="0" w:line="240" w:lineRule="auto"/>
        <w:ind w:left="217" w:right="639"/>
        <w:rPr>
          <w:rFonts w:ascii="Times New Roman" w:eastAsia="Times New Roman" w:hAnsi="Times New Roman" w:cs="Times New Roman"/>
          <w:sz w:val="26"/>
        </w:rPr>
      </w:pPr>
      <w:r w:rsidRPr="00B8522A">
        <w:rPr>
          <w:rFonts w:ascii="Times New Roman" w:eastAsia="Times New Roman" w:hAnsi="Times New Roman" w:cs="Times New Roman"/>
          <w:sz w:val="26"/>
        </w:rPr>
        <w:t>УМК: Математика1 класс (в 2 частях). Моро М.И., Волкова С.И., Степанова С.В..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АО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«Издательство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«Просвещение»»;</w:t>
      </w:r>
    </w:p>
    <w:p w:rsidR="00B8522A" w:rsidRPr="00B8522A" w:rsidRDefault="00B8522A" w:rsidP="00B8522A">
      <w:pPr>
        <w:widowControl w:val="0"/>
        <w:numPr>
          <w:ilvl w:val="0"/>
          <w:numId w:val="15"/>
        </w:numPr>
        <w:tabs>
          <w:tab w:val="left" w:pos="369"/>
        </w:tabs>
        <w:autoSpaceDE w:val="0"/>
        <w:autoSpaceDN w:val="0"/>
        <w:spacing w:after="0" w:line="240" w:lineRule="auto"/>
        <w:ind w:left="217" w:right="495"/>
        <w:rPr>
          <w:rFonts w:ascii="Times New Roman" w:eastAsia="Times New Roman" w:hAnsi="Times New Roman" w:cs="Times New Roman"/>
          <w:sz w:val="26"/>
        </w:rPr>
      </w:pPr>
      <w:r w:rsidRPr="00B8522A">
        <w:rPr>
          <w:rFonts w:ascii="Times New Roman" w:eastAsia="Times New Roman" w:hAnsi="Times New Roman" w:cs="Times New Roman"/>
          <w:sz w:val="26"/>
        </w:rPr>
        <w:t>УМК: Математика 2 класс (в 2 частях). Моро М.И., Бантова М.А., Бельтюкова Г.В.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другие..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АО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«Издательство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«Просвещение»;</w:t>
      </w:r>
    </w:p>
    <w:p w:rsidR="00B8522A" w:rsidRPr="00B8522A" w:rsidRDefault="00B8522A" w:rsidP="00B8522A">
      <w:pPr>
        <w:widowControl w:val="0"/>
        <w:numPr>
          <w:ilvl w:val="0"/>
          <w:numId w:val="15"/>
        </w:numPr>
        <w:tabs>
          <w:tab w:val="left" w:pos="369"/>
        </w:tabs>
        <w:autoSpaceDE w:val="0"/>
        <w:autoSpaceDN w:val="0"/>
        <w:spacing w:after="0" w:line="240" w:lineRule="auto"/>
        <w:ind w:left="217" w:right="495"/>
        <w:rPr>
          <w:rFonts w:ascii="Times New Roman" w:eastAsia="Times New Roman" w:hAnsi="Times New Roman" w:cs="Times New Roman"/>
          <w:sz w:val="26"/>
        </w:rPr>
      </w:pPr>
      <w:r w:rsidRPr="00B8522A">
        <w:rPr>
          <w:rFonts w:ascii="Times New Roman" w:eastAsia="Times New Roman" w:hAnsi="Times New Roman" w:cs="Times New Roman"/>
          <w:sz w:val="26"/>
        </w:rPr>
        <w:t>УМК: Математика 3 класс (в 2 частях). Моро М.И., Бантова М.А., Бельтюкова Г.В.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другие..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АО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«Издательство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«Просвещение»;</w:t>
      </w:r>
    </w:p>
    <w:p w:rsidR="00B8522A" w:rsidRPr="00B8522A" w:rsidRDefault="00B8522A" w:rsidP="00B8522A">
      <w:pPr>
        <w:widowControl w:val="0"/>
        <w:numPr>
          <w:ilvl w:val="0"/>
          <w:numId w:val="15"/>
        </w:numPr>
        <w:tabs>
          <w:tab w:val="left" w:pos="369"/>
        </w:tabs>
        <w:autoSpaceDE w:val="0"/>
        <w:autoSpaceDN w:val="0"/>
        <w:spacing w:after="0" w:line="240" w:lineRule="auto"/>
        <w:ind w:left="217" w:right="500"/>
        <w:rPr>
          <w:rFonts w:ascii="Times New Roman" w:eastAsia="Times New Roman" w:hAnsi="Times New Roman" w:cs="Times New Roman"/>
          <w:sz w:val="26"/>
        </w:rPr>
      </w:pPr>
      <w:r w:rsidRPr="00B8522A">
        <w:rPr>
          <w:rFonts w:ascii="Times New Roman" w:eastAsia="Times New Roman" w:hAnsi="Times New Roman" w:cs="Times New Roman"/>
          <w:sz w:val="26"/>
        </w:rPr>
        <w:t>УМК:</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Математика</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4</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класс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2</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частях).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Моро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Бантова</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Бельтюкова</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другие.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«Издательство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«Просвещение»;</w:t>
      </w:r>
    </w:p>
    <w:p w:rsidR="00B8522A" w:rsidRPr="00B8522A" w:rsidRDefault="00B8522A" w:rsidP="00B8522A">
      <w:pPr>
        <w:widowControl w:val="0"/>
        <w:numPr>
          <w:ilvl w:val="0"/>
          <w:numId w:val="15"/>
        </w:numPr>
        <w:tabs>
          <w:tab w:val="left" w:pos="369"/>
        </w:tabs>
        <w:autoSpaceDE w:val="0"/>
        <w:autoSpaceDN w:val="0"/>
        <w:spacing w:after="0" w:line="299" w:lineRule="exact"/>
        <w:ind w:left="368" w:hanging="152"/>
        <w:rPr>
          <w:rFonts w:ascii="Times New Roman" w:eastAsia="Times New Roman" w:hAnsi="Times New Roman" w:cs="Times New Roman"/>
          <w:sz w:val="26"/>
        </w:rPr>
      </w:pPr>
      <w:r w:rsidRPr="00B8522A">
        <w:rPr>
          <w:rFonts w:ascii="Times New Roman" w:eastAsia="Times New Roman" w:hAnsi="Times New Roman" w:cs="Times New Roman"/>
          <w:sz w:val="26"/>
        </w:rPr>
        <w:t>Учебный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план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МБОУ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«СОШ№33»</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Грозного;</w:t>
      </w:r>
    </w:p>
    <w:p w:rsidR="00B8522A" w:rsidRPr="00B8522A" w:rsidRDefault="00B8522A" w:rsidP="00B8522A">
      <w:pPr>
        <w:widowControl w:val="0"/>
        <w:numPr>
          <w:ilvl w:val="0"/>
          <w:numId w:val="15"/>
        </w:numPr>
        <w:tabs>
          <w:tab w:val="left" w:pos="369"/>
        </w:tabs>
        <w:autoSpaceDE w:val="0"/>
        <w:autoSpaceDN w:val="0"/>
        <w:spacing w:before="1" w:after="0" w:line="240" w:lineRule="auto"/>
        <w:ind w:left="368" w:hanging="152"/>
        <w:rPr>
          <w:rFonts w:ascii="Times New Roman" w:eastAsia="Times New Roman" w:hAnsi="Times New Roman" w:cs="Times New Roman"/>
          <w:sz w:val="26"/>
        </w:rPr>
      </w:pPr>
      <w:r w:rsidRPr="00B8522A">
        <w:rPr>
          <w:rFonts w:ascii="Times New Roman" w:eastAsia="Times New Roman" w:hAnsi="Times New Roman" w:cs="Times New Roman"/>
          <w:sz w:val="26"/>
        </w:rPr>
        <w:t>Положение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рабочей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программе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МБОУ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«СОШ№33»</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Грозного.</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98" w:lineRule="exact"/>
        <w:ind w:left="92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Рабочая</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программа</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учебному</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предмету</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«Математика»</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(предметная</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область</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«Математика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информатика»)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включает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пояснительную</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записку,</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содержание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учебного предмета «Математика» для 1-4 классов начальной школы, распределённое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 xml:space="preserve">погодам   </w:t>
      </w:r>
      <w:r w:rsidRPr="00B8522A">
        <w:rPr>
          <w:rFonts w:ascii="Times New Roman" w:eastAsia="Times New Roman" w:hAnsi="Times New Roman" w:cs="Times New Roman"/>
          <w:spacing w:val="63"/>
          <w:sz w:val="26"/>
          <w:szCs w:val="26"/>
        </w:rPr>
        <w:t xml:space="preserve"> </w:t>
      </w:r>
      <w:r w:rsidRPr="00B8522A">
        <w:rPr>
          <w:rFonts w:ascii="Times New Roman" w:eastAsia="Times New Roman" w:hAnsi="Times New Roman" w:cs="Times New Roman"/>
          <w:sz w:val="26"/>
          <w:szCs w:val="26"/>
        </w:rPr>
        <w:t xml:space="preserve">обучения,    </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 xml:space="preserve">планируемые   </w:t>
      </w:r>
      <w:r w:rsidRPr="00B8522A">
        <w:rPr>
          <w:rFonts w:ascii="Times New Roman" w:eastAsia="Times New Roman" w:hAnsi="Times New Roman" w:cs="Times New Roman"/>
          <w:spacing w:val="64"/>
          <w:sz w:val="26"/>
          <w:szCs w:val="26"/>
        </w:rPr>
        <w:t xml:space="preserve"> </w:t>
      </w:r>
      <w:r w:rsidRPr="00B8522A">
        <w:rPr>
          <w:rFonts w:ascii="Times New Roman" w:eastAsia="Times New Roman" w:hAnsi="Times New Roman" w:cs="Times New Roman"/>
          <w:sz w:val="26"/>
          <w:szCs w:val="26"/>
        </w:rPr>
        <w:t xml:space="preserve">результаты    </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 xml:space="preserve">освоения     учебного    </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предмета</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«Математика»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уровне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начального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общего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образования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тематическое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планирование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изучения курса.</w:t>
      </w:r>
    </w:p>
    <w:p w:rsidR="00B8522A" w:rsidRPr="00B8522A" w:rsidRDefault="00B8522A" w:rsidP="00B8522A">
      <w:pPr>
        <w:widowControl w:val="0"/>
        <w:autoSpaceDE w:val="0"/>
        <w:autoSpaceDN w:val="0"/>
        <w:spacing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Пояснительная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отражает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общие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цели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изучения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предмета,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характеристику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психологических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предпосылок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изучению</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младшими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школьниками;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место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структуре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также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подходы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отбору</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содержания,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планируемым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результатам</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тематическому</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планированию.</w:t>
      </w:r>
    </w:p>
    <w:p w:rsidR="00B8522A" w:rsidRPr="00B8522A" w:rsidRDefault="00B8522A" w:rsidP="00B8522A">
      <w:pPr>
        <w:widowControl w:val="0"/>
        <w:autoSpaceDE w:val="0"/>
        <w:autoSpaceDN w:val="0"/>
        <w:spacing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Содержание обучения раскрывает содержательные линии, которые предлагаются для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обязательного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изучения в</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каждом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классе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начальной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школы.</w:t>
      </w:r>
    </w:p>
    <w:p w:rsidR="00B8522A" w:rsidRPr="00B8522A" w:rsidRDefault="00B8522A" w:rsidP="00B8522A">
      <w:pPr>
        <w:widowControl w:val="0"/>
        <w:tabs>
          <w:tab w:val="left" w:pos="1364"/>
          <w:tab w:val="left" w:pos="1713"/>
          <w:tab w:val="left" w:pos="1757"/>
          <w:tab w:val="left" w:pos="1864"/>
          <w:tab w:val="left" w:pos="2078"/>
          <w:tab w:val="left" w:pos="2181"/>
          <w:tab w:val="left" w:pos="3404"/>
          <w:tab w:val="left" w:pos="3452"/>
          <w:tab w:val="left" w:pos="3504"/>
          <w:tab w:val="left" w:pos="3617"/>
          <w:tab w:val="left" w:pos="4107"/>
          <w:tab w:val="left" w:pos="4688"/>
          <w:tab w:val="left" w:pos="4801"/>
          <w:tab w:val="left" w:pos="4886"/>
          <w:tab w:val="left" w:pos="5196"/>
          <w:tab w:val="left" w:pos="5284"/>
          <w:tab w:val="left" w:pos="5466"/>
          <w:tab w:val="left" w:pos="6000"/>
          <w:tab w:val="left" w:pos="6341"/>
          <w:tab w:val="left" w:pos="6739"/>
          <w:tab w:val="left" w:pos="7022"/>
          <w:tab w:val="left" w:pos="7316"/>
          <w:tab w:val="left" w:pos="7734"/>
          <w:tab w:val="left" w:pos="7765"/>
          <w:tab w:val="left" w:pos="7834"/>
          <w:tab w:val="left" w:pos="8130"/>
          <w:tab w:val="left" w:pos="8208"/>
          <w:tab w:val="left" w:pos="8515"/>
          <w:tab w:val="left" w:pos="8728"/>
          <w:tab w:val="left" w:pos="9144"/>
          <w:tab w:val="left" w:pos="9879"/>
        </w:tabs>
        <w:autoSpaceDE w:val="0"/>
        <w:autoSpaceDN w:val="0"/>
        <w:spacing w:before="1" w:after="0" w:line="240" w:lineRule="auto"/>
        <w:ind w:left="217" w:right="108"/>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Содержание</w:t>
      </w:r>
      <w:r w:rsidRPr="00B8522A">
        <w:rPr>
          <w:rFonts w:ascii="Times New Roman" w:eastAsia="Times New Roman" w:hAnsi="Times New Roman" w:cs="Times New Roman"/>
          <w:spacing w:val="8"/>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9"/>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8"/>
          <w:sz w:val="26"/>
          <w:szCs w:val="26"/>
        </w:rPr>
        <w:t xml:space="preserve"> </w:t>
      </w:r>
      <w:r w:rsidRPr="00B8522A">
        <w:rPr>
          <w:rFonts w:ascii="Times New Roman" w:eastAsia="Times New Roman" w:hAnsi="Times New Roman" w:cs="Times New Roman"/>
          <w:sz w:val="26"/>
          <w:szCs w:val="26"/>
        </w:rPr>
        <w:t>каждом</w:t>
      </w:r>
      <w:r w:rsidRPr="00B8522A">
        <w:rPr>
          <w:rFonts w:ascii="Times New Roman" w:eastAsia="Times New Roman" w:hAnsi="Times New Roman" w:cs="Times New Roman"/>
          <w:spacing w:val="7"/>
          <w:sz w:val="26"/>
          <w:szCs w:val="26"/>
        </w:rPr>
        <w:t xml:space="preserve"> </w:t>
      </w:r>
      <w:r w:rsidRPr="00B8522A">
        <w:rPr>
          <w:rFonts w:ascii="Times New Roman" w:eastAsia="Times New Roman" w:hAnsi="Times New Roman" w:cs="Times New Roman"/>
          <w:sz w:val="26"/>
          <w:szCs w:val="26"/>
        </w:rPr>
        <w:t>классе</w:t>
      </w:r>
      <w:r w:rsidRPr="00B8522A">
        <w:rPr>
          <w:rFonts w:ascii="Times New Roman" w:eastAsia="Times New Roman" w:hAnsi="Times New Roman" w:cs="Times New Roman"/>
          <w:spacing w:val="9"/>
          <w:sz w:val="26"/>
          <w:szCs w:val="26"/>
        </w:rPr>
        <w:t xml:space="preserve"> </w:t>
      </w:r>
      <w:r w:rsidRPr="00B8522A">
        <w:rPr>
          <w:rFonts w:ascii="Times New Roman" w:eastAsia="Times New Roman" w:hAnsi="Times New Roman" w:cs="Times New Roman"/>
          <w:sz w:val="26"/>
          <w:szCs w:val="26"/>
        </w:rPr>
        <w:t>завершается</w:t>
      </w:r>
      <w:r w:rsidRPr="00B8522A">
        <w:rPr>
          <w:rFonts w:ascii="Times New Roman" w:eastAsia="Times New Roman" w:hAnsi="Times New Roman" w:cs="Times New Roman"/>
          <w:spacing w:val="8"/>
          <w:sz w:val="26"/>
          <w:szCs w:val="26"/>
        </w:rPr>
        <w:t xml:space="preserve"> </w:t>
      </w:r>
      <w:r w:rsidRPr="00B8522A">
        <w:rPr>
          <w:rFonts w:ascii="Times New Roman" w:eastAsia="Times New Roman" w:hAnsi="Times New Roman" w:cs="Times New Roman"/>
          <w:sz w:val="26"/>
          <w:szCs w:val="26"/>
        </w:rPr>
        <w:t>перечнем</w:t>
      </w:r>
      <w:r w:rsidRPr="00B8522A">
        <w:rPr>
          <w:rFonts w:ascii="Times New Roman" w:eastAsia="Times New Roman" w:hAnsi="Times New Roman" w:cs="Times New Roman"/>
          <w:spacing w:val="11"/>
          <w:sz w:val="26"/>
          <w:szCs w:val="26"/>
        </w:rPr>
        <w:t xml:space="preserve"> </w:t>
      </w:r>
      <w:r w:rsidRPr="00B8522A">
        <w:rPr>
          <w:rFonts w:ascii="Times New Roman" w:eastAsia="Times New Roman" w:hAnsi="Times New Roman" w:cs="Times New Roman"/>
          <w:sz w:val="26"/>
          <w:szCs w:val="26"/>
        </w:rPr>
        <w:t>универсальных</w:t>
      </w:r>
      <w:r w:rsidRPr="00B8522A">
        <w:rPr>
          <w:rFonts w:ascii="Times New Roman" w:eastAsia="Times New Roman" w:hAnsi="Times New Roman" w:cs="Times New Roman"/>
          <w:spacing w:val="8"/>
          <w:sz w:val="26"/>
          <w:szCs w:val="26"/>
        </w:rPr>
        <w:t xml:space="preserve"> </w:t>
      </w:r>
      <w:r w:rsidRPr="00B8522A">
        <w:rPr>
          <w:rFonts w:ascii="Times New Roman" w:eastAsia="Times New Roman" w:hAnsi="Times New Roman" w:cs="Times New Roman"/>
          <w:sz w:val="26"/>
          <w:szCs w:val="26"/>
        </w:rPr>
        <w:t>учебных</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(УУД)</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познавательных,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коммуникативных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регулятивных,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которые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возможно формировать средствами учебного предмета «Математика» с учётом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возрастных</w:t>
      </w:r>
      <w:r w:rsidRPr="00B8522A">
        <w:rPr>
          <w:rFonts w:ascii="Times New Roman" w:eastAsia="Times New Roman" w:hAnsi="Times New Roman" w:cs="Times New Roman"/>
          <w:sz w:val="26"/>
          <w:szCs w:val="26"/>
        </w:rPr>
        <w:tab/>
        <w:t>особенностей</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младших</w:t>
      </w:r>
      <w:r w:rsidRPr="00B8522A">
        <w:rPr>
          <w:rFonts w:ascii="Times New Roman" w:eastAsia="Times New Roman" w:hAnsi="Times New Roman" w:cs="Times New Roman"/>
          <w:sz w:val="26"/>
          <w:szCs w:val="26"/>
        </w:rPr>
        <w:tab/>
        <w:t>школьников.</w:t>
      </w:r>
      <w:r w:rsidRPr="00B8522A">
        <w:rPr>
          <w:rFonts w:ascii="Times New Roman" w:eastAsia="Times New Roman" w:hAnsi="Times New Roman" w:cs="Times New Roman"/>
          <w:sz w:val="26"/>
          <w:szCs w:val="26"/>
        </w:rPr>
        <w:tab/>
        <w:t>В</w:t>
      </w:r>
      <w:r w:rsidRPr="00B8522A">
        <w:rPr>
          <w:rFonts w:ascii="Times New Roman" w:eastAsia="Times New Roman" w:hAnsi="Times New Roman" w:cs="Times New Roman"/>
          <w:sz w:val="26"/>
          <w:szCs w:val="26"/>
        </w:rPr>
        <w:tab/>
        <w:t>первом</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и</w:t>
      </w:r>
      <w:r w:rsidRPr="00B8522A">
        <w:rPr>
          <w:rFonts w:ascii="Times New Roman" w:eastAsia="Times New Roman" w:hAnsi="Times New Roman" w:cs="Times New Roman"/>
          <w:sz w:val="26"/>
          <w:szCs w:val="26"/>
        </w:rPr>
        <w:tab/>
        <w:t>втором</w:t>
      </w:r>
      <w:r w:rsidRPr="00B8522A">
        <w:rPr>
          <w:rFonts w:ascii="Times New Roman" w:eastAsia="Times New Roman" w:hAnsi="Times New Roman" w:cs="Times New Roman"/>
          <w:sz w:val="26"/>
          <w:szCs w:val="26"/>
        </w:rPr>
        <w:tab/>
        <w:t>классах</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предлагается</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пропедевтический</w:t>
      </w:r>
      <w:r w:rsidRPr="00B8522A">
        <w:rPr>
          <w:rFonts w:ascii="Times New Roman" w:eastAsia="Times New Roman" w:hAnsi="Times New Roman" w:cs="Times New Roman"/>
          <w:sz w:val="26"/>
          <w:szCs w:val="26"/>
        </w:rPr>
        <w:tab/>
        <w:t>уровень</w:t>
      </w:r>
      <w:r w:rsidRPr="00B8522A">
        <w:rPr>
          <w:rFonts w:ascii="Times New Roman" w:eastAsia="Times New Roman" w:hAnsi="Times New Roman" w:cs="Times New Roman"/>
          <w:sz w:val="26"/>
          <w:szCs w:val="26"/>
        </w:rPr>
        <w:tab/>
        <w:t>формирования</w:t>
      </w:r>
      <w:r w:rsidRPr="00B8522A">
        <w:rPr>
          <w:rFonts w:ascii="Times New Roman" w:eastAsia="Times New Roman" w:hAnsi="Times New Roman" w:cs="Times New Roman"/>
          <w:sz w:val="26"/>
          <w:szCs w:val="26"/>
        </w:rPr>
        <w:tab/>
        <w:t>УУД.</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В</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познавательных</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универсальных</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учебных</w:t>
      </w:r>
      <w:r w:rsidRPr="00B8522A">
        <w:rPr>
          <w:rFonts w:ascii="Times New Roman" w:eastAsia="Times New Roman" w:hAnsi="Times New Roman" w:cs="Times New Roman"/>
          <w:sz w:val="26"/>
          <w:szCs w:val="26"/>
        </w:rPr>
        <w:tab/>
        <w:t>действиях</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выделен</w:t>
      </w:r>
      <w:r w:rsidRPr="00B8522A">
        <w:rPr>
          <w:rFonts w:ascii="Times New Roman" w:eastAsia="Times New Roman" w:hAnsi="Times New Roman" w:cs="Times New Roman"/>
          <w:sz w:val="26"/>
          <w:szCs w:val="26"/>
        </w:rPr>
        <w:tab/>
        <w:t>специальный</w:t>
      </w:r>
      <w:r w:rsidRPr="00B8522A">
        <w:rPr>
          <w:rFonts w:ascii="Times New Roman" w:eastAsia="Times New Roman" w:hAnsi="Times New Roman" w:cs="Times New Roman"/>
          <w:sz w:val="26"/>
          <w:szCs w:val="26"/>
        </w:rPr>
        <w:tab/>
        <w:t>раздел</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«Работа</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pacing w:val="-1"/>
          <w:sz w:val="26"/>
          <w:szCs w:val="26"/>
        </w:rPr>
        <w:t>с</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информацией».</w:t>
      </w:r>
      <w:r w:rsidRPr="00B8522A">
        <w:rPr>
          <w:rFonts w:ascii="Times New Roman" w:eastAsia="Times New Roman" w:hAnsi="Times New Roman" w:cs="Times New Roman"/>
          <w:spacing w:val="30"/>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29"/>
          <w:sz w:val="26"/>
          <w:szCs w:val="26"/>
        </w:rPr>
        <w:t xml:space="preserve"> </w:t>
      </w:r>
      <w:r w:rsidRPr="00B8522A">
        <w:rPr>
          <w:rFonts w:ascii="Times New Roman" w:eastAsia="Times New Roman" w:hAnsi="Times New Roman" w:cs="Times New Roman"/>
          <w:sz w:val="26"/>
          <w:szCs w:val="26"/>
        </w:rPr>
        <w:t>учётом</w:t>
      </w:r>
      <w:r w:rsidRPr="00B8522A">
        <w:rPr>
          <w:rFonts w:ascii="Times New Roman" w:eastAsia="Times New Roman" w:hAnsi="Times New Roman" w:cs="Times New Roman"/>
          <w:spacing w:val="30"/>
          <w:sz w:val="26"/>
          <w:szCs w:val="26"/>
        </w:rPr>
        <w:t xml:space="preserve"> </w:t>
      </w:r>
      <w:r w:rsidRPr="00B8522A">
        <w:rPr>
          <w:rFonts w:ascii="Times New Roman" w:eastAsia="Times New Roman" w:hAnsi="Times New Roman" w:cs="Times New Roman"/>
          <w:sz w:val="26"/>
          <w:szCs w:val="26"/>
        </w:rPr>
        <w:t>того,</w:t>
      </w:r>
      <w:r w:rsidRPr="00B8522A">
        <w:rPr>
          <w:rFonts w:ascii="Times New Roman" w:eastAsia="Times New Roman" w:hAnsi="Times New Roman" w:cs="Times New Roman"/>
          <w:spacing w:val="30"/>
          <w:sz w:val="26"/>
          <w:szCs w:val="26"/>
        </w:rPr>
        <w:t xml:space="preserve"> </w:t>
      </w:r>
      <w:r w:rsidRPr="00B8522A">
        <w:rPr>
          <w:rFonts w:ascii="Times New Roman" w:eastAsia="Times New Roman" w:hAnsi="Times New Roman" w:cs="Times New Roman"/>
          <w:sz w:val="26"/>
          <w:szCs w:val="26"/>
        </w:rPr>
        <w:t>что</w:t>
      </w:r>
      <w:r w:rsidRPr="00B8522A">
        <w:rPr>
          <w:rFonts w:ascii="Times New Roman" w:eastAsia="Times New Roman" w:hAnsi="Times New Roman" w:cs="Times New Roman"/>
          <w:spacing w:val="29"/>
          <w:sz w:val="26"/>
          <w:szCs w:val="26"/>
        </w:rPr>
        <w:t xml:space="preserve"> </w:t>
      </w:r>
      <w:r w:rsidRPr="00B8522A">
        <w:rPr>
          <w:rFonts w:ascii="Times New Roman" w:eastAsia="Times New Roman" w:hAnsi="Times New Roman" w:cs="Times New Roman"/>
          <w:sz w:val="26"/>
          <w:szCs w:val="26"/>
        </w:rPr>
        <w:t>выполнение</w:t>
      </w:r>
      <w:r w:rsidRPr="00B8522A">
        <w:rPr>
          <w:rFonts w:ascii="Times New Roman" w:eastAsia="Times New Roman" w:hAnsi="Times New Roman" w:cs="Times New Roman"/>
          <w:spacing w:val="30"/>
          <w:sz w:val="26"/>
          <w:szCs w:val="26"/>
        </w:rPr>
        <w:t xml:space="preserve"> </w:t>
      </w:r>
      <w:r w:rsidRPr="00B8522A">
        <w:rPr>
          <w:rFonts w:ascii="Times New Roman" w:eastAsia="Times New Roman" w:hAnsi="Times New Roman" w:cs="Times New Roman"/>
          <w:sz w:val="26"/>
          <w:szCs w:val="26"/>
        </w:rPr>
        <w:t>правил</w:t>
      </w:r>
      <w:r w:rsidRPr="00B8522A">
        <w:rPr>
          <w:rFonts w:ascii="Times New Roman" w:eastAsia="Times New Roman" w:hAnsi="Times New Roman" w:cs="Times New Roman"/>
          <w:spacing w:val="30"/>
          <w:sz w:val="26"/>
          <w:szCs w:val="26"/>
        </w:rPr>
        <w:t xml:space="preserve"> </w:t>
      </w:r>
      <w:r w:rsidRPr="00B8522A">
        <w:rPr>
          <w:rFonts w:ascii="Times New Roman" w:eastAsia="Times New Roman" w:hAnsi="Times New Roman" w:cs="Times New Roman"/>
          <w:sz w:val="26"/>
          <w:szCs w:val="26"/>
        </w:rPr>
        <w:t>совместной</w:t>
      </w:r>
      <w:r w:rsidRPr="00B8522A">
        <w:rPr>
          <w:rFonts w:ascii="Times New Roman" w:eastAsia="Times New Roman" w:hAnsi="Times New Roman" w:cs="Times New Roman"/>
          <w:spacing w:val="30"/>
          <w:sz w:val="26"/>
          <w:szCs w:val="26"/>
        </w:rPr>
        <w:t xml:space="preserve"> </w:t>
      </w:r>
      <w:r w:rsidRPr="00B8522A">
        <w:rPr>
          <w:rFonts w:ascii="Times New Roman" w:eastAsia="Times New Roman" w:hAnsi="Times New Roman" w:cs="Times New Roman"/>
          <w:sz w:val="26"/>
          <w:szCs w:val="26"/>
        </w:rPr>
        <w:t>деятельности</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строится</w:t>
      </w:r>
      <w:r w:rsidRPr="00B8522A">
        <w:rPr>
          <w:rFonts w:ascii="Times New Roman" w:eastAsia="Times New Roman" w:hAnsi="Times New Roman" w:cs="Times New Roman"/>
          <w:spacing w:val="15"/>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интеграции</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регулятивных</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(определённые</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волевые</w:t>
      </w:r>
      <w:r w:rsidRPr="00B8522A">
        <w:rPr>
          <w:rFonts w:ascii="Times New Roman" w:eastAsia="Times New Roman" w:hAnsi="Times New Roman" w:cs="Times New Roman"/>
          <w:spacing w:val="18"/>
          <w:sz w:val="26"/>
          <w:szCs w:val="26"/>
        </w:rPr>
        <w:t xml:space="preserve"> </w:t>
      </w:r>
      <w:r w:rsidRPr="00B8522A">
        <w:rPr>
          <w:rFonts w:ascii="Times New Roman" w:eastAsia="Times New Roman" w:hAnsi="Times New Roman" w:cs="Times New Roman"/>
          <w:sz w:val="26"/>
          <w:szCs w:val="26"/>
        </w:rPr>
        <w:t>усилия,</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саморегуляция,</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самоконтроль,</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проявление</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терпения</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и</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доброжелательности</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при</w:t>
      </w:r>
      <w:r w:rsidRPr="00B8522A">
        <w:rPr>
          <w:rFonts w:ascii="Times New Roman" w:eastAsia="Times New Roman" w:hAnsi="Times New Roman" w:cs="Times New Roman"/>
          <w:sz w:val="26"/>
          <w:szCs w:val="26"/>
        </w:rPr>
        <w:tab/>
        <w:t>налаживании</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отношений)</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8"/>
          <w:sz w:val="26"/>
          <w:szCs w:val="26"/>
        </w:rPr>
        <w:t xml:space="preserve"> </w:t>
      </w:r>
      <w:r w:rsidRPr="00B8522A">
        <w:rPr>
          <w:rFonts w:ascii="Times New Roman" w:eastAsia="Times New Roman" w:hAnsi="Times New Roman" w:cs="Times New Roman"/>
          <w:sz w:val="26"/>
          <w:szCs w:val="26"/>
        </w:rPr>
        <w:t>коммуникативных</w:t>
      </w:r>
      <w:r w:rsidRPr="00B8522A">
        <w:rPr>
          <w:rFonts w:ascii="Times New Roman" w:eastAsia="Times New Roman" w:hAnsi="Times New Roman" w:cs="Times New Roman"/>
          <w:spacing w:val="9"/>
          <w:sz w:val="26"/>
          <w:szCs w:val="26"/>
        </w:rPr>
        <w:t xml:space="preserve"> </w:t>
      </w:r>
      <w:r w:rsidRPr="00B8522A">
        <w:rPr>
          <w:rFonts w:ascii="Times New Roman" w:eastAsia="Times New Roman" w:hAnsi="Times New Roman" w:cs="Times New Roman"/>
          <w:sz w:val="26"/>
          <w:szCs w:val="26"/>
        </w:rPr>
        <w:t>(способность</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вербальными</w:t>
      </w:r>
      <w:r w:rsidRPr="00B8522A">
        <w:rPr>
          <w:rFonts w:ascii="Times New Roman" w:eastAsia="Times New Roman" w:hAnsi="Times New Roman" w:cs="Times New Roman"/>
          <w:spacing w:val="7"/>
          <w:sz w:val="26"/>
          <w:szCs w:val="26"/>
        </w:rPr>
        <w:t xml:space="preserve"> </w:t>
      </w:r>
      <w:r w:rsidRPr="00B8522A">
        <w:rPr>
          <w:rFonts w:ascii="Times New Roman" w:eastAsia="Times New Roman" w:hAnsi="Times New Roman" w:cs="Times New Roman"/>
          <w:sz w:val="26"/>
          <w:szCs w:val="26"/>
        </w:rPr>
        <w:t>средствами</w:t>
      </w:r>
      <w:r w:rsidRPr="00B8522A">
        <w:rPr>
          <w:rFonts w:ascii="Times New Roman" w:eastAsia="Times New Roman" w:hAnsi="Times New Roman" w:cs="Times New Roman"/>
          <w:spacing w:val="8"/>
          <w:sz w:val="26"/>
          <w:szCs w:val="26"/>
        </w:rPr>
        <w:t xml:space="preserve"> </w:t>
      </w:r>
      <w:r w:rsidRPr="00B8522A">
        <w:rPr>
          <w:rFonts w:ascii="Times New Roman" w:eastAsia="Times New Roman" w:hAnsi="Times New Roman" w:cs="Times New Roman"/>
          <w:sz w:val="26"/>
          <w:szCs w:val="26"/>
        </w:rPr>
        <w:t>устанавливать</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взаимоотношения)</w:t>
      </w:r>
      <w:r w:rsidRPr="00B8522A">
        <w:rPr>
          <w:rFonts w:ascii="Times New Roman" w:eastAsia="Times New Roman" w:hAnsi="Times New Roman" w:cs="Times New Roman"/>
          <w:spacing w:val="33"/>
          <w:sz w:val="26"/>
          <w:szCs w:val="26"/>
        </w:rPr>
        <w:t xml:space="preserve"> </w:t>
      </w:r>
      <w:r w:rsidRPr="00B8522A">
        <w:rPr>
          <w:rFonts w:ascii="Times New Roman" w:eastAsia="Times New Roman" w:hAnsi="Times New Roman" w:cs="Times New Roman"/>
          <w:sz w:val="26"/>
          <w:szCs w:val="26"/>
        </w:rPr>
        <w:t>универсальных</w:t>
      </w:r>
      <w:r w:rsidRPr="00B8522A">
        <w:rPr>
          <w:rFonts w:ascii="Times New Roman" w:eastAsia="Times New Roman" w:hAnsi="Times New Roman" w:cs="Times New Roman"/>
          <w:spacing w:val="35"/>
          <w:sz w:val="26"/>
          <w:szCs w:val="26"/>
        </w:rPr>
        <w:t xml:space="preserve"> </w:t>
      </w:r>
      <w:r w:rsidRPr="00B8522A">
        <w:rPr>
          <w:rFonts w:ascii="Times New Roman" w:eastAsia="Times New Roman" w:hAnsi="Times New Roman" w:cs="Times New Roman"/>
          <w:sz w:val="26"/>
          <w:szCs w:val="26"/>
        </w:rPr>
        <w:t>учебных</w:t>
      </w:r>
      <w:r w:rsidRPr="00B8522A">
        <w:rPr>
          <w:rFonts w:ascii="Times New Roman" w:eastAsia="Times New Roman" w:hAnsi="Times New Roman" w:cs="Times New Roman"/>
          <w:spacing w:val="33"/>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35"/>
          <w:sz w:val="26"/>
          <w:szCs w:val="26"/>
        </w:rPr>
        <w:t xml:space="preserve"> </w:t>
      </w:r>
      <w:r w:rsidRPr="00B8522A">
        <w:rPr>
          <w:rFonts w:ascii="Times New Roman" w:eastAsia="Times New Roman" w:hAnsi="Times New Roman" w:cs="Times New Roman"/>
          <w:sz w:val="26"/>
          <w:szCs w:val="26"/>
        </w:rPr>
        <w:t>их</w:t>
      </w:r>
      <w:r w:rsidRPr="00B8522A">
        <w:rPr>
          <w:rFonts w:ascii="Times New Roman" w:eastAsia="Times New Roman" w:hAnsi="Times New Roman" w:cs="Times New Roman"/>
          <w:spacing w:val="34"/>
          <w:sz w:val="26"/>
          <w:szCs w:val="26"/>
        </w:rPr>
        <w:t xml:space="preserve"> </w:t>
      </w:r>
      <w:r w:rsidRPr="00B8522A">
        <w:rPr>
          <w:rFonts w:ascii="Times New Roman" w:eastAsia="Times New Roman" w:hAnsi="Times New Roman" w:cs="Times New Roman"/>
          <w:sz w:val="26"/>
          <w:szCs w:val="26"/>
        </w:rPr>
        <w:t>перечень</w:t>
      </w:r>
      <w:r w:rsidRPr="00B8522A">
        <w:rPr>
          <w:rFonts w:ascii="Times New Roman" w:eastAsia="Times New Roman" w:hAnsi="Times New Roman" w:cs="Times New Roman"/>
          <w:spacing w:val="34"/>
          <w:sz w:val="26"/>
          <w:szCs w:val="26"/>
        </w:rPr>
        <w:t xml:space="preserve"> </w:t>
      </w:r>
      <w:r w:rsidRPr="00B8522A">
        <w:rPr>
          <w:rFonts w:ascii="Times New Roman" w:eastAsia="Times New Roman" w:hAnsi="Times New Roman" w:cs="Times New Roman"/>
          <w:sz w:val="26"/>
          <w:szCs w:val="26"/>
        </w:rPr>
        <w:t>дан</w:t>
      </w:r>
      <w:r w:rsidRPr="00B8522A">
        <w:rPr>
          <w:rFonts w:ascii="Times New Roman" w:eastAsia="Times New Roman" w:hAnsi="Times New Roman" w:cs="Times New Roman"/>
          <w:spacing w:val="40"/>
          <w:sz w:val="26"/>
          <w:szCs w:val="26"/>
        </w:rPr>
        <w:t xml:space="preserve"> </w:t>
      </w:r>
      <w:r w:rsidRPr="00B8522A">
        <w:rPr>
          <w:rFonts w:ascii="Times New Roman" w:eastAsia="Times New Roman" w:hAnsi="Times New Roman" w:cs="Times New Roman"/>
          <w:sz w:val="26"/>
          <w:szCs w:val="26"/>
        </w:rPr>
        <w:t>вспециальном</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разделе</w:t>
      </w:r>
      <w:r w:rsidRPr="00B8522A">
        <w:rPr>
          <w:rFonts w:ascii="Times New Roman" w:eastAsia="Times New Roman" w:hAnsi="Times New Roman" w:cs="Times New Roman"/>
          <w:sz w:val="26"/>
          <w:szCs w:val="26"/>
        </w:rPr>
        <w:tab/>
        <w:t>-</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«Совместная</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деятельность».</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t>Планируемые</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pacing w:val="-1"/>
          <w:sz w:val="26"/>
          <w:szCs w:val="26"/>
        </w:rPr>
        <w:t>результаты</w:t>
      </w:r>
      <w:r w:rsidRPr="00B8522A">
        <w:rPr>
          <w:rFonts w:ascii="Times New Roman" w:eastAsia="Times New Roman" w:hAnsi="Times New Roman" w:cs="Times New Roman"/>
          <w:spacing w:val="95"/>
          <w:sz w:val="26"/>
          <w:szCs w:val="26"/>
        </w:rPr>
        <w:t xml:space="preserve">  </w:t>
      </w:r>
      <w:r w:rsidRPr="00B8522A">
        <w:rPr>
          <w:rFonts w:ascii="Times New Roman" w:eastAsia="Times New Roman" w:hAnsi="Times New Roman" w:cs="Times New Roman"/>
          <w:sz w:val="26"/>
          <w:szCs w:val="26"/>
        </w:rPr>
        <w:t>включают</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личностные,</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метапредметные</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результаты</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за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период</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также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предметные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достижения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младшего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школьника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каждый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год</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начальной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школе.</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07" w:firstLine="7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В тематическом планировании описывается программное содержание по всем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разделам (темам) содержания обучения каждого класса, а также раскрываются методы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формы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организации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характеристика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видов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деятельности,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электронные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образовательные ресурсы, которые целесообразно использовать при изучении той или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программной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темы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(раздела).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Представлены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также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способы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организации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дифференцированного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обучения.</w:t>
      </w:r>
    </w:p>
    <w:p w:rsidR="00B8522A" w:rsidRPr="00B8522A" w:rsidRDefault="00B8522A" w:rsidP="00B8522A">
      <w:pPr>
        <w:widowControl w:val="0"/>
        <w:autoSpaceDE w:val="0"/>
        <w:autoSpaceDN w:val="0"/>
        <w:spacing w:before="2"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 начальной школе изучение математики имеет особое значение в развитии младшего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школьника.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Приобретённые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знания,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опыт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выполнения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предметных</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универсальных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математическом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материале,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первоначальное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овладение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математическим языком станут фундаментом обучения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 основном звене школы, 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также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будут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востребованы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жизни.</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Изучение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начальной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школе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направлено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достижение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следующих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образовательных,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развивающих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целей,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также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целей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воспитания:</w:t>
      </w:r>
    </w:p>
    <w:p w:rsidR="00B8522A" w:rsidRPr="00B8522A" w:rsidRDefault="00B8522A" w:rsidP="00B8522A">
      <w:pPr>
        <w:widowControl w:val="0"/>
        <w:numPr>
          <w:ilvl w:val="0"/>
          <w:numId w:val="13"/>
        </w:numPr>
        <w:tabs>
          <w:tab w:val="left" w:pos="566"/>
        </w:tabs>
        <w:autoSpaceDE w:val="0"/>
        <w:autoSpaceDN w:val="0"/>
        <w:spacing w:after="0" w:line="240" w:lineRule="auto"/>
        <w:ind w:right="108"/>
        <w:jc w:val="both"/>
        <w:rPr>
          <w:rFonts w:ascii="Times New Roman" w:eastAsia="Times New Roman" w:hAnsi="Times New Roman" w:cs="Times New Roman"/>
          <w:sz w:val="26"/>
        </w:rPr>
      </w:pPr>
      <w:r w:rsidRPr="00B8522A">
        <w:rPr>
          <w:rFonts w:ascii="Times New Roman" w:eastAsia="Times New Roman" w:hAnsi="Times New Roman" w:cs="Times New Roman"/>
          <w:sz w:val="26"/>
        </w:rPr>
        <w:t>Освоение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начальных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понимание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значения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способов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арифметических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способов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сюжетных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ситуаций; формирование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решать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практические</w:t>
      </w:r>
    </w:p>
    <w:p w:rsidR="00B8522A" w:rsidRPr="00B8522A" w:rsidRDefault="00B8522A" w:rsidP="00B8522A">
      <w:pPr>
        <w:widowControl w:val="0"/>
        <w:autoSpaceDE w:val="0"/>
        <w:autoSpaceDN w:val="0"/>
        <w:spacing w:after="0" w:line="240" w:lineRule="auto"/>
        <w:ind w:left="217" w:right="112"/>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задачи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средствами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работа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алгоритмами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выполнения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арифметических</w:t>
      </w:r>
      <w:r w:rsidRPr="00B8522A">
        <w:rPr>
          <w:rFonts w:ascii="Times New Roman" w:eastAsia="Times New Roman" w:hAnsi="Times New Roman" w:cs="Times New Roman"/>
          <w:spacing w:val="-63"/>
          <w:sz w:val="26"/>
          <w:szCs w:val="26"/>
        </w:rPr>
        <w:t xml:space="preserve"> </w:t>
      </w:r>
      <w:r w:rsidRPr="00B8522A">
        <w:rPr>
          <w:rFonts w:ascii="Times New Roman" w:eastAsia="Times New Roman" w:hAnsi="Times New Roman" w:cs="Times New Roman"/>
          <w:sz w:val="26"/>
          <w:szCs w:val="26"/>
        </w:rPr>
        <w:t>действий.</w:t>
      </w:r>
    </w:p>
    <w:p w:rsidR="00B8522A" w:rsidRPr="00B8522A" w:rsidRDefault="00B8522A" w:rsidP="00B8522A">
      <w:pPr>
        <w:widowControl w:val="0"/>
        <w:numPr>
          <w:ilvl w:val="0"/>
          <w:numId w:val="13"/>
        </w:numPr>
        <w:tabs>
          <w:tab w:val="left" w:pos="489"/>
        </w:tabs>
        <w:autoSpaceDE w:val="0"/>
        <w:autoSpaceDN w:val="0"/>
        <w:spacing w:after="0" w:line="240" w:lineRule="auto"/>
        <w:ind w:right="105"/>
        <w:jc w:val="both"/>
        <w:rPr>
          <w:rFonts w:ascii="Times New Roman" w:eastAsia="Times New Roman" w:hAnsi="Times New Roman" w:cs="Times New Roman"/>
          <w:sz w:val="26"/>
        </w:rPr>
      </w:pPr>
      <w:r w:rsidRPr="00B8522A">
        <w:rPr>
          <w:rFonts w:ascii="Times New Roman" w:eastAsia="Times New Roman" w:hAnsi="Times New Roman" w:cs="Times New Roman"/>
          <w:sz w:val="26"/>
        </w:rPr>
        <w:t>Формирование функциональной математической грамотности младшего школьника,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которая характеризуется наличием у него опыта решения учебно-познавательных 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построенных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понимании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применении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63"/>
          <w:sz w:val="26"/>
        </w:rPr>
        <w:t xml:space="preserve"> </w:t>
      </w:r>
      <w:r w:rsidRPr="00B8522A">
        <w:rPr>
          <w:rFonts w:ascii="Times New Roman" w:eastAsia="Times New Roman" w:hAnsi="Times New Roman" w:cs="Times New Roman"/>
          <w:sz w:val="26"/>
        </w:rPr>
        <w:t>отношений</w:t>
      </w:r>
      <w:r w:rsidRPr="00B8522A">
        <w:rPr>
          <w:rFonts w:ascii="Times New Roman" w:eastAsia="Times New Roman" w:hAnsi="Times New Roman" w:cs="Times New Roman"/>
          <w:spacing w:val="63"/>
          <w:sz w:val="26"/>
        </w:rPr>
        <w:t xml:space="preserve"> </w:t>
      </w:r>
      <w:r w:rsidRPr="00B8522A">
        <w:rPr>
          <w:rFonts w:ascii="Times New Roman" w:eastAsia="Times New Roman" w:hAnsi="Times New Roman" w:cs="Times New Roman"/>
          <w:sz w:val="26"/>
        </w:rPr>
        <w:t>(«часть-целое»,</w:t>
      </w:r>
      <w:r w:rsidRPr="00B8522A">
        <w:rPr>
          <w:rFonts w:ascii="Times New Roman" w:eastAsia="Times New Roman" w:hAnsi="Times New Roman" w:cs="Times New Roman"/>
          <w:spacing w:val="63"/>
          <w:sz w:val="26"/>
        </w:rPr>
        <w:t xml:space="preserve"> </w:t>
      </w:r>
      <w:r w:rsidRPr="00B8522A">
        <w:rPr>
          <w:rFonts w:ascii="Times New Roman" w:eastAsia="Times New Roman" w:hAnsi="Times New Roman" w:cs="Times New Roman"/>
          <w:sz w:val="26"/>
        </w:rPr>
        <w:t>«больше-</w:t>
      </w:r>
      <w:r w:rsidRPr="00B8522A">
        <w:rPr>
          <w:rFonts w:ascii="Times New Roman" w:eastAsia="Times New Roman" w:hAnsi="Times New Roman" w:cs="Times New Roman"/>
          <w:spacing w:val="63"/>
          <w:sz w:val="26"/>
        </w:rPr>
        <w:t xml:space="preserve"> </w:t>
      </w:r>
      <w:r w:rsidRPr="00B8522A">
        <w:rPr>
          <w:rFonts w:ascii="Times New Roman" w:eastAsia="Times New Roman" w:hAnsi="Times New Roman" w:cs="Times New Roman"/>
          <w:sz w:val="26"/>
        </w:rPr>
        <w:t>меньше»,</w:t>
      </w:r>
      <w:r w:rsidRPr="00B8522A">
        <w:rPr>
          <w:rFonts w:ascii="Times New Roman" w:eastAsia="Times New Roman" w:hAnsi="Times New Roman" w:cs="Times New Roman"/>
          <w:spacing w:val="63"/>
          <w:sz w:val="26"/>
        </w:rPr>
        <w:t xml:space="preserve"> </w:t>
      </w:r>
      <w:r w:rsidRPr="00B8522A">
        <w:rPr>
          <w:rFonts w:ascii="Times New Roman" w:eastAsia="Times New Roman" w:hAnsi="Times New Roman" w:cs="Times New Roman"/>
          <w:sz w:val="26"/>
        </w:rPr>
        <w:t>«равно-неравно»,</w:t>
      </w:r>
    </w:p>
    <w:p w:rsidR="00B8522A" w:rsidRPr="00B8522A" w:rsidRDefault="00B8522A" w:rsidP="00B8522A">
      <w:pPr>
        <w:widowControl w:val="0"/>
        <w:autoSpaceDE w:val="0"/>
        <w:autoSpaceDN w:val="0"/>
        <w:spacing w:after="0" w:line="240" w:lineRule="auto"/>
        <w:ind w:left="217" w:right="10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«порядок»),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смысла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арифметических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зависимостей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(работа,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движение,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продолжительность события).</w:t>
      </w:r>
    </w:p>
    <w:p w:rsidR="00B8522A" w:rsidRPr="00B8522A" w:rsidRDefault="00B8522A" w:rsidP="00B8522A">
      <w:pPr>
        <w:widowControl w:val="0"/>
        <w:numPr>
          <w:ilvl w:val="0"/>
          <w:numId w:val="13"/>
        </w:numPr>
        <w:tabs>
          <w:tab w:val="left" w:pos="587"/>
        </w:tabs>
        <w:autoSpaceDE w:val="0"/>
        <w:autoSpaceDN w:val="0"/>
        <w:spacing w:after="0" w:line="240" w:lineRule="auto"/>
        <w:ind w:right="106"/>
        <w:jc w:val="both"/>
        <w:rPr>
          <w:rFonts w:ascii="Times New Roman" w:eastAsia="Times New Roman" w:hAnsi="Times New Roman" w:cs="Times New Roman"/>
          <w:sz w:val="26"/>
        </w:rPr>
      </w:pPr>
      <w:r w:rsidRPr="00B8522A">
        <w:rPr>
          <w:rFonts w:ascii="Times New Roman" w:eastAsia="Times New Roman" w:hAnsi="Times New Roman" w:cs="Times New Roman"/>
          <w:sz w:val="26"/>
        </w:rPr>
        <w:t>Обеспечение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развития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младшего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школьника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формирование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способности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интеллектуальной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пространственного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воображения,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речи; умение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рассуждения,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аргументацию,</w:t>
      </w:r>
    </w:p>
    <w:p w:rsidR="00B8522A" w:rsidRPr="00B8522A" w:rsidRDefault="00B8522A" w:rsidP="00B8522A">
      <w:pPr>
        <w:widowControl w:val="0"/>
        <w:autoSpaceDE w:val="0"/>
        <w:autoSpaceDN w:val="0"/>
        <w:spacing w:before="1" w:after="0" w:line="240" w:lineRule="auto"/>
        <w:ind w:left="217" w:right="1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различать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верные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(истинные)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неверные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(ложные)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утверждения,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поиск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информации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(примеров,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оснований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для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упорядочения,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вариантов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др.).</w:t>
      </w:r>
    </w:p>
    <w:p w:rsidR="00B8522A" w:rsidRPr="00B8522A" w:rsidRDefault="00B8522A" w:rsidP="00B8522A">
      <w:pPr>
        <w:widowControl w:val="0"/>
        <w:numPr>
          <w:ilvl w:val="0"/>
          <w:numId w:val="13"/>
        </w:numPr>
        <w:tabs>
          <w:tab w:val="left" w:pos="501"/>
        </w:tabs>
        <w:autoSpaceDE w:val="0"/>
        <w:autoSpaceDN w:val="0"/>
        <w:spacing w:after="0" w:line="240" w:lineRule="auto"/>
        <w:ind w:right="106"/>
        <w:jc w:val="both"/>
        <w:rPr>
          <w:rFonts w:ascii="Times New Roman" w:eastAsia="Times New Roman" w:hAnsi="Times New Roman" w:cs="Times New Roman"/>
          <w:sz w:val="26"/>
        </w:rPr>
      </w:pPr>
      <w:r w:rsidRPr="00B8522A">
        <w:rPr>
          <w:rFonts w:ascii="Times New Roman" w:eastAsia="Times New Roman" w:hAnsi="Times New Roman" w:cs="Times New Roman"/>
          <w:sz w:val="26"/>
        </w:rPr>
        <w:t>Становление учебно-познавательных мотивов и интереса к изучению математики 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умственному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труду;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важнейших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качеств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интеллектуальной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теоретического и пространственного мышления, воображения, математической речи,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ориентировки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терминах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понятиях;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прочных</w:t>
      </w:r>
      <w:r w:rsidRPr="00B8522A">
        <w:rPr>
          <w:rFonts w:ascii="Times New Roman" w:eastAsia="Times New Roman" w:hAnsi="Times New Roman" w:cs="Times New Roman"/>
          <w:spacing w:val="66"/>
          <w:sz w:val="26"/>
        </w:rPr>
        <w:t xml:space="preserve"> </w:t>
      </w:r>
      <w:r w:rsidRPr="00B8522A">
        <w:rPr>
          <w:rFonts w:ascii="Times New Roman" w:eastAsia="Times New Roman" w:hAnsi="Times New Roman" w:cs="Times New Roman"/>
          <w:sz w:val="26"/>
        </w:rPr>
        <w:t>навыков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повседневной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жизни.</w:t>
      </w:r>
    </w:p>
    <w:p w:rsidR="00B8522A" w:rsidRPr="00B8522A" w:rsidRDefault="00B8522A" w:rsidP="00B8522A">
      <w:pPr>
        <w:widowControl w:val="0"/>
        <w:autoSpaceDE w:val="0"/>
        <w:autoSpaceDN w:val="0"/>
        <w:spacing w:after="0" w:line="240" w:lineRule="auto"/>
        <w:ind w:left="217" w:right="113"/>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основе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конструирования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содержания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отбора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планируемых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лежат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следующие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ценности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коррелирующие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становлением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личности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младшего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школьника:</w:t>
      </w:r>
    </w:p>
    <w:p w:rsidR="00B8522A" w:rsidRPr="00B8522A" w:rsidRDefault="00B8522A" w:rsidP="00B8522A">
      <w:pPr>
        <w:widowControl w:val="0"/>
        <w:numPr>
          <w:ilvl w:val="0"/>
          <w:numId w:val="12"/>
        </w:numPr>
        <w:tabs>
          <w:tab w:val="left" w:pos="645"/>
        </w:tabs>
        <w:autoSpaceDE w:val="0"/>
        <w:autoSpaceDN w:val="0"/>
        <w:spacing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понимание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отношений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выступает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средством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познания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закономерностей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существования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окружающего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мира,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фактов,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процессов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явлений,</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происходящих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природе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обществе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(хронология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событий,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протяжённость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времени,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образование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целого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частей,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изменение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формы, размера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w:t>
      </w:r>
    </w:p>
    <w:p w:rsidR="00B8522A" w:rsidRPr="00B8522A" w:rsidRDefault="00B8522A" w:rsidP="00B8522A">
      <w:pPr>
        <w:widowControl w:val="0"/>
        <w:numPr>
          <w:ilvl w:val="0"/>
          <w:numId w:val="12"/>
        </w:numPr>
        <w:tabs>
          <w:tab w:val="left" w:pos="645"/>
        </w:tabs>
        <w:autoSpaceDE w:val="0"/>
        <w:autoSpaceDN w:val="0"/>
        <w:spacing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представления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являются условием целостного восприятия творений природы и человека (памятники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архитектуры,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сокровища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искусства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культуры,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природы);</w:t>
      </w:r>
    </w:p>
    <w:p w:rsidR="00B8522A" w:rsidRPr="00B8522A" w:rsidRDefault="00B8522A" w:rsidP="00B8522A">
      <w:pPr>
        <w:widowControl w:val="0"/>
        <w:numPr>
          <w:ilvl w:val="0"/>
          <w:numId w:val="12"/>
        </w:numPr>
        <w:tabs>
          <w:tab w:val="left" w:pos="645"/>
        </w:tabs>
        <w:autoSpaceDE w:val="0"/>
        <w:autoSpaceDN w:val="0"/>
        <w:spacing w:after="0" w:line="240" w:lineRule="auto"/>
        <w:ind w:right="109"/>
        <w:jc w:val="both"/>
        <w:rPr>
          <w:rFonts w:ascii="Wingdings" w:eastAsia="Times New Roman" w:hAnsi="Wingdings" w:cs="Times New Roman"/>
          <w:sz w:val="26"/>
        </w:rPr>
      </w:pPr>
      <w:r w:rsidRPr="00B8522A">
        <w:rPr>
          <w:rFonts w:ascii="Times New Roman" w:eastAsia="Times New Roman" w:hAnsi="Times New Roman" w:cs="Times New Roman"/>
          <w:sz w:val="26"/>
        </w:rPr>
        <w:t>владение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языком,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элементами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алгоритмического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мышления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позволяет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ученику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совершенствовать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коммуникативную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(аргументировать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точку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зрения,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логические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цепочки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рассуждений;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опровергать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или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подтверждать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истинность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предположения).</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09" w:firstLine="7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Младшие школьники проявляют интерес к математической сущности предметов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явлений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окружающей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жизни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возможности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измерить,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определить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величину,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форму,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выявить</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зависимости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закономерности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расположения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и</w:t>
      </w:r>
    </w:p>
    <w:p w:rsidR="00B8522A" w:rsidRPr="00B8522A" w:rsidRDefault="00B8522A" w:rsidP="00B8522A">
      <w:pPr>
        <w:widowControl w:val="0"/>
        <w:autoSpaceDE w:val="0"/>
        <w:autoSpaceDN w:val="0"/>
        <w:spacing w:before="1"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 пространстве. Осознанию младшим школьником многих математических явлений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помогает его тяга к моделированию, что облегчает освоение общего способа решения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учебной задачи, а также работу с разными средствами информации, в том числе 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графическими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(таблица,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диаграмма,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схема).</w:t>
      </w:r>
    </w:p>
    <w:p w:rsidR="00B8522A" w:rsidRPr="00B8522A" w:rsidRDefault="00B8522A" w:rsidP="00B8522A">
      <w:pPr>
        <w:widowControl w:val="0"/>
        <w:autoSpaceDE w:val="0"/>
        <w:autoSpaceDN w:val="0"/>
        <w:spacing w:after="0" w:line="240" w:lineRule="auto"/>
        <w:ind w:left="217" w:right="108" w:firstLine="7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 начальной школе математические знания и умения применяются школьником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изучении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других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предметов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(количественные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пространственные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характеристики,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оценки,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расчёты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прикидка,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использование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графических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форм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представления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информации).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Приобретённые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учеником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строить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алгоритмы,</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выбирать рациональные способы устных и письменных арифметических вычислений,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приёмы проверки правильности выполнения действий, а также различение, называние,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изображение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нахождение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величин</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периметр,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площадь)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становятся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показателями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сформированной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функциональной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грамотности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младшего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школьника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предпосылкой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успешного дальнейшего</w:t>
      </w:r>
    </w:p>
    <w:p w:rsidR="00B8522A" w:rsidRPr="00B8522A" w:rsidRDefault="00B8522A" w:rsidP="00B8522A">
      <w:pPr>
        <w:widowControl w:val="0"/>
        <w:autoSpaceDE w:val="0"/>
        <w:autoSpaceDN w:val="0"/>
        <w:spacing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основном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звене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школы.</w:t>
      </w:r>
    </w:p>
    <w:p w:rsidR="00B8522A" w:rsidRPr="00B8522A" w:rsidRDefault="00B8522A" w:rsidP="00B8522A">
      <w:pPr>
        <w:widowControl w:val="0"/>
        <w:autoSpaceDE w:val="0"/>
        <w:autoSpaceDN w:val="0"/>
        <w:spacing w:before="1" w:after="0" w:line="240" w:lineRule="auto"/>
        <w:ind w:left="217" w:right="108" w:firstLine="7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 учебном плане на изучение математики в каждом классе начальной школы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отводится: в 1-4 классах - 4 часа в неделю. Итого в 1-м классе - 132 ч., во 2-4 классах –</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136</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w:t>
      </w:r>
    </w:p>
    <w:p w:rsidR="00B8522A" w:rsidRPr="00B8522A" w:rsidRDefault="00B8522A" w:rsidP="00B8522A">
      <w:pPr>
        <w:widowControl w:val="0"/>
        <w:autoSpaceDE w:val="0"/>
        <w:autoSpaceDN w:val="0"/>
        <w:spacing w:before="10" w:after="0" w:line="240" w:lineRule="auto"/>
        <w:rPr>
          <w:rFonts w:ascii="Times New Roman" w:eastAsia="Times New Roman" w:hAnsi="Times New Roman" w:cs="Times New Roman"/>
          <w:sz w:val="25"/>
          <w:szCs w:val="26"/>
        </w:rPr>
      </w:pPr>
    </w:p>
    <w:p w:rsidR="00B8522A" w:rsidRPr="00B8522A" w:rsidRDefault="00B8522A" w:rsidP="00B8522A">
      <w:pPr>
        <w:widowControl w:val="0"/>
        <w:numPr>
          <w:ilvl w:val="0"/>
          <w:numId w:val="11"/>
        </w:numPr>
        <w:tabs>
          <w:tab w:val="left" w:pos="477"/>
        </w:tabs>
        <w:autoSpaceDE w:val="0"/>
        <w:autoSpaceDN w:val="0"/>
        <w:spacing w:before="1" w:after="0" w:line="240" w:lineRule="auto"/>
        <w:jc w:val="both"/>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u w:val="thick"/>
        </w:rPr>
        <w:t>СОДЕРЖАНИЕ</w:t>
      </w:r>
      <w:r w:rsidRPr="00B8522A">
        <w:rPr>
          <w:rFonts w:ascii="Times New Roman" w:eastAsia="Times New Roman" w:hAnsi="Times New Roman" w:cs="Times New Roman"/>
          <w:b/>
          <w:bCs/>
          <w:spacing w:val="-5"/>
          <w:sz w:val="26"/>
          <w:szCs w:val="26"/>
          <w:u w:val="thick"/>
        </w:rPr>
        <w:t xml:space="preserve"> </w:t>
      </w:r>
      <w:r w:rsidRPr="00B8522A">
        <w:rPr>
          <w:rFonts w:ascii="Times New Roman" w:eastAsia="Times New Roman" w:hAnsi="Times New Roman" w:cs="Times New Roman"/>
          <w:b/>
          <w:bCs/>
          <w:sz w:val="26"/>
          <w:szCs w:val="26"/>
          <w:u w:val="thick"/>
        </w:rPr>
        <w:t>ОБУЧЕНИЯ</w:t>
      </w:r>
    </w:p>
    <w:p w:rsidR="00B8522A" w:rsidRPr="00B8522A" w:rsidRDefault="00B8522A" w:rsidP="00B8522A">
      <w:pPr>
        <w:widowControl w:val="0"/>
        <w:autoSpaceDE w:val="0"/>
        <w:autoSpaceDN w:val="0"/>
        <w:spacing w:before="3" w:after="0" w:line="240" w:lineRule="auto"/>
        <w:rPr>
          <w:rFonts w:ascii="Times New Roman" w:eastAsia="Times New Roman" w:hAnsi="Times New Roman" w:cs="Times New Roman"/>
          <w:b/>
          <w:sz w:val="18"/>
          <w:szCs w:val="26"/>
        </w:rPr>
      </w:pPr>
    </w:p>
    <w:p w:rsidR="00B8522A" w:rsidRPr="00B8522A" w:rsidRDefault="00B8522A" w:rsidP="00B8522A">
      <w:pPr>
        <w:widowControl w:val="0"/>
        <w:tabs>
          <w:tab w:val="left" w:pos="2268"/>
          <w:tab w:val="left" w:pos="3848"/>
          <w:tab w:val="left" w:pos="5149"/>
          <w:tab w:val="left" w:pos="5537"/>
          <w:tab w:val="left" w:pos="7029"/>
          <w:tab w:val="left" w:pos="8492"/>
        </w:tabs>
        <w:autoSpaceDE w:val="0"/>
        <w:autoSpaceDN w:val="0"/>
        <w:spacing w:before="88" w:after="0" w:line="240" w:lineRule="auto"/>
        <w:ind w:left="217" w:right="110" w:firstLine="708"/>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Основное</w:t>
      </w:r>
      <w:r w:rsidRPr="00B8522A">
        <w:rPr>
          <w:rFonts w:ascii="Times New Roman" w:eastAsia="Times New Roman" w:hAnsi="Times New Roman" w:cs="Times New Roman"/>
          <w:sz w:val="26"/>
          <w:szCs w:val="26"/>
        </w:rPr>
        <w:tab/>
        <w:t>содержание</w:t>
      </w:r>
      <w:r w:rsidRPr="00B8522A">
        <w:rPr>
          <w:rFonts w:ascii="Times New Roman" w:eastAsia="Times New Roman" w:hAnsi="Times New Roman" w:cs="Times New Roman"/>
          <w:sz w:val="26"/>
          <w:szCs w:val="26"/>
        </w:rPr>
        <w:tab/>
        <w:t>обучения</w:t>
      </w:r>
      <w:r w:rsidRPr="00B8522A">
        <w:rPr>
          <w:rFonts w:ascii="Times New Roman" w:eastAsia="Times New Roman" w:hAnsi="Times New Roman" w:cs="Times New Roman"/>
          <w:sz w:val="26"/>
          <w:szCs w:val="26"/>
        </w:rPr>
        <w:tab/>
        <w:t>в</w:t>
      </w:r>
      <w:r w:rsidRPr="00B8522A">
        <w:rPr>
          <w:rFonts w:ascii="Times New Roman" w:eastAsia="Times New Roman" w:hAnsi="Times New Roman" w:cs="Times New Roman"/>
          <w:sz w:val="26"/>
          <w:szCs w:val="26"/>
        </w:rPr>
        <w:tab/>
        <w:t>примерной</w:t>
      </w:r>
      <w:r w:rsidRPr="00B8522A">
        <w:rPr>
          <w:rFonts w:ascii="Times New Roman" w:eastAsia="Times New Roman" w:hAnsi="Times New Roman" w:cs="Times New Roman"/>
          <w:sz w:val="26"/>
          <w:szCs w:val="26"/>
        </w:rPr>
        <w:tab/>
        <w:t>программе</w:t>
      </w:r>
      <w:r w:rsidRPr="00B8522A">
        <w:rPr>
          <w:rFonts w:ascii="Times New Roman" w:eastAsia="Times New Roman" w:hAnsi="Times New Roman" w:cs="Times New Roman"/>
          <w:sz w:val="26"/>
          <w:szCs w:val="26"/>
        </w:rPr>
        <w:tab/>
        <w:t>представлено</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разделами:</w:t>
      </w:r>
      <w:r w:rsidRPr="00B8522A">
        <w:rPr>
          <w:rFonts w:ascii="Times New Roman" w:eastAsia="Times New Roman" w:hAnsi="Times New Roman" w:cs="Times New Roman"/>
          <w:spacing w:val="57"/>
          <w:sz w:val="26"/>
          <w:szCs w:val="26"/>
        </w:rPr>
        <w:t xml:space="preserve"> </w:t>
      </w: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58"/>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58"/>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57"/>
          <w:sz w:val="26"/>
          <w:szCs w:val="26"/>
        </w:rPr>
        <w:t xml:space="preserve"> </w:t>
      </w:r>
      <w:r w:rsidRPr="00B8522A">
        <w:rPr>
          <w:rFonts w:ascii="Times New Roman" w:eastAsia="Times New Roman" w:hAnsi="Times New Roman" w:cs="Times New Roman"/>
          <w:sz w:val="26"/>
          <w:szCs w:val="26"/>
        </w:rPr>
        <w:t>«Арифметические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55"/>
          <w:sz w:val="26"/>
          <w:szCs w:val="26"/>
        </w:rPr>
        <w:t xml:space="preserve"> </w:t>
      </w:r>
      <w:r w:rsidRPr="00B8522A">
        <w:rPr>
          <w:rFonts w:ascii="Times New Roman" w:eastAsia="Times New Roman" w:hAnsi="Times New Roman" w:cs="Times New Roman"/>
          <w:sz w:val="26"/>
          <w:szCs w:val="26"/>
        </w:rPr>
        <w:t>«Текстовые</w:t>
      </w:r>
      <w:r w:rsidRPr="00B8522A">
        <w:rPr>
          <w:rFonts w:ascii="Times New Roman" w:eastAsia="Times New Roman" w:hAnsi="Times New Roman" w:cs="Times New Roman"/>
          <w:spacing w:val="56"/>
          <w:sz w:val="26"/>
          <w:szCs w:val="26"/>
        </w:rPr>
        <w:t xml:space="preserve"> </w:t>
      </w:r>
      <w:r w:rsidRPr="00B8522A">
        <w:rPr>
          <w:rFonts w:ascii="Times New Roman" w:eastAsia="Times New Roman" w:hAnsi="Times New Roman" w:cs="Times New Roman"/>
          <w:sz w:val="26"/>
          <w:szCs w:val="26"/>
        </w:rPr>
        <w:t>задачи»,</w:t>
      </w:r>
    </w:p>
    <w:p w:rsidR="00B8522A" w:rsidRPr="00B8522A" w:rsidRDefault="00B8522A" w:rsidP="00B8522A">
      <w:pPr>
        <w:widowControl w:val="0"/>
        <w:tabs>
          <w:tab w:val="left" w:pos="2729"/>
          <w:tab w:val="left" w:pos="4240"/>
          <w:tab w:val="left" w:pos="4664"/>
          <w:tab w:val="left" w:pos="6705"/>
          <w:tab w:val="left" w:pos="8034"/>
        </w:tabs>
        <w:autoSpaceDE w:val="0"/>
        <w:autoSpaceDN w:val="0"/>
        <w:spacing w:after="0" w:line="240" w:lineRule="auto"/>
        <w:ind w:left="217" w:right="10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«Пространственные</w:t>
      </w:r>
      <w:r w:rsidRPr="00B8522A">
        <w:rPr>
          <w:rFonts w:ascii="Times New Roman" w:eastAsia="Times New Roman" w:hAnsi="Times New Roman" w:cs="Times New Roman"/>
          <w:sz w:val="26"/>
          <w:szCs w:val="26"/>
        </w:rPr>
        <w:tab/>
        <w:t>отношения</w:t>
      </w:r>
      <w:r w:rsidRPr="00B8522A">
        <w:rPr>
          <w:rFonts w:ascii="Times New Roman" w:eastAsia="Times New Roman" w:hAnsi="Times New Roman" w:cs="Times New Roman"/>
          <w:sz w:val="26"/>
          <w:szCs w:val="26"/>
        </w:rPr>
        <w:tab/>
        <w:t>и</w:t>
      </w:r>
      <w:r w:rsidRPr="00B8522A">
        <w:rPr>
          <w:rFonts w:ascii="Times New Roman" w:eastAsia="Times New Roman" w:hAnsi="Times New Roman" w:cs="Times New Roman"/>
          <w:sz w:val="26"/>
          <w:szCs w:val="26"/>
        </w:rPr>
        <w:tab/>
        <w:t>геометрические</w:t>
      </w:r>
      <w:r w:rsidRPr="00B8522A">
        <w:rPr>
          <w:rFonts w:ascii="Times New Roman" w:eastAsia="Times New Roman" w:hAnsi="Times New Roman" w:cs="Times New Roman"/>
          <w:sz w:val="26"/>
          <w:szCs w:val="26"/>
        </w:rPr>
        <w:tab/>
        <w:t>фигуры»,</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pacing w:val="-1"/>
          <w:sz w:val="26"/>
          <w:szCs w:val="26"/>
        </w:rPr>
        <w:t>«Математическая</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информация».</w:t>
      </w:r>
    </w:p>
    <w:p w:rsidR="00B8522A" w:rsidRPr="00B8522A" w:rsidRDefault="00B8522A" w:rsidP="00B8522A">
      <w:pPr>
        <w:widowControl w:val="0"/>
        <w:autoSpaceDE w:val="0"/>
        <w:autoSpaceDN w:val="0"/>
        <w:spacing w:before="1" w:after="0" w:line="240" w:lineRule="auto"/>
        <w:rPr>
          <w:rFonts w:ascii="Times New Roman" w:eastAsia="Times New Roman" w:hAnsi="Times New Roman" w:cs="Times New Roman"/>
          <w:sz w:val="26"/>
          <w:szCs w:val="26"/>
        </w:rPr>
      </w:pPr>
    </w:p>
    <w:p w:rsidR="00B8522A" w:rsidRPr="00B8522A" w:rsidRDefault="00B8522A" w:rsidP="00B8522A">
      <w:pPr>
        <w:widowControl w:val="0"/>
        <w:numPr>
          <w:ilvl w:val="0"/>
          <w:numId w:val="10"/>
        </w:numPr>
        <w:tabs>
          <w:tab w:val="left" w:pos="412"/>
        </w:tabs>
        <w:autoSpaceDE w:val="0"/>
        <w:autoSpaceDN w:val="0"/>
        <w:spacing w:after="0" w:line="240" w:lineRule="auto"/>
        <w:outlineLvl w:val="1"/>
        <w:rPr>
          <w:rFonts w:ascii="Times New Roman" w:eastAsia="Times New Roman" w:hAnsi="Times New Roman" w:cs="Times New Roman"/>
          <w:b/>
          <w:bCs/>
          <w:sz w:val="26"/>
          <w:szCs w:val="26"/>
        </w:rPr>
      </w:pPr>
      <w:bookmarkStart w:id="0" w:name="_TOC_250007"/>
      <w:bookmarkEnd w:id="0"/>
      <w:r w:rsidRPr="00B8522A">
        <w:rPr>
          <w:rFonts w:ascii="Times New Roman" w:eastAsia="Times New Roman" w:hAnsi="Times New Roman" w:cs="Times New Roman"/>
          <w:b/>
          <w:bCs/>
          <w:sz w:val="26"/>
          <w:szCs w:val="26"/>
          <w:u w:val="thick"/>
        </w:rPr>
        <w:t>КЛАСС</w:t>
      </w:r>
    </w:p>
    <w:p w:rsidR="00B8522A" w:rsidRPr="00B8522A" w:rsidRDefault="00B8522A" w:rsidP="00B8522A">
      <w:pPr>
        <w:widowControl w:val="0"/>
        <w:autoSpaceDE w:val="0"/>
        <w:autoSpaceDN w:val="0"/>
        <w:spacing w:before="1" w:after="0" w:line="298" w:lineRule="exact"/>
        <w:ind w:left="217"/>
        <w:rPr>
          <w:rFonts w:ascii="Times New Roman" w:eastAsia="Times New Roman" w:hAnsi="Times New Roman" w:cs="Times New Roman"/>
          <w:i/>
          <w:sz w:val="26"/>
        </w:rPr>
      </w:pPr>
      <w:r w:rsidRPr="00B8522A">
        <w:rPr>
          <w:rFonts w:ascii="Times New Roman" w:eastAsia="Times New Roman" w:hAnsi="Times New Roman" w:cs="Times New Roman"/>
          <w:i/>
          <w:sz w:val="26"/>
        </w:rPr>
        <w:t>Числа</w:t>
      </w:r>
      <w:r w:rsidRPr="00B8522A">
        <w:rPr>
          <w:rFonts w:ascii="Times New Roman" w:eastAsia="Times New Roman" w:hAnsi="Times New Roman" w:cs="Times New Roman"/>
          <w:i/>
          <w:spacing w:val="-3"/>
          <w:sz w:val="26"/>
        </w:rPr>
        <w:t xml:space="preserve"> </w:t>
      </w:r>
      <w:r w:rsidRPr="00B8522A">
        <w:rPr>
          <w:rFonts w:ascii="Times New Roman" w:eastAsia="Times New Roman" w:hAnsi="Times New Roman" w:cs="Times New Roman"/>
          <w:i/>
          <w:sz w:val="26"/>
        </w:rPr>
        <w:t>и</w:t>
      </w:r>
      <w:r w:rsidRPr="00B8522A">
        <w:rPr>
          <w:rFonts w:ascii="Times New Roman" w:eastAsia="Times New Roman" w:hAnsi="Times New Roman" w:cs="Times New Roman"/>
          <w:i/>
          <w:spacing w:val="-4"/>
          <w:sz w:val="26"/>
        </w:rPr>
        <w:t xml:space="preserve"> </w:t>
      </w:r>
      <w:r w:rsidRPr="00B8522A">
        <w:rPr>
          <w:rFonts w:ascii="Times New Roman" w:eastAsia="Times New Roman" w:hAnsi="Times New Roman" w:cs="Times New Roman"/>
          <w:i/>
          <w:sz w:val="26"/>
        </w:rPr>
        <w:t>величины</w:t>
      </w:r>
    </w:p>
    <w:p w:rsidR="00B8522A" w:rsidRPr="00B8522A" w:rsidRDefault="00B8522A" w:rsidP="00B8522A">
      <w:pPr>
        <w:widowControl w:val="0"/>
        <w:autoSpaceDE w:val="0"/>
        <w:autoSpaceDN w:val="0"/>
        <w:spacing w:after="0" w:line="240" w:lineRule="auto"/>
        <w:ind w:left="21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от</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1</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до</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9:</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различение,</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Единица</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счёта.</w:t>
      </w:r>
      <w:r w:rsidRPr="00B8522A">
        <w:rPr>
          <w:rFonts w:ascii="Times New Roman" w:eastAsia="Times New Roman" w:hAnsi="Times New Roman" w:cs="Times New Roman"/>
          <w:spacing w:val="22"/>
          <w:sz w:val="26"/>
          <w:szCs w:val="26"/>
        </w:rPr>
        <w:t xml:space="preserve"> </w:t>
      </w:r>
      <w:r w:rsidRPr="00B8522A">
        <w:rPr>
          <w:rFonts w:ascii="Times New Roman" w:eastAsia="Times New Roman" w:hAnsi="Times New Roman" w:cs="Times New Roman"/>
          <w:sz w:val="26"/>
          <w:szCs w:val="26"/>
        </w:rPr>
        <w:t>Десяток.</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Счёт</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предметов,</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результата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цифрами. Число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 цифра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0</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при измерении,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вычислении.</w:t>
      </w:r>
    </w:p>
    <w:p w:rsidR="00B8522A" w:rsidRPr="00B8522A" w:rsidRDefault="00B8522A" w:rsidP="00B8522A">
      <w:pPr>
        <w:widowControl w:val="0"/>
        <w:autoSpaceDE w:val="0"/>
        <w:autoSpaceDN w:val="0"/>
        <w:spacing w:after="0" w:line="240" w:lineRule="auto"/>
        <w:ind w:left="21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5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50"/>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51"/>
          <w:sz w:val="26"/>
          <w:szCs w:val="26"/>
        </w:rPr>
        <w:t xml:space="preserve"> </w:t>
      </w:r>
      <w:r w:rsidRPr="00B8522A">
        <w:rPr>
          <w:rFonts w:ascii="Times New Roman" w:eastAsia="Times New Roman" w:hAnsi="Times New Roman" w:cs="Times New Roman"/>
          <w:sz w:val="26"/>
          <w:szCs w:val="26"/>
        </w:rPr>
        <w:t>20:</w:t>
      </w:r>
      <w:r w:rsidRPr="00B8522A">
        <w:rPr>
          <w:rFonts w:ascii="Times New Roman" w:eastAsia="Times New Roman" w:hAnsi="Times New Roman" w:cs="Times New Roman"/>
          <w:spacing w:val="50"/>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5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50"/>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56"/>
          <w:sz w:val="26"/>
          <w:szCs w:val="26"/>
        </w:rPr>
        <w:t xml:space="preserve"> </w:t>
      </w:r>
      <w:r w:rsidRPr="00B8522A">
        <w:rPr>
          <w:rFonts w:ascii="Times New Roman" w:eastAsia="Times New Roman" w:hAnsi="Times New Roman" w:cs="Times New Roman"/>
          <w:sz w:val="26"/>
          <w:szCs w:val="26"/>
        </w:rPr>
        <w:t>Однозначные</w:t>
      </w:r>
      <w:r w:rsidRPr="00B8522A">
        <w:rPr>
          <w:rFonts w:ascii="Times New Roman" w:eastAsia="Times New Roman" w:hAnsi="Times New Roman" w:cs="Times New Roman"/>
          <w:spacing w:val="50"/>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51"/>
          <w:sz w:val="26"/>
          <w:szCs w:val="26"/>
        </w:rPr>
        <w:t xml:space="preserve"> </w:t>
      </w:r>
      <w:r w:rsidRPr="00B8522A">
        <w:rPr>
          <w:rFonts w:ascii="Times New Roman" w:eastAsia="Times New Roman" w:hAnsi="Times New Roman" w:cs="Times New Roman"/>
          <w:sz w:val="26"/>
          <w:szCs w:val="26"/>
        </w:rPr>
        <w:t>двузначные</w:t>
      </w:r>
      <w:r w:rsidRPr="00B8522A">
        <w:rPr>
          <w:rFonts w:ascii="Times New Roman" w:eastAsia="Times New Roman" w:hAnsi="Times New Roman" w:cs="Times New Roman"/>
          <w:spacing w:val="50"/>
          <w:sz w:val="26"/>
          <w:szCs w:val="26"/>
        </w:rPr>
        <w:t xml:space="preserve"> </w:t>
      </w: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Увеличение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(уменьшение)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 несколько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w:t>
      </w:r>
    </w:p>
    <w:p w:rsidR="00B8522A" w:rsidRPr="00B8522A" w:rsidRDefault="00B8522A" w:rsidP="00B8522A">
      <w:pPr>
        <w:widowControl w:val="0"/>
        <w:tabs>
          <w:tab w:val="left" w:pos="1144"/>
          <w:tab w:val="left" w:pos="1511"/>
          <w:tab w:val="left" w:pos="1972"/>
          <w:tab w:val="left" w:pos="3426"/>
          <w:tab w:val="left" w:pos="4675"/>
          <w:tab w:val="left" w:pos="5694"/>
          <w:tab w:val="left" w:pos="7133"/>
          <w:tab w:val="left" w:pos="8484"/>
        </w:tabs>
        <w:autoSpaceDE w:val="0"/>
        <w:autoSpaceDN w:val="0"/>
        <w:spacing w:before="1" w:after="0" w:line="240" w:lineRule="auto"/>
        <w:ind w:left="217" w:right="114"/>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Длина</w:t>
      </w:r>
      <w:r w:rsidRPr="00B8522A">
        <w:rPr>
          <w:rFonts w:ascii="Times New Roman" w:eastAsia="Times New Roman" w:hAnsi="Times New Roman" w:cs="Times New Roman"/>
          <w:sz w:val="26"/>
          <w:szCs w:val="26"/>
        </w:rPr>
        <w:tab/>
        <w:t>и</w:t>
      </w:r>
      <w:r w:rsidRPr="00B8522A">
        <w:rPr>
          <w:rFonts w:ascii="Times New Roman" w:eastAsia="Times New Roman" w:hAnsi="Times New Roman" w:cs="Times New Roman"/>
          <w:sz w:val="26"/>
          <w:szCs w:val="26"/>
        </w:rPr>
        <w:tab/>
        <w:t>её</w:t>
      </w:r>
      <w:r w:rsidRPr="00B8522A">
        <w:rPr>
          <w:rFonts w:ascii="Times New Roman" w:eastAsia="Times New Roman" w:hAnsi="Times New Roman" w:cs="Times New Roman"/>
          <w:sz w:val="26"/>
          <w:szCs w:val="26"/>
        </w:rPr>
        <w:tab/>
        <w:t>измерение.</w:t>
      </w:r>
      <w:r w:rsidRPr="00B8522A">
        <w:rPr>
          <w:rFonts w:ascii="Times New Roman" w:eastAsia="Times New Roman" w:hAnsi="Times New Roman" w:cs="Times New Roman"/>
          <w:sz w:val="26"/>
          <w:szCs w:val="26"/>
        </w:rPr>
        <w:tab/>
        <w:t>Единицы</w:t>
      </w:r>
      <w:r w:rsidRPr="00B8522A">
        <w:rPr>
          <w:rFonts w:ascii="Times New Roman" w:eastAsia="Times New Roman" w:hAnsi="Times New Roman" w:cs="Times New Roman"/>
          <w:sz w:val="26"/>
          <w:szCs w:val="26"/>
        </w:rPr>
        <w:tab/>
        <w:t>длины:</w:t>
      </w:r>
      <w:r w:rsidRPr="00B8522A">
        <w:rPr>
          <w:rFonts w:ascii="Times New Roman" w:eastAsia="Times New Roman" w:hAnsi="Times New Roman" w:cs="Times New Roman"/>
          <w:sz w:val="26"/>
          <w:szCs w:val="26"/>
        </w:rPr>
        <w:tab/>
        <w:t>сантиметр,</w:t>
      </w:r>
      <w:r w:rsidRPr="00B8522A">
        <w:rPr>
          <w:rFonts w:ascii="Times New Roman" w:eastAsia="Times New Roman" w:hAnsi="Times New Roman" w:cs="Times New Roman"/>
          <w:sz w:val="26"/>
          <w:szCs w:val="26"/>
        </w:rPr>
        <w:tab/>
        <w:t>дециметр;</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pacing w:val="-1"/>
          <w:sz w:val="26"/>
          <w:szCs w:val="26"/>
        </w:rPr>
        <w:t>установление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соотношения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между</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ними.</w:t>
      </w:r>
    </w:p>
    <w:p w:rsidR="00B8522A" w:rsidRPr="00B8522A" w:rsidRDefault="00B8522A" w:rsidP="00B8522A">
      <w:pPr>
        <w:widowControl w:val="0"/>
        <w:autoSpaceDE w:val="0"/>
        <w:autoSpaceDN w:val="0"/>
        <w:spacing w:after="0" w:line="298" w:lineRule="exact"/>
        <w:ind w:left="217"/>
        <w:rPr>
          <w:rFonts w:ascii="Times New Roman" w:eastAsia="Times New Roman" w:hAnsi="Times New Roman" w:cs="Times New Roman"/>
          <w:i/>
          <w:sz w:val="26"/>
        </w:rPr>
      </w:pPr>
      <w:r w:rsidRPr="00B8522A">
        <w:rPr>
          <w:rFonts w:ascii="Times New Roman" w:eastAsia="Times New Roman" w:hAnsi="Times New Roman" w:cs="Times New Roman"/>
          <w:i/>
          <w:sz w:val="26"/>
        </w:rPr>
        <w:t>Арифметические</w:t>
      </w:r>
      <w:r w:rsidRPr="00B8522A">
        <w:rPr>
          <w:rFonts w:ascii="Times New Roman" w:eastAsia="Times New Roman" w:hAnsi="Times New Roman" w:cs="Times New Roman"/>
          <w:i/>
          <w:spacing w:val="-5"/>
          <w:sz w:val="26"/>
        </w:rPr>
        <w:t xml:space="preserve"> </w:t>
      </w:r>
      <w:r w:rsidRPr="00B8522A">
        <w:rPr>
          <w:rFonts w:ascii="Times New Roman" w:eastAsia="Times New Roman" w:hAnsi="Times New Roman" w:cs="Times New Roman"/>
          <w:i/>
          <w:sz w:val="26"/>
        </w:rPr>
        <w:t>действия</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Сложение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20.</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Названия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компонентов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как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обратное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сложению.</w:t>
      </w:r>
    </w:p>
    <w:p w:rsidR="00B8522A" w:rsidRPr="00B8522A" w:rsidRDefault="00B8522A" w:rsidP="00B8522A">
      <w:pPr>
        <w:widowControl w:val="0"/>
        <w:autoSpaceDE w:val="0"/>
        <w:autoSpaceDN w:val="0"/>
        <w:spacing w:before="1" w:after="0" w:line="240" w:lineRule="auto"/>
        <w:ind w:left="217"/>
        <w:jc w:val="both"/>
        <w:rPr>
          <w:rFonts w:ascii="Times New Roman" w:eastAsia="Times New Roman" w:hAnsi="Times New Roman" w:cs="Times New Roman"/>
          <w:i/>
          <w:sz w:val="26"/>
        </w:rPr>
      </w:pPr>
      <w:r w:rsidRPr="00B8522A">
        <w:rPr>
          <w:rFonts w:ascii="Times New Roman" w:eastAsia="Times New Roman" w:hAnsi="Times New Roman" w:cs="Times New Roman"/>
          <w:i/>
          <w:sz w:val="26"/>
        </w:rPr>
        <w:t>Текстовые</w:t>
      </w:r>
      <w:r w:rsidRPr="00B8522A">
        <w:rPr>
          <w:rFonts w:ascii="Times New Roman" w:eastAsia="Times New Roman" w:hAnsi="Times New Roman" w:cs="Times New Roman"/>
          <w:i/>
          <w:spacing w:val="-4"/>
          <w:sz w:val="26"/>
        </w:rPr>
        <w:t xml:space="preserve"> </w:t>
      </w:r>
      <w:r w:rsidRPr="00B8522A">
        <w:rPr>
          <w:rFonts w:ascii="Times New Roman" w:eastAsia="Times New Roman" w:hAnsi="Times New Roman" w:cs="Times New Roman"/>
          <w:i/>
          <w:sz w:val="26"/>
        </w:rPr>
        <w:t>задачи</w:t>
      </w:r>
    </w:p>
    <w:p w:rsidR="00B8522A" w:rsidRPr="00B8522A" w:rsidRDefault="00B8522A" w:rsidP="00B8522A">
      <w:pPr>
        <w:widowControl w:val="0"/>
        <w:autoSpaceDE w:val="0"/>
        <w:autoSpaceDN w:val="0"/>
        <w:spacing w:before="1"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Текстовая задача: структурные элементы, составление текстовой задачи по образцу.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Зависимость</w:t>
      </w:r>
      <w:r w:rsidRPr="00B8522A">
        <w:rPr>
          <w:rFonts w:ascii="Times New Roman" w:eastAsia="Times New Roman" w:hAnsi="Times New Roman" w:cs="Times New Roman"/>
          <w:spacing w:val="11"/>
          <w:sz w:val="26"/>
          <w:szCs w:val="26"/>
        </w:rPr>
        <w:t xml:space="preserve"> </w:t>
      </w:r>
      <w:r w:rsidRPr="00B8522A">
        <w:rPr>
          <w:rFonts w:ascii="Times New Roman" w:eastAsia="Times New Roman" w:hAnsi="Times New Roman" w:cs="Times New Roman"/>
          <w:sz w:val="26"/>
          <w:szCs w:val="26"/>
        </w:rPr>
        <w:t>между</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данными</w:t>
      </w:r>
      <w:r w:rsidRPr="00B8522A">
        <w:rPr>
          <w:rFonts w:ascii="Times New Roman" w:eastAsia="Times New Roman" w:hAnsi="Times New Roman" w:cs="Times New Roman"/>
          <w:spacing w:val="12"/>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искомой</w:t>
      </w:r>
      <w:r w:rsidRPr="00B8522A">
        <w:rPr>
          <w:rFonts w:ascii="Times New Roman" w:eastAsia="Times New Roman" w:hAnsi="Times New Roman" w:cs="Times New Roman"/>
          <w:spacing w:val="15"/>
          <w:sz w:val="26"/>
          <w:szCs w:val="26"/>
        </w:rPr>
        <w:t xml:space="preserve"> </w:t>
      </w:r>
      <w:r w:rsidRPr="00B8522A">
        <w:rPr>
          <w:rFonts w:ascii="Times New Roman" w:eastAsia="Times New Roman" w:hAnsi="Times New Roman" w:cs="Times New Roman"/>
          <w:sz w:val="26"/>
          <w:szCs w:val="26"/>
        </w:rPr>
        <w:t>величиной</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текстовой</w:t>
      </w:r>
      <w:r w:rsidRPr="00B8522A">
        <w:rPr>
          <w:rFonts w:ascii="Times New Roman" w:eastAsia="Times New Roman" w:hAnsi="Times New Roman" w:cs="Times New Roman"/>
          <w:spacing w:val="15"/>
          <w:sz w:val="26"/>
          <w:szCs w:val="26"/>
        </w:rPr>
        <w:t xml:space="preserve"> </w:t>
      </w:r>
      <w:r w:rsidRPr="00B8522A">
        <w:rPr>
          <w:rFonts w:ascii="Times New Roman" w:eastAsia="Times New Roman" w:hAnsi="Times New Roman" w:cs="Times New Roman"/>
          <w:sz w:val="26"/>
          <w:szCs w:val="26"/>
        </w:rPr>
        <w:t>задаче.</w:t>
      </w:r>
      <w:r w:rsidRPr="00B8522A">
        <w:rPr>
          <w:rFonts w:ascii="Times New Roman" w:eastAsia="Times New Roman" w:hAnsi="Times New Roman" w:cs="Times New Roman"/>
          <w:spacing w:val="12"/>
          <w:sz w:val="26"/>
          <w:szCs w:val="26"/>
        </w:rPr>
        <w:t xml:space="preserve"> </w:t>
      </w:r>
      <w:r w:rsidRPr="00B8522A">
        <w:rPr>
          <w:rFonts w:ascii="Times New Roman" w:eastAsia="Times New Roman" w:hAnsi="Times New Roman" w:cs="Times New Roman"/>
          <w:sz w:val="26"/>
          <w:szCs w:val="26"/>
        </w:rPr>
        <w:t>Решение</w:t>
      </w:r>
      <w:r w:rsidRPr="00B8522A">
        <w:rPr>
          <w:rFonts w:ascii="Times New Roman" w:eastAsia="Times New Roman" w:hAnsi="Times New Roman" w:cs="Times New Roman"/>
          <w:spacing w:val="12"/>
          <w:sz w:val="26"/>
          <w:szCs w:val="26"/>
        </w:rPr>
        <w:t xml:space="preserve"> </w:t>
      </w:r>
      <w:r w:rsidRPr="00B8522A">
        <w:rPr>
          <w:rFonts w:ascii="Times New Roman" w:eastAsia="Times New Roman" w:hAnsi="Times New Roman" w:cs="Times New Roman"/>
          <w:sz w:val="26"/>
          <w:szCs w:val="26"/>
        </w:rPr>
        <w:t>задач</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одно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действие.</w:t>
      </w:r>
    </w:p>
    <w:p w:rsidR="00B8522A" w:rsidRPr="00B8522A" w:rsidRDefault="00B8522A" w:rsidP="00B8522A">
      <w:pPr>
        <w:widowControl w:val="0"/>
        <w:autoSpaceDE w:val="0"/>
        <w:autoSpaceDN w:val="0"/>
        <w:spacing w:after="0" w:line="297" w:lineRule="exact"/>
        <w:ind w:left="217"/>
        <w:jc w:val="both"/>
        <w:rPr>
          <w:rFonts w:ascii="Times New Roman" w:eastAsia="Times New Roman" w:hAnsi="Times New Roman" w:cs="Times New Roman"/>
          <w:i/>
          <w:sz w:val="26"/>
        </w:rPr>
      </w:pPr>
      <w:r w:rsidRPr="00B8522A">
        <w:rPr>
          <w:rFonts w:ascii="Times New Roman" w:eastAsia="Times New Roman" w:hAnsi="Times New Roman" w:cs="Times New Roman"/>
          <w:i/>
          <w:sz w:val="26"/>
        </w:rPr>
        <w:t>Пространственные</w:t>
      </w:r>
      <w:r w:rsidRPr="00B8522A">
        <w:rPr>
          <w:rFonts w:ascii="Times New Roman" w:eastAsia="Times New Roman" w:hAnsi="Times New Roman" w:cs="Times New Roman"/>
          <w:i/>
          <w:spacing w:val="-2"/>
          <w:sz w:val="26"/>
        </w:rPr>
        <w:t xml:space="preserve"> </w:t>
      </w:r>
      <w:r w:rsidRPr="00B8522A">
        <w:rPr>
          <w:rFonts w:ascii="Times New Roman" w:eastAsia="Times New Roman" w:hAnsi="Times New Roman" w:cs="Times New Roman"/>
          <w:i/>
          <w:sz w:val="26"/>
        </w:rPr>
        <w:t>отношения</w:t>
      </w:r>
      <w:r w:rsidRPr="00B8522A">
        <w:rPr>
          <w:rFonts w:ascii="Times New Roman" w:eastAsia="Times New Roman" w:hAnsi="Times New Roman" w:cs="Times New Roman"/>
          <w:i/>
          <w:spacing w:val="-3"/>
          <w:sz w:val="26"/>
        </w:rPr>
        <w:t xml:space="preserve"> </w:t>
      </w:r>
      <w:r w:rsidRPr="00B8522A">
        <w:rPr>
          <w:rFonts w:ascii="Times New Roman" w:eastAsia="Times New Roman" w:hAnsi="Times New Roman" w:cs="Times New Roman"/>
          <w:i/>
          <w:sz w:val="26"/>
        </w:rPr>
        <w:t>и</w:t>
      </w:r>
      <w:r w:rsidRPr="00B8522A">
        <w:rPr>
          <w:rFonts w:ascii="Times New Roman" w:eastAsia="Times New Roman" w:hAnsi="Times New Roman" w:cs="Times New Roman"/>
          <w:i/>
          <w:spacing w:val="-4"/>
          <w:sz w:val="26"/>
        </w:rPr>
        <w:t xml:space="preserve"> </w:t>
      </w:r>
      <w:r w:rsidRPr="00B8522A">
        <w:rPr>
          <w:rFonts w:ascii="Times New Roman" w:eastAsia="Times New Roman" w:hAnsi="Times New Roman" w:cs="Times New Roman"/>
          <w:i/>
          <w:sz w:val="26"/>
        </w:rPr>
        <w:t>геометрические</w:t>
      </w:r>
      <w:r w:rsidRPr="00B8522A">
        <w:rPr>
          <w:rFonts w:ascii="Times New Roman" w:eastAsia="Times New Roman" w:hAnsi="Times New Roman" w:cs="Times New Roman"/>
          <w:i/>
          <w:spacing w:val="-3"/>
          <w:sz w:val="26"/>
        </w:rPr>
        <w:t xml:space="preserve"> </w:t>
      </w:r>
      <w:r w:rsidRPr="00B8522A">
        <w:rPr>
          <w:rFonts w:ascii="Times New Roman" w:eastAsia="Times New Roman" w:hAnsi="Times New Roman" w:cs="Times New Roman"/>
          <w:i/>
          <w:sz w:val="26"/>
        </w:rPr>
        <w:t>фигуры</w:t>
      </w:r>
    </w:p>
    <w:p w:rsidR="00B8522A" w:rsidRPr="00B8522A" w:rsidRDefault="00B8522A" w:rsidP="00B8522A">
      <w:pPr>
        <w:widowControl w:val="0"/>
        <w:autoSpaceDE w:val="0"/>
        <w:autoSpaceDN w:val="0"/>
        <w:spacing w:before="1" w:after="0" w:line="240" w:lineRule="auto"/>
        <w:ind w:left="217" w:right="116"/>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Расположение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предметов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объектов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плоскости,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пространстве: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слева/справа,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сверху/снизу, между; установление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пространственных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отношений.</w:t>
      </w:r>
    </w:p>
    <w:p w:rsidR="00B8522A" w:rsidRPr="00B8522A" w:rsidRDefault="00B8522A" w:rsidP="00B8522A">
      <w:pPr>
        <w:widowControl w:val="0"/>
        <w:autoSpaceDE w:val="0"/>
        <w:autoSpaceDN w:val="0"/>
        <w:spacing w:after="0" w:line="240" w:lineRule="auto"/>
        <w:jc w:val="both"/>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1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Геометрические фигуры: распознавание круга, треугольника, прямоугольника, отрезка.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Построение отрезка, квадрата, треугольника с помощью линейки на листе в клетку;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длины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отрезка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сантиметрах.</w:t>
      </w:r>
    </w:p>
    <w:p w:rsidR="00B8522A" w:rsidRPr="00B8522A" w:rsidRDefault="00B8522A" w:rsidP="00B8522A">
      <w:pPr>
        <w:widowControl w:val="0"/>
        <w:autoSpaceDE w:val="0"/>
        <w:autoSpaceDN w:val="0"/>
        <w:spacing w:before="1" w:after="0" w:line="298" w:lineRule="exact"/>
        <w:ind w:left="217"/>
        <w:jc w:val="both"/>
        <w:rPr>
          <w:rFonts w:ascii="Times New Roman" w:eastAsia="Times New Roman" w:hAnsi="Times New Roman" w:cs="Times New Roman"/>
          <w:i/>
          <w:sz w:val="26"/>
        </w:rPr>
      </w:pPr>
      <w:r w:rsidRPr="00B8522A">
        <w:rPr>
          <w:rFonts w:ascii="Times New Roman" w:eastAsia="Times New Roman" w:hAnsi="Times New Roman" w:cs="Times New Roman"/>
          <w:i/>
          <w:sz w:val="26"/>
        </w:rPr>
        <w:t>Математическая</w:t>
      </w:r>
      <w:r w:rsidRPr="00B8522A">
        <w:rPr>
          <w:rFonts w:ascii="Times New Roman" w:eastAsia="Times New Roman" w:hAnsi="Times New Roman" w:cs="Times New Roman"/>
          <w:i/>
          <w:spacing w:val="-3"/>
          <w:sz w:val="26"/>
        </w:rPr>
        <w:t xml:space="preserve"> </w:t>
      </w:r>
      <w:r w:rsidRPr="00B8522A">
        <w:rPr>
          <w:rFonts w:ascii="Times New Roman" w:eastAsia="Times New Roman" w:hAnsi="Times New Roman" w:cs="Times New Roman"/>
          <w:i/>
          <w:sz w:val="26"/>
        </w:rPr>
        <w:t>информация</w:t>
      </w:r>
    </w:p>
    <w:p w:rsidR="00B8522A" w:rsidRPr="00B8522A" w:rsidRDefault="00B8522A" w:rsidP="00B8522A">
      <w:pPr>
        <w:widowControl w:val="0"/>
        <w:autoSpaceDE w:val="0"/>
        <w:autoSpaceDN w:val="0"/>
        <w:spacing w:after="0" w:line="240" w:lineRule="auto"/>
        <w:ind w:left="217" w:right="111"/>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Сбор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объекте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образцу.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Характеристики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объекта,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группы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объектов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(количество,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форма,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размер).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Группировка</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объектов</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заданному</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признаку.</w:t>
      </w:r>
    </w:p>
    <w:p w:rsidR="00B8522A" w:rsidRPr="00B8522A" w:rsidRDefault="00B8522A" w:rsidP="00B8522A">
      <w:pPr>
        <w:widowControl w:val="0"/>
        <w:autoSpaceDE w:val="0"/>
        <w:autoSpaceDN w:val="0"/>
        <w:spacing w:before="2" w:after="0" w:line="298" w:lineRule="exact"/>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Закономерность</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ряду</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заданных</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объектов: её</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обнаружение,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продолжение</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ряда.</w:t>
      </w:r>
    </w:p>
    <w:p w:rsidR="00B8522A" w:rsidRPr="00B8522A" w:rsidRDefault="00B8522A" w:rsidP="00B8522A">
      <w:pPr>
        <w:widowControl w:val="0"/>
        <w:autoSpaceDE w:val="0"/>
        <w:autoSpaceDN w:val="0"/>
        <w:spacing w:after="0" w:line="240" w:lineRule="auto"/>
        <w:ind w:left="217" w:right="113"/>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Верные (истинные) и неверные (ложные) предложения, составленные относительно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заданного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набора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математических</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объектов.</w:t>
      </w:r>
    </w:p>
    <w:p w:rsidR="00B8522A" w:rsidRPr="00B8522A" w:rsidRDefault="00B8522A" w:rsidP="00B8522A">
      <w:pPr>
        <w:widowControl w:val="0"/>
        <w:autoSpaceDE w:val="0"/>
        <w:autoSpaceDN w:val="0"/>
        <w:spacing w:after="0" w:line="240" w:lineRule="auto"/>
        <w:ind w:left="217" w:right="10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Чтение таблицы (содержащей не более 4-х данных); извлечение данного из строки,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столбца; внесение одного-двух данных в таблицу. Чтение рисунка, схемы с одним-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двумя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числовыми данными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(значениями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величин).</w:t>
      </w:r>
    </w:p>
    <w:p w:rsidR="00B8522A" w:rsidRPr="00B8522A" w:rsidRDefault="00B8522A" w:rsidP="00B8522A">
      <w:pPr>
        <w:widowControl w:val="0"/>
        <w:autoSpaceDE w:val="0"/>
        <w:autoSpaceDN w:val="0"/>
        <w:spacing w:after="0" w:line="240" w:lineRule="auto"/>
        <w:ind w:left="217" w:right="10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Двух-трёхшаговые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инструкции,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связанные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изображением</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геометрической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фигуры.</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before="1" w:after="0" w:line="240" w:lineRule="auto"/>
        <w:ind w:left="217"/>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u w:val="thick"/>
        </w:rPr>
        <w:t>Универсальные</w:t>
      </w:r>
      <w:r w:rsidRPr="00B8522A">
        <w:rPr>
          <w:rFonts w:ascii="Times New Roman" w:eastAsia="Times New Roman" w:hAnsi="Times New Roman" w:cs="Times New Roman"/>
          <w:b/>
          <w:bCs/>
          <w:spacing w:val="-7"/>
          <w:sz w:val="26"/>
          <w:szCs w:val="26"/>
          <w:u w:val="thick"/>
        </w:rPr>
        <w:t xml:space="preserve"> </w:t>
      </w:r>
      <w:r w:rsidRPr="00B8522A">
        <w:rPr>
          <w:rFonts w:ascii="Times New Roman" w:eastAsia="Times New Roman" w:hAnsi="Times New Roman" w:cs="Times New Roman"/>
          <w:b/>
          <w:bCs/>
          <w:sz w:val="26"/>
          <w:szCs w:val="26"/>
          <w:u w:val="thick"/>
        </w:rPr>
        <w:t>учебные</w:t>
      </w:r>
      <w:r w:rsidRPr="00B8522A">
        <w:rPr>
          <w:rFonts w:ascii="Times New Roman" w:eastAsia="Times New Roman" w:hAnsi="Times New Roman" w:cs="Times New Roman"/>
          <w:b/>
          <w:bCs/>
          <w:spacing w:val="-6"/>
          <w:sz w:val="26"/>
          <w:szCs w:val="26"/>
          <w:u w:val="thick"/>
        </w:rPr>
        <w:t xml:space="preserve"> </w:t>
      </w:r>
      <w:r w:rsidRPr="00B8522A">
        <w:rPr>
          <w:rFonts w:ascii="Times New Roman" w:eastAsia="Times New Roman" w:hAnsi="Times New Roman" w:cs="Times New Roman"/>
          <w:b/>
          <w:bCs/>
          <w:sz w:val="26"/>
          <w:szCs w:val="26"/>
          <w:u w:val="thick"/>
        </w:rPr>
        <w:t>действия</w:t>
      </w:r>
      <w:r w:rsidRPr="00B8522A">
        <w:rPr>
          <w:rFonts w:ascii="Times New Roman" w:eastAsia="Times New Roman" w:hAnsi="Times New Roman" w:cs="Times New Roman"/>
          <w:b/>
          <w:bCs/>
          <w:spacing w:val="-5"/>
          <w:sz w:val="26"/>
          <w:szCs w:val="26"/>
          <w:u w:val="thick"/>
        </w:rPr>
        <w:t xml:space="preserve"> </w:t>
      </w:r>
      <w:r w:rsidRPr="00B8522A">
        <w:rPr>
          <w:rFonts w:ascii="Times New Roman" w:eastAsia="Times New Roman" w:hAnsi="Times New Roman" w:cs="Times New Roman"/>
          <w:b/>
          <w:bCs/>
          <w:sz w:val="26"/>
          <w:szCs w:val="26"/>
          <w:u w:val="thick"/>
        </w:rPr>
        <w:t>(пропедевтический</w:t>
      </w:r>
      <w:r w:rsidRPr="00B8522A">
        <w:rPr>
          <w:rFonts w:ascii="Times New Roman" w:eastAsia="Times New Roman" w:hAnsi="Times New Roman" w:cs="Times New Roman"/>
          <w:b/>
          <w:bCs/>
          <w:spacing w:val="-8"/>
          <w:sz w:val="26"/>
          <w:szCs w:val="26"/>
          <w:u w:val="thick"/>
        </w:rPr>
        <w:t xml:space="preserve"> </w:t>
      </w:r>
      <w:r w:rsidRPr="00B8522A">
        <w:rPr>
          <w:rFonts w:ascii="Times New Roman" w:eastAsia="Times New Roman" w:hAnsi="Times New Roman" w:cs="Times New Roman"/>
          <w:b/>
          <w:bCs/>
          <w:sz w:val="26"/>
          <w:szCs w:val="26"/>
          <w:u w:val="thick"/>
        </w:rPr>
        <w:t>уровень)</w:t>
      </w:r>
    </w:p>
    <w:p w:rsidR="00B8522A" w:rsidRPr="00B8522A" w:rsidRDefault="00B8522A" w:rsidP="00B8522A">
      <w:pPr>
        <w:widowControl w:val="0"/>
        <w:autoSpaceDE w:val="0"/>
        <w:autoSpaceDN w:val="0"/>
        <w:spacing w:before="3" w:after="0" w:line="240" w:lineRule="auto"/>
        <w:rPr>
          <w:rFonts w:ascii="Times New Roman" w:eastAsia="Times New Roman" w:hAnsi="Times New Roman" w:cs="Times New Roman"/>
          <w:b/>
          <w:sz w:val="18"/>
          <w:szCs w:val="26"/>
        </w:rPr>
      </w:pPr>
    </w:p>
    <w:p w:rsidR="00B8522A" w:rsidRPr="00B8522A" w:rsidRDefault="00B8522A" w:rsidP="00B8522A">
      <w:pPr>
        <w:widowControl w:val="0"/>
        <w:autoSpaceDE w:val="0"/>
        <w:autoSpaceDN w:val="0"/>
        <w:spacing w:before="88" w:after="0" w:line="298" w:lineRule="exact"/>
        <w:ind w:left="217"/>
        <w:rPr>
          <w:rFonts w:ascii="Times New Roman" w:eastAsia="Times New Roman" w:hAnsi="Times New Roman" w:cs="Times New Roman"/>
          <w:i/>
          <w:sz w:val="26"/>
        </w:rPr>
      </w:pPr>
      <w:r w:rsidRPr="00B8522A">
        <w:rPr>
          <w:rFonts w:ascii="Times New Roman" w:eastAsia="Times New Roman" w:hAnsi="Times New Roman" w:cs="Times New Roman"/>
          <w:i/>
          <w:sz w:val="26"/>
        </w:rPr>
        <w:t>Универсальные</w:t>
      </w:r>
      <w:r w:rsidRPr="00B8522A">
        <w:rPr>
          <w:rFonts w:ascii="Times New Roman" w:eastAsia="Times New Roman" w:hAnsi="Times New Roman" w:cs="Times New Roman"/>
          <w:i/>
          <w:spacing w:val="-6"/>
          <w:sz w:val="26"/>
        </w:rPr>
        <w:t xml:space="preserve"> </w:t>
      </w:r>
      <w:r w:rsidRPr="00B8522A">
        <w:rPr>
          <w:rFonts w:ascii="Times New Roman" w:eastAsia="Times New Roman" w:hAnsi="Times New Roman" w:cs="Times New Roman"/>
          <w:i/>
          <w:sz w:val="26"/>
        </w:rPr>
        <w:t>познавательные</w:t>
      </w:r>
      <w:r w:rsidRPr="00B8522A">
        <w:rPr>
          <w:rFonts w:ascii="Times New Roman" w:eastAsia="Times New Roman" w:hAnsi="Times New Roman" w:cs="Times New Roman"/>
          <w:i/>
          <w:spacing w:val="-5"/>
          <w:sz w:val="26"/>
        </w:rPr>
        <w:t xml:space="preserve"> </w:t>
      </w:r>
      <w:r w:rsidRPr="00B8522A">
        <w:rPr>
          <w:rFonts w:ascii="Times New Roman" w:eastAsia="Times New Roman" w:hAnsi="Times New Roman" w:cs="Times New Roman"/>
          <w:i/>
          <w:sz w:val="26"/>
        </w:rPr>
        <w:t>учебные</w:t>
      </w:r>
      <w:r w:rsidRPr="00B8522A">
        <w:rPr>
          <w:rFonts w:ascii="Times New Roman" w:eastAsia="Times New Roman" w:hAnsi="Times New Roman" w:cs="Times New Roman"/>
          <w:i/>
          <w:spacing w:val="-5"/>
          <w:sz w:val="26"/>
        </w:rPr>
        <w:t xml:space="preserve"> </w:t>
      </w:r>
      <w:r w:rsidRPr="00B8522A">
        <w:rPr>
          <w:rFonts w:ascii="Times New Roman" w:eastAsia="Times New Roman" w:hAnsi="Times New Roman" w:cs="Times New Roman"/>
          <w:i/>
          <w:sz w:val="26"/>
        </w:rPr>
        <w:t>действия:</w:t>
      </w:r>
    </w:p>
    <w:p w:rsidR="00B8522A" w:rsidRPr="00B8522A" w:rsidRDefault="00B8522A" w:rsidP="00B8522A">
      <w:pPr>
        <w:widowControl w:val="0"/>
        <w:numPr>
          <w:ilvl w:val="0"/>
          <w:numId w:val="12"/>
        </w:numPr>
        <w:tabs>
          <w:tab w:val="left" w:pos="709"/>
          <w:tab w:val="left" w:pos="710"/>
        </w:tabs>
        <w:autoSpaceDE w:val="0"/>
        <w:autoSpaceDN w:val="0"/>
        <w:spacing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наблюдать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 окружающем</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мире;</w:t>
      </w:r>
    </w:p>
    <w:p w:rsidR="00B8522A" w:rsidRPr="00B8522A" w:rsidRDefault="00B8522A" w:rsidP="00B8522A">
      <w:pPr>
        <w:widowControl w:val="0"/>
        <w:numPr>
          <w:ilvl w:val="0"/>
          <w:numId w:val="12"/>
        </w:numPr>
        <w:tabs>
          <w:tab w:val="left" w:pos="709"/>
          <w:tab w:val="left" w:pos="710"/>
        </w:tabs>
        <w:autoSpaceDE w:val="0"/>
        <w:autoSpaceDN w:val="0"/>
        <w:spacing w:before="1" w:after="0" w:line="240" w:lineRule="auto"/>
        <w:ind w:left="709" w:hanging="493"/>
        <w:rPr>
          <w:rFonts w:ascii="Wingdings" w:eastAsia="Times New Roman" w:hAnsi="Wingdings" w:cs="Times New Roman"/>
          <w:sz w:val="26"/>
        </w:rPr>
      </w:pPr>
      <w:r w:rsidRPr="00B8522A">
        <w:rPr>
          <w:rFonts w:ascii="Times New Roman" w:eastAsia="Times New Roman" w:hAnsi="Times New Roman" w:cs="Times New Roman"/>
          <w:sz w:val="26"/>
        </w:rPr>
        <w:t>обнаруживать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общее 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различное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записи арифметических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действий;</w:t>
      </w:r>
    </w:p>
    <w:p w:rsidR="00B8522A" w:rsidRPr="00B8522A" w:rsidRDefault="00B8522A" w:rsidP="00B8522A">
      <w:pPr>
        <w:widowControl w:val="0"/>
        <w:numPr>
          <w:ilvl w:val="0"/>
          <w:numId w:val="12"/>
        </w:numPr>
        <w:tabs>
          <w:tab w:val="left" w:pos="709"/>
          <w:tab w:val="left" w:pos="710"/>
        </w:tabs>
        <w:autoSpaceDE w:val="0"/>
        <w:autoSpaceDN w:val="0"/>
        <w:spacing w:before="1"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понимать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назначение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необходимость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использования</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жизни;</w:t>
      </w:r>
    </w:p>
    <w:p w:rsidR="00B8522A" w:rsidRPr="00B8522A" w:rsidRDefault="00B8522A" w:rsidP="00B8522A">
      <w:pPr>
        <w:widowControl w:val="0"/>
        <w:numPr>
          <w:ilvl w:val="0"/>
          <w:numId w:val="12"/>
        </w:numPr>
        <w:tabs>
          <w:tab w:val="left" w:pos="709"/>
          <w:tab w:val="left" w:pos="710"/>
        </w:tabs>
        <w:autoSpaceDE w:val="0"/>
        <w:autoSpaceDN w:val="0"/>
        <w:spacing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наблюдать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действие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измерительных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приборов;</w:t>
      </w:r>
    </w:p>
    <w:p w:rsidR="00B8522A" w:rsidRPr="00B8522A" w:rsidRDefault="00B8522A" w:rsidP="00B8522A">
      <w:pPr>
        <w:widowControl w:val="0"/>
        <w:numPr>
          <w:ilvl w:val="0"/>
          <w:numId w:val="12"/>
        </w:numPr>
        <w:tabs>
          <w:tab w:val="left" w:pos="709"/>
          <w:tab w:val="left" w:pos="710"/>
        </w:tabs>
        <w:autoSpaceDE w:val="0"/>
        <w:autoSpaceDN w:val="0"/>
        <w:spacing w:before="1"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два</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объекта,</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два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числа;</w:t>
      </w:r>
    </w:p>
    <w:p w:rsidR="00B8522A" w:rsidRPr="00B8522A" w:rsidRDefault="00B8522A" w:rsidP="00B8522A">
      <w:pPr>
        <w:widowControl w:val="0"/>
        <w:numPr>
          <w:ilvl w:val="0"/>
          <w:numId w:val="12"/>
        </w:numPr>
        <w:tabs>
          <w:tab w:val="left" w:pos="709"/>
          <w:tab w:val="left" w:pos="710"/>
        </w:tabs>
        <w:autoSpaceDE w:val="0"/>
        <w:autoSpaceDN w:val="0"/>
        <w:spacing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распределять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группы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заданному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основанию;</w:t>
      </w:r>
    </w:p>
    <w:p w:rsidR="00B8522A" w:rsidRPr="00B8522A" w:rsidRDefault="00B8522A" w:rsidP="00B8522A">
      <w:pPr>
        <w:widowControl w:val="0"/>
        <w:numPr>
          <w:ilvl w:val="0"/>
          <w:numId w:val="12"/>
        </w:numPr>
        <w:tabs>
          <w:tab w:val="left" w:pos="709"/>
          <w:tab w:val="left" w:pos="710"/>
        </w:tabs>
        <w:autoSpaceDE w:val="0"/>
        <w:autoSpaceDN w:val="0"/>
        <w:spacing w:before="1"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копировать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изученные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рисовать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руки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собственному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замыслу;</w:t>
      </w:r>
    </w:p>
    <w:p w:rsidR="00B8522A" w:rsidRPr="00B8522A" w:rsidRDefault="00B8522A" w:rsidP="00B8522A">
      <w:pPr>
        <w:widowControl w:val="0"/>
        <w:numPr>
          <w:ilvl w:val="0"/>
          <w:numId w:val="12"/>
        </w:numPr>
        <w:tabs>
          <w:tab w:val="left" w:pos="709"/>
          <w:tab w:val="left" w:pos="710"/>
        </w:tabs>
        <w:autoSpaceDE w:val="0"/>
        <w:autoSpaceDN w:val="0"/>
        <w:spacing w:after="0" w:line="298" w:lineRule="exact"/>
        <w:ind w:left="709" w:hanging="493"/>
        <w:rPr>
          <w:rFonts w:ascii="Wingdings" w:eastAsia="Times New Roman" w:hAnsi="Wingdings" w:cs="Times New Roman"/>
          <w:sz w:val="26"/>
        </w:rPr>
      </w:pPr>
      <w:r w:rsidRPr="00B8522A">
        <w:rPr>
          <w:rFonts w:ascii="Times New Roman" w:eastAsia="Times New Roman" w:hAnsi="Times New Roman" w:cs="Times New Roman"/>
          <w:sz w:val="26"/>
        </w:rPr>
        <w:t>приводить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примеры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чисел,</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фигур;</w:t>
      </w:r>
    </w:p>
    <w:p w:rsidR="00B8522A" w:rsidRPr="00B8522A" w:rsidRDefault="00B8522A" w:rsidP="00B8522A">
      <w:pPr>
        <w:widowControl w:val="0"/>
        <w:numPr>
          <w:ilvl w:val="0"/>
          <w:numId w:val="12"/>
        </w:numPr>
        <w:tabs>
          <w:tab w:val="left" w:pos="709"/>
          <w:tab w:val="left" w:pos="710"/>
        </w:tabs>
        <w:autoSpaceDE w:val="0"/>
        <w:autoSpaceDN w:val="0"/>
        <w:spacing w:before="1" w:after="0" w:line="240" w:lineRule="auto"/>
        <w:ind w:left="709" w:hanging="493"/>
        <w:rPr>
          <w:rFonts w:ascii="Wingdings" w:eastAsia="Times New Roman" w:hAnsi="Wingdings" w:cs="Times New Roman"/>
          <w:sz w:val="26"/>
        </w:rPr>
      </w:pPr>
      <w:r w:rsidRPr="00B8522A">
        <w:rPr>
          <w:rFonts w:ascii="Times New Roman" w:eastAsia="Times New Roman" w:hAnsi="Times New Roman" w:cs="Times New Roman"/>
          <w:sz w:val="26"/>
        </w:rPr>
        <w:t>вести</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порядковый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количественный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счет</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(соблюдать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последовательность).</w:t>
      </w:r>
    </w:p>
    <w:p w:rsidR="00B8522A" w:rsidRPr="00B8522A" w:rsidRDefault="00B8522A" w:rsidP="00B8522A">
      <w:pPr>
        <w:widowControl w:val="0"/>
        <w:autoSpaceDE w:val="0"/>
        <w:autoSpaceDN w:val="0"/>
        <w:spacing w:before="2" w:after="0" w:line="298" w:lineRule="exact"/>
        <w:ind w:left="217"/>
        <w:rPr>
          <w:rFonts w:ascii="Times New Roman" w:eastAsia="Times New Roman" w:hAnsi="Times New Roman" w:cs="Times New Roman"/>
          <w:i/>
          <w:sz w:val="26"/>
        </w:rPr>
      </w:pPr>
      <w:r w:rsidRPr="00B8522A">
        <w:rPr>
          <w:rFonts w:ascii="Times New Roman" w:eastAsia="Times New Roman" w:hAnsi="Times New Roman" w:cs="Times New Roman"/>
          <w:i/>
          <w:sz w:val="26"/>
        </w:rPr>
        <w:t>Работа</w:t>
      </w:r>
      <w:r w:rsidRPr="00B8522A">
        <w:rPr>
          <w:rFonts w:ascii="Times New Roman" w:eastAsia="Times New Roman" w:hAnsi="Times New Roman" w:cs="Times New Roman"/>
          <w:i/>
          <w:spacing w:val="-1"/>
          <w:sz w:val="26"/>
        </w:rPr>
        <w:t xml:space="preserve"> </w:t>
      </w:r>
      <w:r w:rsidRPr="00B8522A">
        <w:rPr>
          <w:rFonts w:ascii="Times New Roman" w:eastAsia="Times New Roman" w:hAnsi="Times New Roman" w:cs="Times New Roman"/>
          <w:i/>
          <w:sz w:val="26"/>
        </w:rPr>
        <w:t>с</w:t>
      </w:r>
      <w:r w:rsidRPr="00B8522A">
        <w:rPr>
          <w:rFonts w:ascii="Times New Roman" w:eastAsia="Times New Roman" w:hAnsi="Times New Roman" w:cs="Times New Roman"/>
          <w:i/>
          <w:spacing w:val="-2"/>
          <w:sz w:val="26"/>
        </w:rPr>
        <w:t xml:space="preserve"> </w:t>
      </w:r>
      <w:r w:rsidRPr="00B8522A">
        <w:rPr>
          <w:rFonts w:ascii="Times New Roman" w:eastAsia="Times New Roman" w:hAnsi="Times New Roman" w:cs="Times New Roman"/>
          <w:i/>
          <w:sz w:val="26"/>
        </w:rPr>
        <w:t>информацией:</w:t>
      </w:r>
    </w:p>
    <w:p w:rsidR="00B8522A" w:rsidRPr="00B8522A" w:rsidRDefault="00B8522A" w:rsidP="00B8522A">
      <w:pPr>
        <w:widowControl w:val="0"/>
        <w:numPr>
          <w:ilvl w:val="0"/>
          <w:numId w:val="16"/>
        </w:numPr>
        <w:tabs>
          <w:tab w:val="left" w:pos="635"/>
        </w:tabs>
        <w:autoSpaceDE w:val="0"/>
        <w:autoSpaceDN w:val="0"/>
        <w:spacing w:after="0" w:line="240" w:lineRule="auto"/>
        <w:ind w:left="217" w:right="117"/>
        <w:rPr>
          <w:rFonts w:ascii="Times New Roman" w:eastAsia="Times New Roman" w:hAnsi="Times New Roman" w:cs="Times New Roman"/>
          <w:sz w:val="26"/>
        </w:rPr>
      </w:pPr>
      <w:r w:rsidRPr="00B8522A">
        <w:rPr>
          <w:rFonts w:ascii="Times New Roman" w:eastAsia="Times New Roman" w:hAnsi="Times New Roman" w:cs="Times New Roman"/>
          <w:sz w:val="26"/>
        </w:rPr>
        <w:t>понимать,</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что</w:t>
      </w:r>
      <w:r w:rsidRPr="00B8522A">
        <w:rPr>
          <w:rFonts w:ascii="Times New Roman" w:eastAsia="Times New Roman" w:hAnsi="Times New Roman" w:cs="Times New Roman"/>
          <w:spacing w:val="26"/>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26"/>
          <w:sz w:val="26"/>
        </w:rPr>
        <w:t xml:space="preserve"> </w:t>
      </w:r>
      <w:r w:rsidRPr="00B8522A">
        <w:rPr>
          <w:rFonts w:ascii="Times New Roman" w:eastAsia="Times New Roman" w:hAnsi="Times New Roman" w:cs="Times New Roman"/>
          <w:sz w:val="26"/>
        </w:rPr>
        <w:t>явления</w:t>
      </w:r>
      <w:r w:rsidRPr="00B8522A">
        <w:rPr>
          <w:rFonts w:ascii="Times New Roman" w:eastAsia="Times New Roman" w:hAnsi="Times New Roman" w:cs="Times New Roman"/>
          <w:spacing w:val="27"/>
          <w:sz w:val="26"/>
        </w:rPr>
        <w:t xml:space="preserve"> </w:t>
      </w:r>
      <w:r w:rsidRPr="00B8522A">
        <w:rPr>
          <w:rFonts w:ascii="Times New Roman" w:eastAsia="Times New Roman" w:hAnsi="Times New Roman" w:cs="Times New Roman"/>
          <w:sz w:val="26"/>
        </w:rPr>
        <w:t>могут</w:t>
      </w:r>
      <w:r w:rsidRPr="00B8522A">
        <w:rPr>
          <w:rFonts w:ascii="Times New Roman" w:eastAsia="Times New Roman" w:hAnsi="Times New Roman" w:cs="Times New Roman"/>
          <w:spacing w:val="25"/>
          <w:sz w:val="26"/>
        </w:rPr>
        <w:t xml:space="preserve"> </w:t>
      </w:r>
      <w:r w:rsidRPr="00B8522A">
        <w:rPr>
          <w:rFonts w:ascii="Times New Roman" w:eastAsia="Times New Roman" w:hAnsi="Times New Roman" w:cs="Times New Roman"/>
          <w:sz w:val="26"/>
        </w:rPr>
        <w:t>быть</w:t>
      </w:r>
      <w:r w:rsidRPr="00B8522A">
        <w:rPr>
          <w:rFonts w:ascii="Times New Roman" w:eastAsia="Times New Roman" w:hAnsi="Times New Roman" w:cs="Times New Roman"/>
          <w:spacing w:val="25"/>
          <w:sz w:val="26"/>
        </w:rPr>
        <w:t xml:space="preserve"> </w:t>
      </w:r>
      <w:r w:rsidRPr="00B8522A">
        <w:rPr>
          <w:rFonts w:ascii="Times New Roman" w:eastAsia="Times New Roman" w:hAnsi="Times New Roman" w:cs="Times New Roman"/>
          <w:sz w:val="26"/>
        </w:rPr>
        <w:t>представлены</w:t>
      </w:r>
      <w:r w:rsidRPr="00B8522A">
        <w:rPr>
          <w:rFonts w:ascii="Times New Roman" w:eastAsia="Times New Roman" w:hAnsi="Times New Roman" w:cs="Times New Roman"/>
          <w:spacing w:val="27"/>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26"/>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разных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средств: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числовая запись,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рисунок,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схема;</w:t>
      </w:r>
    </w:p>
    <w:p w:rsidR="00B8522A" w:rsidRPr="00B8522A" w:rsidRDefault="00B8522A" w:rsidP="00B8522A">
      <w:pPr>
        <w:widowControl w:val="0"/>
        <w:numPr>
          <w:ilvl w:val="0"/>
          <w:numId w:val="16"/>
        </w:numPr>
        <w:tabs>
          <w:tab w:val="left" w:pos="542"/>
        </w:tabs>
        <w:autoSpaceDE w:val="0"/>
        <w:autoSpaceDN w:val="0"/>
        <w:spacing w:after="0" w:line="299" w:lineRule="exact"/>
        <w:ind w:left="541" w:hanging="325"/>
        <w:rPr>
          <w:rFonts w:ascii="Times New Roman" w:eastAsia="Times New Roman" w:hAnsi="Times New Roman"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таблицу,</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извлекать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представленную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 табличной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форме.</w:t>
      </w:r>
    </w:p>
    <w:p w:rsidR="00B8522A" w:rsidRPr="00B8522A" w:rsidRDefault="00B8522A" w:rsidP="00B8522A">
      <w:pPr>
        <w:widowControl w:val="0"/>
        <w:autoSpaceDE w:val="0"/>
        <w:autoSpaceDN w:val="0"/>
        <w:spacing w:after="0" w:line="298" w:lineRule="exact"/>
        <w:ind w:left="217"/>
        <w:rPr>
          <w:rFonts w:ascii="Times New Roman" w:eastAsia="Times New Roman" w:hAnsi="Times New Roman" w:cs="Times New Roman"/>
          <w:i/>
          <w:sz w:val="26"/>
        </w:rPr>
      </w:pPr>
      <w:r w:rsidRPr="00B8522A">
        <w:rPr>
          <w:rFonts w:ascii="Times New Roman" w:eastAsia="Times New Roman" w:hAnsi="Times New Roman" w:cs="Times New Roman"/>
          <w:i/>
          <w:sz w:val="26"/>
        </w:rPr>
        <w:t>Универсальные</w:t>
      </w:r>
      <w:r w:rsidRPr="00B8522A">
        <w:rPr>
          <w:rFonts w:ascii="Times New Roman" w:eastAsia="Times New Roman" w:hAnsi="Times New Roman" w:cs="Times New Roman"/>
          <w:i/>
          <w:spacing w:val="-5"/>
          <w:sz w:val="26"/>
        </w:rPr>
        <w:t xml:space="preserve"> </w:t>
      </w:r>
      <w:r w:rsidRPr="00B8522A">
        <w:rPr>
          <w:rFonts w:ascii="Times New Roman" w:eastAsia="Times New Roman" w:hAnsi="Times New Roman" w:cs="Times New Roman"/>
          <w:i/>
          <w:sz w:val="26"/>
        </w:rPr>
        <w:t>коммуникативные</w:t>
      </w:r>
      <w:r w:rsidRPr="00B8522A">
        <w:rPr>
          <w:rFonts w:ascii="Times New Roman" w:eastAsia="Times New Roman" w:hAnsi="Times New Roman" w:cs="Times New Roman"/>
          <w:i/>
          <w:spacing w:val="-5"/>
          <w:sz w:val="26"/>
        </w:rPr>
        <w:t xml:space="preserve"> </w:t>
      </w:r>
      <w:r w:rsidRPr="00B8522A">
        <w:rPr>
          <w:rFonts w:ascii="Times New Roman" w:eastAsia="Times New Roman" w:hAnsi="Times New Roman" w:cs="Times New Roman"/>
          <w:i/>
          <w:sz w:val="26"/>
        </w:rPr>
        <w:t>учебные</w:t>
      </w:r>
      <w:r w:rsidRPr="00B8522A">
        <w:rPr>
          <w:rFonts w:ascii="Times New Roman" w:eastAsia="Times New Roman" w:hAnsi="Times New Roman" w:cs="Times New Roman"/>
          <w:i/>
          <w:spacing w:val="-1"/>
          <w:sz w:val="26"/>
        </w:rPr>
        <w:t xml:space="preserve"> </w:t>
      </w:r>
      <w:r w:rsidRPr="00B8522A">
        <w:rPr>
          <w:rFonts w:ascii="Times New Roman" w:eastAsia="Times New Roman" w:hAnsi="Times New Roman" w:cs="Times New Roman"/>
          <w:i/>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характеризовать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(описывать)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геометрическую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фигуру,</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последовательность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из</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нескольких чисел,</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записанных</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порядку;</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комментировать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ход</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сравнения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двух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объектов;</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1"/>
        <w:rPr>
          <w:rFonts w:ascii="Wingdings" w:eastAsia="Times New Roman" w:hAnsi="Wingdings" w:cs="Times New Roman"/>
          <w:sz w:val="26"/>
        </w:rPr>
      </w:pPr>
      <w:r w:rsidRPr="00B8522A">
        <w:rPr>
          <w:rFonts w:ascii="Times New Roman" w:eastAsia="Times New Roman" w:hAnsi="Times New Roman" w:cs="Times New Roman"/>
          <w:sz w:val="26"/>
        </w:rPr>
        <w:t>описывать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своими</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словами</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сюжетную</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ситуацию</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математическое</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отношение,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представленное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описывать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положение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предмета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пространстве.</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математические знаки;</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предложения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относительно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заданного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набора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объектов.</w:t>
      </w: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регулятивные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2"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принимать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учебную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задачу,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удерживать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её</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процессе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деятельности;</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действовать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соответствии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предложенным</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образцом,</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инструкцией;</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08"/>
        <w:rPr>
          <w:rFonts w:ascii="Wingdings" w:eastAsia="Times New Roman" w:hAnsi="Wingdings" w:cs="Times New Roman"/>
          <w:sz w:val="26"/>
        </w:rPr>
      </w:pPr>
      <w:r w:rsidRPr="00B8522A">
        <w:rPr>
          <w:rFonts w:ascii="Times New Roman" w:eastAsia="Times New Roman" w:hAnsi="Times New Roman" w:cs="Times New Roman"/>
          <w:sz w:val="26"/>
        </w:rPr>
        <w:t>проявлять</w:t>
      </w:r>
      <w:r w:rsidRPr="00B8522A">
        <w:rPr>
          <w:rFonts w:ascii="Times New Roman" w:eastAsia="Times New Roman" w:hAnsi="Times New Roman" w:cs="Times New Roman"/>
          <w:spacing w:val="44"/>
          <w:sz w:val="26"/>
        </w:rPr>
        <w:t xml:space="preserve"> </w:t>
      </w:r>
      <w:r w:rsidRPr="00B8522A">
        <w:rPr>
          <w:rFonts w:ascii="Times New Roman" w:eastAsia="Times New Roman" w:hAnsi="Times New Roman" w:cs="Times New Roman"/>
          <w:sz w:val="26"/>
        </w:rPr>
        <w:t>интерес</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к</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проверке</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результатов</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учебной</w:t>
      </w:r>
      <w:r w:rsidRPr="00B8522A">
        <w:rPr>
          <w:rFonts w:ascii="Times New Roman" w:eastAsia="Times New Roman" w:hAnsi="Times New Roman" w:cs="Times New Roman"/>
          <w:spacing w:val="53"/>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учителя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причину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возникшей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ошибки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трудности;</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09"/>
        <w:rPr>
          <w:rFonts w:ascii="Wingdings" w:eastAsia="Times New Roman" w:hAnsi="Wingdings" w:cs="Times New Roman"/>
          <w:sz w:val="26"/>
        </w:rPr>
      </w:pP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правильность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другого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приёма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autoSpaceDE w:val="0"/>
        <w:autoSpaceDN w:val="0"/>
        <w:spacing w:after="0" w:line="299"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Совместная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деятельность:</w:t>
      </w:r>
    </w:p>
    <w:p w:rsidR="00B8522A" w:rsidRPr="00B8522A" w:rsidRDefault="00B8522A" w:rsidP="00B8522A">
      <w:pPr>
        <w:widowControl w:val="0"/>
        <w:numPr>
          <w:ilvl w:val="0"/>
          <w:numId w:val="16"/>
        </w:numPr>
        <w:tabs>
          <w:tab w:val="left" w:pos="542"/>
        </w:tabs>
        <w:autoSpaceDE w:val="0"/>
        <w:autoSpaceDN w:val="0"/>
        <w:spacing w:after="0" w:line="240" w:lineRule="auto"/>
        <w:ind w:left="541" w:hanging="325"/>
        <w:rPr>
          <w:rFonts w:ascii="Times New Roman" w:eastAsia="Times New Roman" w:hAnsi="Times New Roman" w:cs="Times New Roman"/>
          <w:sz w:val="26"/>
        </w:rPr>
      </w:pPr>
      <w:r w:rsidRPr="00B8522A">
        <w:rPr>
          <w:rFonts w:ascii="Times New Roman" w:eastAsia="Times New Roman" w:hAnsi="Times New Roman" w:cs="Times New Roman"/>
          <w:sz w:val="26"/>
        </w:rPr>
        <w:t>участвовать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парной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работе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 математическим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материалом;</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11"/>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выполнять правила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совместной деятельности: договариваться,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считаться 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мнением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партнёра,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спокойно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мирно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разрешать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конфликты.</w:t>
      </w:r>
    </w:p>
    <w:p w:rsidR="00B8522A" w:rsidRPr="00B8522A" w:rsidRDefault="00B8522A" w:rsidP="00B8522A">
      <w:pPr>
        <w:widowControl w:val="0"/>
        <w:autoSpaceDE w:val="0"/>
        <w:autoSpaceDN w:val="0"/>
        <w:spacing w:before="1" w:after="0" w:line="240" w:lineRule="auto"/>
        <w:rPr>
          <w:rFonts w:ascii="Times New Roman" w:eastAsia="Times New Roman" w:hAnsi="Times New Roman" w:cs="Times New Roman"/>
          <w:sz w:val="26"/>
          <w:szCs w:val="26"/>
        </w:rPr>
      </w:pPr>
    </w:p>
    <w:p w:rsidR="00B8522A" w:rsidRPr="00B8522A" w:rsidRDefault="00B8522A" w:rsidP="00B8522A">
      <w:pPr>
        <w:widowControl w:val="0"/>
        <w:numPr>
          <w:ilvl w:val="0"/>
          <w:numId w:val="10"/>
        </w:numPr>
        <w:tabs>
          <w:tab w:val="left" w:pos="412"/>
        </w:tabs>
        <w:autoSpaceDE w:val="0"/>
        <w:autoSpaceDN w:val="0"/>
        <w:spacing w:after="0" w:line="298" w:lineRule="exact"/>
        <w:jc w:val="both"/>
        <w:outlineLvl w:val="1"/>
        <w:rPr>
          <w:rFonts w:ascii="Times New Roman" w:eastAsia="Times New Roman" w:hAnsi="Times New Roman" w:cs="Times New Roman"/>
          <w:b/>
          <w:bCs/>
          <w:sz w:val="26"/>
          <w:szCs w:val="26"/>
        </w:rPr>
      </w:pPr>
      <w:bookmarkStart w:id="1" w:name="_TOC_250006"/>
      <w:bookmarkEnd w:id="1"/>
      <w:r w:rsidRPr="00B8522A">
        <w:rPr>
          <w:rFonts w:ascii="Times New Roman" w:eastAsia="Times New Roman" w:hAnsi="Times New Roman" w:cs="Times New Roman"/>
          <w:b/>
          <w:bCs/>
          <w:sz w:val="26"/>
          <w:szCs w:val="26"/>
        </w:rPr>
        <w:t>КЛАСС</w:t>
      </w: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Числа</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и</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величины</w:t>
      </w:r>
    </w:p>
    <w:p w:rsidR="00B8522A" w:rsidRPr="00B8522A" w:rsidRDefault="00B8522A" w:rsidP="00B8522A">
      <w:pPr>
        <w:widowControl w:val="0"/>
        <w:autoSpaceDE w:val="0"/>
        <w:autoSpaceDN w:val="0"/>
        <w:spacing w:before="1"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Числа в пределах 100: чтение, запись, десятичный состав, сравнение. Запись равенства,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неравенства. Увеличение/уменьшение числа на несколько единиц/десятков; разностное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чисел.</w:t>
      </w:r>
    </w:p>
    <w:p w:rsidR="00B8522A" w:rsidRPr="00B8522A" w:rsidRDefault="00B8522A" w:rsidP="00B8522A">
      <w:pPr>
        <w:widowControl w:val="0"/>
        <w:autoSpaceDE w:val="0"/>
        <w:autoSpaceDN w:val="0"/>
        <w:spacing w:before="1"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массе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массы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килограмм);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(единицы</w:t>
      </w:r>
      <w:r w:rsidRPr="00B8522A">
        <w:rPr>
          <w:rFonts w:ascii="Times New Roman" w:eastAsia="Times New Roman" w:hAnsi="Times New Roman" w:cs="Times New Roman"/>
          <w:spacing w:val="9"/>
          <w:sz w:val="26"/>
          <w:szCs w:val="26"/>
        </w:rPr>
        <w:t xml:space="preserve"> </w:t>
      </w:r>
      <w:r w:rsidRPr="00B8522A">
        <w:rPr>
          <w:rFonts w:ascii="Times New Roman" w:eastAsia="Times New Roman" w:hAnsi="Times New Roman" w:cs="Times New Roman"/>
          <w:sz w:val="26"/>
          <w:szCs w:val="26"/>
        </w:rPr>
        <w:t>длины</w:t>
      </w:r>
      <w:r w:rsidRPr="00B8522A">
        <w:rPr>
          <w:rFonts w:ascii="Times New Roman" w:eastAsia="Times New Roman" w:hAnsi="Times New Roman" w:cs="Times New Roman"/>
          <w:spacing w:val="1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1"/>
          <w:sz w:val="26"/>
          <w:szCs w:val="26"/>
        </w:rPr>
        <w:t xml:space="preserve"> </w:t>
      </w:r>
      <w:r w:rsidRPr="00B8522A">
        <w:rPr>
          <w:rFonts w:ascii="Times New Roman" w:eastAsia="Times New Roman" w:hAnsi="Times New Roman" w:cs="Times New Roman"/>
          <w:sz w:val="26"/>
          <w:szCs w:val="26"/>
        </w:rPr>
        <w:t>метр,</w:t>
      </w:r>
      <w:r w:rsidRPr="00B8522A">
        <w:rPr>
          <w:rFonts w:ascii="Times New Roman" w:eastAsia="Times New Roman" w:hAnsi="Times New Roman" w:cs="Times New Roman"/>
          <w:spacing w:val="7"/>
          <w:sz w:val="26"/>
          <w:szCs w:val="26"/>
        </w:rPr>
        <w:t xml:space="preserve"> </w:t>
      </w:r>
      <w:r w:rsidRPr="00B8522A">
        <w:rPr>
          <w:rFonts w:ascii="Times New Roman" w:eastAsia="Times New Roman" w:hAnsi="Times New Roman" w:cs="Times New Roman"/>
          <w:sz w:val="26"/>
          <w:szCs w:val="26"/>
        </w:rPr>
        <w:t>дециметр,</w:t>
      </w:r>
      <w:r w:rsidRPr="00B8522A">
        <w:rPr>
          <w:rFonts w:ascii="Times New Roman" w:eastAsia="Times New Roman" w:hAnsi="Times New Roman" w:cs="Times New Roman"/>
          <w:spacing w:val="10"/>
          <w:sz w:val="26"/>
          <w:szCs w:val="26"/>
        </w:rPr>
        <w:t xml:space="preserve"> </w:t>
      </w:r>
      <w:r w:rsidRPr="00B8522A">
        <w:rPr>
          <w:rFonts w:ascii="Times New Roman" w:eastAsia="Times New Roman" w:hAnsi="Times New Roman" w:cs="Times New Roman"/>
          <w:sz w:val="26"/>
          <w:szCs w:val="26"/>
        </w:rPr>
        <w:t>сантиметр,</w:t>
      </w:r>
      <w:r w:rsidRPr="00B8522A">
        <w:rPr>
          <w:rFonts w:ascii="Times New Roman" w:eastAsia="Times New Roman" w:hAnsi="Times New Roman" w:cs="Times New Roman"/>
          <w:spacing w:val="10"/>
          <w:sz w:val="26"/>
          <w:szCs w:val="26"/>
        </w:rPr>
        <w:t xml:space="preserve"> </w:t>
      </w:r>
      <w:r w:rsidRPr="00B8522A">
        <w:rPr>
          <w:rFonts w:ascii="Times New Roman" w:eastAsia="Times New Roman" w:hAnsi="Times New Roman" w:cs="Times New Roman"/>
          <w:sz w:val="26"/>
          <w:szCs w:val="26"/>
        </w:rPr>
        <w:t>миллиметр),</w:t>
      </w:r>
      <w:r w:rsidRPr="00B8522A">
        <w:rPr>
          <w:rFonts w:ascii="Times New Roman" w:eastAsia="Times New Roman" w:hAnsi="Times New Roman" w:cs="Times New Roman"/>
          <w:spacing w:val="11"/>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9"/>
          <w:sz w:val="26"/>
          <w:szCs w:val="26"/>
        </w:rPr>
        <w:t xml:space="preserve"> </w:t>
      </w:r>
      <w:r w:rsidRPr="00B8522A">
        <w:rPr>
          <w:rFonts w:ascii="Times New Roman" w:eastAsia="Times New Roman" w:hAnsi="Times New Roman" w:cs="Times New Roman"/>
          <w:sz w:val="26"/>
          <w:szCs w:val="26"/>
        </w:rPr>
        <w:t>(единицы</w:t>
      </w:r>
      <w:r w:rsidRPr="00B8522A">
        <w:rPr>
          <w:rFonts w:ascii="Times New Roman" w:eastAsia="Times New Roman" w:hAnsi="Times New Roman" w:cs="Times New Roman"/>
          <w:spacing w:val="12"/>
          <w:sz w:val="26"/>
          <w:szCs w:val="26"/>
        </w:rPr>
        <w:t xml:space="preserve"> </w:t>
      </w:r>
      <w:r w:rsidRPr="00B8522A">
        <w:rPr>
          <w:rFonts w:ascii="Times New Roman" w:eastAsia="Times New Roman" w:hAnsi="Times New Roman" w:cs="Times New Roman"/>
          <w:sz w:val="26"/>
          <w:szCs w:val="26"/>
        </w:rPr>
        <w:t>времени</w:t>
      </w:r>
    </w:p>
    <w:p w:rsidR="00B8522A" w:rsidRPr="00B8522A" w:rsidRDefault="00B8522A" w:rsidP="00B8522A">
      <w:pPr>
        <w:widowControl w:val="0"/>
        <w:numPr>
          <w:ilvl w:val="0"/>
          <w:numId w:val="15"/>
        </w:numPr>
        <w:tabs>
          <w:tab w:val="left" w:pos="487"/>
        </w:tabs>
        <w:autoSpaceDE w:val="0"/>
        <w:autoSpaceDN w:val="0"/>
        <w:spacing w:after="0" w:line="240" w:lineRule="auto"/>
        <w:ind w:left="217" w:right="112"/>
        <w:jc w:val="both"/>
        <w:rPr>
          <w:rFonts w:ascii="Times New Roman" w:eastAsia="Times New Roman" w:hAnsi="Times New Roman" w:cs="Times New Roman"/>
          <w:sz w:val="26"/>
        </w:rPr>
      </w:pPr>
      <w:r w:rsidRPr="00B8522A">
        <w:rPr>
          <w:rFonts w:ascii="Times New Roman" w:eastAsia="Times New Roman" w:hAnsi="Times New Roman" w:cs="Times New Roman"/>
          <w:sz w:val="26"/>
        </w:rPr>
        <w:t>час,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минута).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Соотношение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единицами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пределах100),</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применение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p>
    <w:p w:rsidR="00B8522A" w:rsidRPr="00B8522A" w:rsidRDefault="00B8522A" w:rsidP="00B8522A">
      <w:pPr>
        <w:widowControl w:val="0"/>
        <w:autoSpaceDE w:val="0"/>
        <w:autoSpaceDN w:val="0"/>
        <w:spacing w:after="0" w:line="299"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Арифметические</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autoSpaceDE w:val="0"/>
        <w:autoSpaceDN w:val="0"/>
        <w:spacing w:before="1"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Устное сложение и вычитание чисел в пределах 100 без перехода и с переходом через</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разряд. Письменное сложение и вычитание чисел в пределах 100. Переместительное,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сочетательное свойства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применение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для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вычислений.</w:t>
      </w:r>
    </w:p>
    <w:p w:rsidR="00B8522A" w:rsidRPr="00B8522A" w:rsidRDefault="00B8522A" w:rsidP="00B8522A">
      <w:pPr>
        <w:widowControl w:val="0"/>
        <w:autoSpaceDE w:val="0"/>
        <w:autoSpaceDN w:val="0"/>
        <w:spacing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Взаимосвязь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компонентов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Проверка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результата вычисления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(реальность</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ответа,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обратное</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действие).</w:t>
      </w:r>
    </w:p>
    <w:p w:rsidR="00B8522A" w:rsidRPr="00B8522A" w:rsidRDefault="00B8522A" w:rsidP="00B8522A">
      <w:pPr>
        <w:widowControl w:val="0"/>
        <w:autoSpaceDE w:val="0"/>
        <w:autoSpaceDN w:val="0"/>
        <w:spacing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Действия умножения и деления чисел в практических и учебных ситуациях. Названия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компонентов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Табличное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50.</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Табличные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случаи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вычислениях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Переместительное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свойство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Взаимосвязь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компонентов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деления.</w:t>
      </w:r>
    </w:p>
    <w:p w:rsidR="00B8522A" w:rsidRPr="00B8522A" w:rsidRDefault="00B8522A" w:rsidP="00B8522A">
      <w:pPr>
        <w:widowControl w:val="0"/>
        <w:autoSpaceDE w:val="0"/>
        <w:autoSpaceDN w:val="0"/>
        <w:spacing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Неизвестный</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компонент</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вычитания;</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его</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нахождение.</w:t>
      </w:r>
    </w:p>
    <w:p w:rsidR="00B8522A" w:rsidRPr="00B8522A" w:rsidRDefault="00B8522A" w:rsidP="00B8522A">
      <w:pPr>
        <w:widowControl w:val="0"/>
        <w:autoSpaceDE w:val="0"/>
        <w:autoSpaceDN w:val="0"/>
        <w:spacing w:after="0" w:line="240" w:lineRule="auto"/>
        <w:ind w:left="217" w:right="110"/>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Числовое</w:t>
      </w:r>
      <w:r w:rsidRPr="00B8522A">
        <w:rPr>
          <w:rFonts w:ascii="Times New Roman" w:eastAsia="Times New Roman" w:hAnsi="Times New Roman" w:cs="Times New Roman"/>
          <w:spacing w:val="27"/>
          <w:sz w:val="26"/>
          <w:szCs w:val="26"/>
        </w:rPr>
        <w:t xml:space="preserve"> </w:t>
      </w:r>
      <w:r w:rsidRPr="00B8522A">
        <w:rPr>
          <w:rFonts w:ascii="Times New Roman" w:eastAsia="Times New Roman" w:hAnsi="Times New Roman" w:cs="Times New Roman"/>
          <w:sz w:val="26"/>
          <w:szCs w:val="26"/>
        </w:rPr>
        <w:t>выражение:</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25"/>
          <w:sz w:val="26"/>
          <w:szCs w:val="26"/>
        </w:rPr>
        <w:t xml:space="preserve"> </w:t>
      </w:r>
      <w:r w:rsidRPr="00B8522A">
        <w:rPr>
          <w:rFonts w:ascii="Times New Roman" w:eastAsia="Times New Roman" w:hAnsi="Times New Roman" w:cs="Times New Roman"/>
          <w:sz w:val="26"/>
          <w:szCs w:val="26"/>
        </w:rPr>
        <w:t>вычисление</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значения.</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Порядок</w:t>
      </w:r>
      <w:r w:rsidRPr="00B8522A">
        <w:rPr>
          <w:rFonts w:ascii="Times New Roman" w:eastAsia="Times New Roman" w:hAnsi="Times New Roman" w:cs="Times New Roman"/>
          <w:spacing w:val="28"/>
          <w:sz w:val="26"/>
          <w:szCs w:val="26"/>
        </w:rPr>
        <w:t xml:space="preserve"> </w:t>
      </w:r>
      <w:r w:rsidRPr="00B8522A">
        <w:rPr>
          <w:rFonts w:ascii="Times New Roman" w:eastAsia="Times New Roman" w:hAnsi="Times New Roman" w:cs="Times New Roman"/>
          <w:sz w:val="26"/>
          <w:szCs w:val="26"/>
        </w:rPr>
        <w:t>выполнения</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числовом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выражении,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содержащем 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скобками/без скобок) в пределах 100 (не более трех действий); нахождение 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значения.</w:t>
      </w:r>
      <w:r w:rsidRPr="00B8522A">
        <w:rPr>
          <w:rFonts w:ascii="Times New Roman" w:eastAsia="Times New Roman" w:hAnsi="Times New Roman" w:cs="Times New Roman"/>
          <w:spacing w:val="18"/>
          <w:sz w:val="26"/>
          <w:szCs w:val="26"/>
        </w:rPr>
        <w:t xml:space="preserve"> </w:t>
      </w:r>
      <w:r w:rsidRPr="00B8522A">
        <w:rPr>
          <w:rFonts w:ascii="Times New Roman" w:eastAsia="Times New Roman" w:hAnsi="Times New Roman" w:cs="Times New Roman"/>
          <w:sz w:val="26"/>
          <w:szCs w:val="26"/>
        </w:rPr>
        <w:t>Рациональные</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приемы</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вычислений:</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использование</w:t>
      </w:r>
      <w:r w:rsidRPr="00B8522A">
        <w:rPr>
          <w:rFonts w:ascii="Times New Roman" w:eastAsia="Times New Roman" w:hAnsi="Times New Roman" w:cs="Times New Roman"/>
          <w:spacing w:val="20"/>
          <w:sz w:val="26"/>
          <w:szCs w:val="26"/>
        </w:rPr>
        <w:t xml:space="preserve"> </w:t>
      </w:r>
      <w:r w:rsidRPr="00B8522A">
        <w:rPr>
          <w:rFonts w:ascii="Times New Roman" w:eastAsia="Times New Roman" w:hAnsi="Times New Roman" w:cs="Times New Roman"/>
          <w:sz w:val="26"/>
          <w:szCs w:val="26"/>
        </w:rPr>
        <w:t>переместительного</w:t>
      </w:r>
      <w:r w:rsidRPr="00B8522A">
        <w:rPr>
          <w:rFonts w:ascii="Times New Roman" w:eastAsia="Times New Roman" w:hAnsi="Times New Roman" w:cs="Times New Roman"/>
          <w:spacing w:val="2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сочетательного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свойства.</w:t>
      </w: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Текстовые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задачи</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Чтение, представление текста задачи в виде рисунка, схемы или другой модели. План</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два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выбор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соответствующих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арифметических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 Запись решения и ответа задачи. Решение текстовых задач на применение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смысла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арифметического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деление).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Расчётные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увеличение/уменьшение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несколько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единиц/в</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несколько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раз.</w:t>
      </w:r>
    </w:p>
    <w:p w:rsidR="00B8522A" w:rsidRPr="00B8522A" w:rsidRDefault="00B8522A" w:rsidP="00B8522A">
      <w:pPr>
        <w:widowControl w:val="0"/>
        <w:autoSpaceDE w:val="0"/>
        <w:autoSpaceDN w:val="0"/>
        <w:spacing w:before="1"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Фиксация ответа к задаче и его проверка (формулирование, проверка на достоверность,</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следование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плану, соответствие поставленному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вопросу).</w:t>
      </w: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Пространственные</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отношения</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и</w:t>
      </w:r>
      <w:r w:rsidRPr="00B8522A">
        <w:rPr>
          <w:rFonts w:ascii="Times New Roman" w:eastAsia="Times New Roman" w:hAnsi="Times New Roman" w:cs="Times New Roman"/>
          <w:b/>
          <w:bCs/>
          <w:i/>
          <w:iCs/>
          <w:spacing w:val="-10"/>
          <w:sz w:val="26"/>
          <w:szCs w:val="26"/>
        </w:rPr>
        <w:t xml:space="preserve"> </w:t>
      </w:r>
      <w:r w:rsidRPr="00B8522A">
        <w:rPr>
          <w:rFonts w:ascii="Times New Roman" w:eastAsia="Times New Roman" w:hAnsi="Times New Roman" w:cs="Times New Roman"/>
          <w:b/>
          <w:bCs/>
          <w:i/>
          <w:iCs/>
          <w:sz w:val="26"/>
          <w:szCs w:val="26"/>
        </w:rPr>
        <w:t>геометрические</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фигуры</w:t>
      </w:r>
    </w:p>
    <w:p w:rsidR="00B8522A" w:rsidRPr="00B8522A" w:rsidRDefault="00B8522A" w:rsidP="00B8522A">
      <w:pPr>
        <w:widowControl w:val="0"/>
        <w:autoSpaceDE w:val="0"/>
        <w:autoSpaceDN w:val="0"/>
        <w:spacing w:after="0" w:line="240" w:lineRule="auto"/>
        <w:ind w:left="217" w:right="106"/>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Распознавание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изображение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точка,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прямая,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прямой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угол,</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ломаная, многоугольник. Построение отрезка заданной длины с помощью линейки.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Изображение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клетчатой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бумаге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прямоугольника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заданными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сторон,</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стороны.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ломаной.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периметра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данного/изображенного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прямоугольника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сантиметрах.</w:t>
      </w:r>
    </w:p>
    <w:p w:rsidR="00B8522A" w:rsidRPr="00B8522A" w:rsidRDefault="00B8522A" w:rsidP="00B8522A">
      <w:pPr>
        <w:widowControl w:val="0"/>
        <w:autoSpaceDE w:val="0"/>
        <w:autoSpaceDN w:val="0"/>
        <w:spacing w:before="1"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Математическая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информация</w:t>
      </w:r>
    </w:p>
    <w:p w:rsidR="00B8522A" w:rsidRPr="00B8522A" w:rsidRDefault="00B8522A" w:rsidP="00B8522A">
      <w:pPr>
        <w:widowControl w:val="0"/>
        <w:autoSpaceDE w:val="0"/>
        <w:autoSpaceDN w:val="0"/>
        <w:spacing w:after="0" w:line="240" w:lineRule="auto"/>
        <w:ind w:left="217" w:right="111"/>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Нахождение, формулирование одного-двух общих признаков набора математических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объектов:</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величин,</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15"/>
          <w:sz w:val="26"/>
          <w:szCs w:val="26"/>
        </w:rPr>
        <w:t xml:space="preserve"> </w:t>
      </w:r>
      <w:r w:rsidRPr="00B8522A">
        <w:rPr>
          <w:rFonts w:ascii="Times New Roman" w:eastAsia="Times New Roman" w:hAnsi="Times New Roman" w:cs="Times New Roman"/>
          <w:sz w:val="26"/>
          <w:szCs w:val="26"/>
        </w:rPr>
        <w:t>фигур.</w:t>
      </w:r>
      <w:r w:rsidRPr="00B8522A">
        <w:rPr>
          <w:rFonts w:ascii="Times New Roman" w:eastAsia="Times New Roman" w:hAnsi="Times New Roman" w:cs="Times New Roman"/>
          <w:spacing w:val="17"/>
          <w:sz w:val="26"/>
          <w:szCs w:val="26"/>
        </w:rPr>
        <w:t xml:space="preserve"> </w:t>
      </w:r>
      <w:r w:rsidRPr="00B8522A">
        <w:rPr>
          <w:rFonts w:ascii="Times New Roman" w:eastAsia="Times New Roman" w:hAnsi="Times New Roman" w:cs="Times New Roman"/>
          <w:sz w:val="26"/>
          <w:szCs w:val="26"/>
        </w:rPr>
        <w:t>Классификация</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объектов</w:t>
      </w:r>
      <w:r w:rsidRPr="00B8522A">
        <w:rPr>
          <w:rFonts w:ascii="Times New Roman" w:eastAsia="Times New Roman" w:hAnsi="Times New Roman" w:cs="Times New Roman"/>
          <w:spacing w:val="19"/>
          <w:sz w:val="26"/>
          <w:szCs w:val="26"/>
        </w:rPr>
        <w:t xml:space="preserve"> </w:t>
      </w:r>
      <w:r w:rsidRPr="00B8522A">
        <w:rPr>
          <w:rFonts w:ascii="Times New Roman" w:eastAsia="Times New Roman" w:hAnsi="Times New Roman" w:cs="Times New Roman"/>
          <w:sz w:val="26"/>
          <w:szCs w:val="26"/>
        </w:rPr>
        <w:t>по</w:t>
      </w:r>
    </w:p>
    <w:p w:rsidR="00B8522A" w:rsidRPr="00B8522A" w:rsidRDefault="00B8522A" w:rsidP="00B8522A">
      <w:pPr>
        <w:widowControl w:val="0"/>
        <w:autoSpaceDE w:val="0"/>
        <w:autoSpaceDN w:val="0"/>
        <w:spacing w:after="0" w:line="240" w:lineRule="auto"/>
        <w:jc w:val="both"/>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16"/>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заданному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или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самостоятельно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установленному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признаку.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Закономерность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ряду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 объектов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повседневной жизни.</w:t>
      </w:r>
    </w:p>
    <w:p w:rsidR="00B8522A" w:rsidRPr="00B8522A" w:rsidRDefault="00B8522A" w:rsidP="00B8522A">
      <w:pPr>
        <w:widowControl w:val="0"/>
        <w:autoSpaceDE w:val="0"/>
        <w:autoSpaceDN w:val="0"/>
        <w:spacing w:after="0" w:line="240" w:lineRule="auto"/>
        <w:ind w:left="217" w:right="113"/>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Верные (истинные) и неверные (ложные) утверждения, содержащие количественные,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пространственные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отношения,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зависимости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между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числами/величинами.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Конструирование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утверждений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использованием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слов «каждый»,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«все».</w:t>
      </w:r>
    </w:p>
    <w:p w:rsidR="00B8522A" w:rsidRPr="00B8522A" w:rsidRDefault="00B8522A" w:rsidP="00B8522A">
      <w:pPr>
        <w:widowControl w:val="0"/>
        <w:autoSpaceDE w:val="0"/>
        <w:autoSpaceDN w:val="0"/>
        <w:spacing w:before="1" w:after="0" w:line="240" w:lineRule="auto"/>
        <w:ind w:left="217" w:right="11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Работа с таблицами: извлечение и использование для ответа на вопрос информации,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представленной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таблице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(таблицы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график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дежурств,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наблюдения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 природе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w:t>
      </w:r>
    </w:p>
    <w:p w:rsidR="00B8522A" w:rsidRPr="00B8522A" w:rsidRDefault="00B8522A" w:rsidP="00B8522A">
      <w:pPr>
        <w:widowControl w:val="0"/>
        <w:autoSpaceDE w:val="0"/>
        <w:autoSpaceDN w:val="0"/>
        <w:spacing w:before="1" w:after="0" w:line="240" w:lineRule="auto"/>
        <w:ind w:left="217" w:right="106"/>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Внесение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таблицу,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дополнение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моделей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(схем,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изображений)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готовыми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числовыми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Алгоритмы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(приёмы,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правила)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устных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письменных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измерений 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построения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фигур.</w:t>
      </w:r>
    </w:p>
    <w:p w:rsidR="00B8522A" w:rsidRPr="00B8522A" w:rsidRDefault="00B8522A" w:rsidP="00B8522A">
      <w:pPr>
        <w:widowControl w:val="0"/>
        <w:autoSpaceDE w:val="0"/>
        <w:autoSpaceDN w:val="0"/>
        <w:spacing w:after="0" w:line="240" w:lineRule="auto"/>
        <w:ind w:left="217" w:right="113"/>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Правила работы с электронными средствами обучения (электронной формой учебника,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компьютерными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тренажёрами).</w:t>
      </w:r>
    </w:p>
    <w:p w:rsidR="00B8522A" w:rsidRPr="00B8522A" w:rsidRDefault="00B8522A" w:rsidP="00B8522A">
      <w:pPr>
        <w:widowControl w:val="0"/>
        <w:autoSpaceDE w:val="0"/>
        <w:autoSpaceDN w:val="0"/>
        <w:spacing w:after="0" w:line="299" w:lineRule="exact"/>
        <w:ind w:left="217"/>
        <w:jc w:val="both"/>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rPr>
        <w:t>Универсальные</w:t>
      </w:r>
      <w:r w:rsidRPr="00B8522A">
        <w:rPr>
          <w:rFonts w:ascii="Times New Roman" w:eastAsia="Times New Roman" w:hAnsi="Times New Roman" w:cs="Times New Roman"/>
          <w:b/>
          <w:bCs/>
          <w:spacing w:val="-6"/>
          <w:sz w:val="26"/>
          <w:szCs w:val="26"/>
        </w:rPr>
        <w:t xml:space="preserve"> </w:t>
      </w:r>
      <w:r w:rsidRPr="00B8522A">
        <w:rPr>
          <w:rFonts w:ascii="Times New Roman" w:eastAsia="Times New Roman" w:hAnsi="Times New Roman" w:cs="Times New Roman"/>
          <w:b/>
          <w:bCs/>
          <w:sz w:val="26"/>
          <w:szCs w:val="26"/>
        </w:rPr>
        <w:t>учебные</w:t>
      </w:r>
      <w:r w:rsidRPr="00B8522A">
        <w:rPr>
          <w:rFonts w:ascii="Times New Roman" w:eastAsia="Times New Roman" w:hAnsi="Times New Roman" w:cs="Times New Roman"/>
          <w:b/>
          <w:bCs/>
          <w:spacing w:val="-6"/>
          <w:sz w:val="26"/>
          <w:szCs w:val="26"/>
        </w:rPr>
        <w:t xml:space="preserve"> </w:t>
      </w:r>
      <w:r w:rsidRPr="00B8522A">
        <w:rPr>
          <w:rFonts w:ascii="Times New Roman" w:eastAsia="Times New Roman" w:hAnsi="Times New Roman" w:cs="Times New Roman"/>
          <w:b/>
          <w:bCs/>
          <w:sz w:val="26"/>
          <w:szCs w:val="26"/>
        </w:rPr>
        <w:t>действия</w:t>
      </w:r>
      <w:r w:rsidRPr="00B8522A">
        <w:rPr>
          <w:rFonts w:ascii="Times New Roman" w:eastAsia="Times New Roman" w:hAnsi="Times New Roman" w:cs="Times New Roman"/>
          <w:b/>
          <w:bCs/>
          <w:spacing w:val="-7"/>
          <w:sz w:val="26"/>
          <w:szCs w:val="26"/>
        </w:rPr>
        <w:t xml:space="preserve"> </w:t>
      </w:r>
      <w:r w:rsidRPr="00B8522A">
        <w:rPr>
          <w:rFonts w:ascii="Times New Roman" w:eastAsia="Times New Roman" w:hAnsi="Times New Roman" w:cs="Times New Roman"/>
          <w:b/>
          <w:bCs/>
          <w:sz w:val="26"/>
          <w:szCs w:val="26"/>
        </w:rPr>
        <w:t>(пропедевтический</w:t>
      </w:r>
      <w:r w:rsidRPr="00B8522A">
        <w:rPr>
          <w:rFonts w:ascii="Times New Roman" w:eastAsia="Times New Roman" w:hAnsi="Times New Roman" w:cs="Times New Roman"/>
          <w:b/>
          <w:bCs/>
          <w:spacing w:val="-8"/>
          <w:sz w:val="26"/>
          <w:szCs w:val="26"/>
        </w:rPr>
        <w:t xml:space="preserve"> </w:t>
      </w:r>
      <w:r w:rsidRPr="00B8522A">
        <w:rPr>
          <w:rFonts w:ascii="Times New Roman" w:eastAsia="Times New Roman" w:hAnsi="Times New Roman" w:cs="Times New Roman"/>
          <w:b/>
          <w:bCs/>
          <w:sz w:val="26"/>
          <w:szCs w:val="26"/>
        </w:rPr>
        <w:t>уровень)</w:t>
      </w:r>
    </w:p>
    <w:p w:rsidR="00B8522A" w:rsidRPr="00B8522A" w:rsidRDefault="00B8522A" w:rsidP="00B8522A">
      <w:pPr>
        <w:widowControl w:val="0"/>
        <w:autoSpaceDE w:val="0"/>
        <w:autoSpaceDN w:val="0"/>
        <w:spacing w:after="0" w:line="299"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познавательные</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 w:val="left" w:pos="2176"/>
          <w:tab w:val="left" w:pos="4302"/>
          <w:tab w:val="left" w:pos="5870"/>
          <w:tab w:val="left" w:pos="7676"/>
          <w:tab w:val="left" w:pos="9873"/>
        </w:tabs>
        <w:autoSpaceDE w:val="0"/>
        <w:autoSpaceDN w:val="0"/>
        <w:spacing w:before="1" w:after="0" w:line="240" w:lineRule="auto"/>
        <w:ind w:right="108"/>
        <w:rPr>
          <w:rFonts w:ascii="Wingdings" w:eastAsia="Times New Roman" w:hAnsi="Wingdings" w:cs="Times New Roman"/>
          <w:sz w:val="26"/>
        </w:rPr>
      </w:pPr>
      <w:r w:rsidRPr="00B8522A">
        <w:rPr>
          <w:rFonts w:ascii="Times New Roman" w:eastAsia="Times New Roman" w:hAnsi="Times New Roman" w:cs="Times New Roman"/>
          <w:sz w:val="26"/>
        </w:rPr>
        <w:t>наблюдать</w:t>
      </w:r>
      <w:r w:rsidRPr="00B8522A">
        <w:rPr>
          <w:rFonts w:ascii="Times New Roman" w:eastAsia="Times New Roman" w:hAnsi="Times New Roman" w:cs="Times New Roman"/>
          <w:sz w:val="26"/>
        </w:rPr>
        <w:tab/>
        <w:t>математические</w:t>
      </w:r>
      <w:r w:rsidRPr="00B8522A">
        <w:rPr>
          <w:rFonts w:ascii="Times New Roman" w:eastAsia="Times New Roman" w:hAnsi="Times New Roman" w:cs="Times New Roman"/>
          <w:sz w:val="26"/>
        </w:rPr>
        <w:tab/>
        <w:t>отношения</w:t>
      </w:r>
      <w:r w:rsidRPr="00B8522A">
        <w:rPr>
          <w:rFonts w:ascii="Times New Roman" w:eastAsia="Times New Roman" w:hAnsi="Times New Roman" w:cs="Times New Roman"/>
          <w:sz w:val="26"/>
        </w:rPr>
        <w:tab/>
        <w:t>(часть-целое,</w:t>
      </w:r>
      <w:r w:rsidRPr="00B8522A">
        <w:rPr>
          <w:rFonts w:ascii="Times New Roman" w:eastAsia="Times New Roman" w:hAnsi="Times New Roman" w:cs="Times New Roman"/>
          <w:sz w:val="26"/>
        </w:rPr>
        <w:tab/>
        <w:t>больше-меньше)</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2"/>
          <w:sz w:val="26"/>
        </w:rPr>
        <w:t>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окружающем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мире;</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характеризовать назначение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использовать простейшие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измерительные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приборы</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(сантиметровая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лента,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весы);</w:t>
      </w:r>
    </w:p>
    <w:p w:rsidR="00B8522A" w:rsidRPr="00B8522A" w:rsidRDefault="00B8522A" w:rsidP="00B8522A">
      <w:pPr>
        <w:widowControl w:val="0"/>
        <w:numPr>
          <w:ilvl w:val="0"/>
          <w:numId w:val="12"/>
        </w:numPr>
        <w:tabs>
          <w:tab w:val="left" w:pos="644"/>
          <w:tab w:val="left" w:pos="645"/>
          <w:tab w:val="left" w:pos="2122"/>
          <w:tab w:val="left" w:pos="3189"/>
          <w:tab w:val="left" w:pos="4439"/>
          <w:tab w:val="left" w:pos="5470"/>
          <w:tab w:val="left" w:pos="6696"/>
          <w:tab w:val="left" w:pos="8715"/>
          <w:tab w:val="left" w:pos="9723"/>
        </w:tabs>
        <w:autoSpaceDE w:val="0"/>
        <w:autoSpaceDN w:val="0"/>
        <w:spacing w:after="0" w:line="240" w:lineRule="auto"/>
        <w:ind w:right="112"/>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z w:val="26"/>
        </w:rPr>
        <w:tab/>
        <w:t>группы</w:t>
      </w:r>
      <w:r w:rsidRPr="00B8522A">
        <w:rPr>
          <w:rFonts w:ascii="Times New Roman" w:eastAsia="Times New Roman" w:hAnsi="Times New Roman" w:cs="Times New Roman"/>
          <w:sz w:val="26"/>
        </w:rPr>
        <w:tab/>
        <w:t>объектов</w:t>
      </w:r>
      <w:r w:rsidRPr="00B8522A">
        <w:rPr>
          <w:rFonts w:ascii="Times New Roman" w:eastAsia="Times New Roman" w:hAnsi="Times New Roman" w:cs="Times New Roman"/>
          <w:sz w:val="26"/>
        </w:rPr>
        <w:tab/>
        <w:t>(чисел,</w:t>
      </w:r>
      <w:r w:rsidRPr="00B8522A">
        <w:rPr>
          <w:rFonts w:ascii="Times New Roman" w:eastAsia="Times New Roman" w:hAnsi="Times New Roman" w:cs="Times New Roman"/>
          <w:sz w:val="26"/>
        </w:rPr>
        <w:tab/>
        <w:t>величин,</w:t>
      </w:r>
      <w:r w:rsidRPr="00B8522A">
        <w:rPr>
          <w:rFonts w:ascii="Times New Roman" w:eastAsia="Times New Roman" w:hAnsi="Times New Roman" w:cs="Times New Roman"/>
          <w:sz w:val="26"/>
        </w:rPr>
        <w:tab/>
        <w:t>геометрических</w:t>
      </w:r>
      <w:r w:rsidRPr="00B8522A">
        <w:rPr>
          <w:rFonts w:ascii="Times New Roman" w:eastAsia="Times New Roman" w:hAnsi="Times New Roman" w:cs="Times New Roman"/>
          <w:sz w:val="26"/>
        </w:rPr>
        <w:tab/>
        <w:t>фигур)</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2"/>
          <w:sz w:val="26"/>
        </w:rPr>
        <w:t>по</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самостоятельно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выбранному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основанию;</w:t>
      </w:r>
    </w:p>
    <w:p w:rsidR="00B8522A" w:rsidRPr="00B8522A" w:rsidRDefault="00B8522A" w:rsidP="00B8522A">
      <w:pPr>
        <w:widowControl w:val="0"/>
        <w:numPr>
          <w:ilvl w:val="0"/>
          <w:numId w:val="12"/>
        </w:numPr>
        <w:tabs>
          <w:tab w:val="left" w:pos="644"/>
          <w:tab w:val="left" w:pos="645"/>
          <w:tab w:val="left" w:pos="2320"/>
          <w:tab w:val="left" w:pos="4755"/>
          <w:tab w:val="left" w:pos="5887"/>
          <w:tab w:val="left" w:pos="6873"/>
          <w:tab w:val="left" w:pos="8235"/>
        </w:tabs>
        <w:autoSpaceDE w:val="0"/>
        <w:autoSpaceDN w:val="0"/>
        <w:spacing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распределять</w:t>
      </w:r>
      <w:r w:rsidRPr="00B8522A">
        <w:rPr>
          <w:rFonts w:ascii="Times New Roman" w:eastAsia="Times New Roman" w:hAnsi="Times New Roman" w:cs="Times New Roman"/>
          <w:sz w:val="26"/>
        </w:rPr>
        <w:tab/>
        <w:t>(классифицировать)</w:t>
      </w:r>
      <w:r w:rsidRPr="00B8522A">
        <w:rPr>
          <w:rFonts w:ascii="Times New Roman" w:eastAsia="Times New Roman" w:hAnsi="Times New Roman" w:cs="Times New Roman"/>
          <w:sz w:val="26"/>
        </w:rPr>
        <w:tab/>
        <w:t>объекты</w:t>
      </w:r>
      <w:r w:rsidRPr="00B8522A">
        <w:rPr>
          <w:rFonts w:ascii="Times New Roman" w:eastAsia="Times New Roman" w:hAnsi="Times New Roman" w:cs="Times New Roman"/>
          <w:sz w:val="26"/>
        </w:rPr>
        <w:tab/>
        <w:t>(числа,</w:t>
      </w:r>
      <w:r w:rsidRPr="00B8522A">
        <w:rPr>
          <w:rFonts w:ascii="Times New Roman" w:eastAsia="Times New Roman" w:hAnsi="Times New Roman" w:cs="Times New Roman"/>
          <w:sz w:val="26"/>
        </w:rPr>
        <w:tab/>
        <w:t>величины,</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геометрические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текстовые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одно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действие)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группы;</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обнаруживать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модели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фигур</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окружающем</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мире;</w:t>
      </w:r>
    </w:p>
    <w:p w:rsidR="00B8522A" w:rsidRPr="00B8522A" w:rsidRDefault="00B8522A" w:rsidP="00B8522A">
      <w:pPr>
        <w:widowControl w:val="0"/>
        <w:numPr>
          <w:ilvl w:val="0"/>
          <w:numId w:val="12"/>
        </w:numPr>
        <w:tabs>
          <w:tab w:val="left" w:pos="644"/>
          <w:tab w:val="left" w:pos="645"/>
          <w:tab w:val="left" w:pos="1531"/>
          <w:tab w:val="left" w:pos="2464"/>
          <w:tab w:val="left" w:pos="3939"/>
          <w:tab w:val="left" w:pos="5201"/>
          <w:tab w:val="left" w:pos="6220"/>
          <w:tab w:val="left" w:pos="7787"/>
          <w:tab w:val="left" w:pos="8185"/>
        </w:tabs>
        <w:autoSpaceDE w:val="0"/>
        <w:autoSpaceDN w:val="0"/>
        <w:spacing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вести</w:t>
      </w:r>
      <w:r w:rsidRPr="00B8522A">
        <w:rPr>
          <w:rFonts w:ascii="Times New Roman" w:eastAsia="Times New Roman" w:hAnsi="Times New Roman" w:cs="Times New Roman"/>
          <w:sz w:val="26"/>
        </w:rPr>
        <w:tab/>
        <w:t>поиск</w:t>
      </w:r>
      <w:r w:rsidRPr="00B8522A">
        <w:rPr>
          <w:rFonts w:ascii="Times New Roman" w:eastAsia="Times New Roman" w:hAnsi="Times New Roman" w:cs="Times New Roman"/>
          <w:sz w:val="26"/>
        </w:rPr>
        <w:tab/>
        <w:t>различных</w:t>
      </w:r>
      <w:r w:rsidRPr="00B8522A">
        <w:rPr>
          <w:rFonts w:ascii="Times New Roman" w:eastAsia="Times New Roman" w:hAnsi="Times New Roman" w:cs="Times New Roman"/>
          <w:sz w:val="26"/>
        </w:rPr>
        <w:tab/>
        <w:t>решений</w:t>
      </w:r>
      <w:r w:rsidRPr="00B8522A">
        <w:rPr>
          <w:rFonts w:ascii="Times New Roman" w:eastAsia="Times New Roman" w:hAnsi="Times New Roman" w:cs="Times New Roman"/>
          <w:sz w:val="26"/>
        </w:rPr>
        <w:tab/>
        <w:t>задачи</w:t>
      </w:r>
      <w:r w:rsidRPr="00B8522A">
        <w:rPr>
          <w:rFonts w:ascii="Times New Roman" w:eastAsia="Times New Roman" w:hAnsi="Times New Roman" w:cs="Times New Roman"/>
          <w:sz w:val="26"/>
        </w:rPr>
        <w:tab/>
        <w:t>(расчётной,</w:t>
      </w:r>
      <w:r w:rsidRPr="00B8522A">
        <w:rPr>
          <w:rFonts w:ascii="Times New Roman" w:eastAsia="Times New Roman" w:hAnsi="Times New Roman" w:cs="Times New Roman"/>
          <w:sz w:val="26"/>
        </w:rPr>
        <w:tab/>
        <w:t>с</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геометрическим</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содержанием);</w:t>
      </w:r>
    </w:p>
    <w:p w:rsidR="00B8522A" w:rsidRPr="00B8522A" w:rsidRDefault="00B8522A" w:rsidP="00B8522A">
      <w:pPr>
        <w:widowControl w:val="0"/>
        <w:numPr>
          <w:ilvl w:val="0"/>
          <w:numId w:val="12"/>
        </w:numPr>
        <w:tabs>
          <w:tab w:val="left" w:pos="644"/>
          <w:tab w:val="left" w:pos="645"/>
          <w:tab w:val="left" w:pos="2709"/>
          <w:tab w:val="left" w:pos="3918"/>
          <w:tab w:val="left" w:pos="5567"/>
          <w:tab w:val="left" w:pos="6885"/>
          <w:tab w:val="left" w:pos="7309"/>
          <w:tab w:val="left" w:pos="8669"/>
        </w:tabs>
        <w:autoSpaceDE w:val="0"/>
        <w:autoSpaceDN w:val="0"/>
        <w:spacing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воспроизводить</w:t>
      </w:r>
      <w:r w:rsidRPr="00B8522A">
        <w:rPr>
          <w:rFonts w:ascii="Times New Roman" w:eastAsia="Times New Roman" w:hAnsi="Times New Roman" w:cs="Times New Roman"/>
          <w:sz w:val="26"/>
        </w:rPr>
        <w:tab/>
        <w:t>порядок</w:t>
      </w:r>
      <w:r w:rsidRPr="00B8522A">
        <w:rPr>
          <w:rFonts w:ascii="Times New Roman" w:eastAsia="Times New Roman" w:hAnsi="Times New Roman" w:cs="Times New Roman"/>
          <w:sz w:val="26"/>
        </w:rPr>
        <w:tab/>
        <w:t>выполнения</w:t>
      </w:r>
      <w:r w:rsidRPr="00B8522A">
        <w:rPr>
          <w:rFonts w:ascii="Times New Roman" w:eastAsia="Times New Roman" w:hAnsi="Times New Roman" w:cs="Times New Roman"/>
          <w:sz w:val="26"/>
        </w:rPr>
        <w:tab/>
        <w:t>действий</w:t>
      </w:r>
      <w:r w:rsidRPr="00B8522A">
        <w:rPr>
          <w:rFonts w:ascii="Times New Roman" w:eastAsia="Times New Roman" w:hAnsi="Times New Roman" w:cs="Times New Roman"/>
          <w:sz w:val="26"/>
        </w:rPr>
        <w:tab/>
        <w:t>в</w:t>
      </w:r>
      <w:r w:rsidRPr="00B8522A">
        <w:rPr>
          <w:rFonts w:ascii="Times New Roman" w:eastAsia="Times New Roman" w:hAnsi="Times New Roman" w:cs="Times New Roman"/>
          <w:sz w:val="26"/>
        </w:rPr>
        <w:tab/>
        <w:t>числовом</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выражении,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содержащем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действия сложения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 вычитания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скобками/без</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скобок);</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29"/>
          <w:sz w:val="26"/>
        </w:rPr>
        <w:t xml:space="preserve"> </w:t>
      </w:r>
      <w:r w:rsidRPr="00B8522A">
        <w:rPr>
          <w:rFonts w:ascii="Times New Roman" w:eastAsia="Times New Roman" w:hAnsi="Times New Roman" w:cs="Times New Roman"/>
          <w:sz w:val="26"/>
        </w:rPr>
        <w:t>соответствие</w:t>
      </w:r>
      <w:r w:rsidRPr="00B8522A">
        <w:rPr>
          <w:rFonts w:ascii="Times New Roman" w:eastAsia="Times New Roman" w:hAnsi="Times New Roman" w:cs="Times New Roman"/>
          <w:spacing w:val="33"/>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32"/>
          <w:sz w:val="26"/>
        </w:rPr>
        <w:t xml:space="preserve"> </w:t>
      </w:r>
      <w:r w:rsidRPr="00B8522A">
        <w:rPr>
          <w:rFonts w:ascii="Times New Roman" w:eastAsia="Times New Roman" w:hAnsi="Times New Roman" w:cs="Times New Roman"/>
          <w:sz w:val="26"/>
        </w:rPr>
        <w:t>математическим</w:t>
      </w:r>
      <w:r w:rsidRPr="00B8522A">
        <w:rPr>
          <w:rFonts w:ascii="Times New Roman" w:eastAsia="Times New Roman" w:hAnsi="Times New Roman" w:cs="Times New Roman"/>
          <w:spacing w:val="32"/>
          <w:sz w:val="26"/>
        </w:rPr>
        <w:t xml:space="preserve"> </w:t>
      </w:r>
      <w:r w:rsidRPr="00B8522A">
        <w:rPr>
          <w:rFonts w:ascii="Times New Roman" w:eastAsia="Times New Roman" w:hAnsi="Times New Roman" w:cs="Times New Roman"/>
          <w:sz w:val="26"/>
        </w:rPr>
        <w:t>выражением</w:t>
      </w:r>
      <w:r w:rsidRPr="00B8522A">
        <w:rPr>
          <w:rFonts w:ascii="Times New Roman" w:eastAsia="Times New Roman" w:hAnsi="Times New Roman" w:cs="Times New Roman"/>
          <w:spacing w:val="29"/>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33"/>
          <w:sz w:val="26"/>
        </w:rPr>
        <w:t xml:space="preserve"> </w:t>
      </w:r>
      <w:r w:rsidRPr="00B8522A">
        <w:rPr>
          <w:rFonts w:ascii="Times New Roman" w:eastAsia="Times New Roman" w:hAnsi="Times New Roman" w:cs="Times New Roman"/>
          <w:sz w:val="26"/>
        </w:rPr>
        <w:t>его</w:t>
      </w:r>
      <w:r w:rsidRPr="00B8522A">
        <w:rPr>
          <w:rFonts w:ascii="Times New Roman" w:eastAsia="Times New Roman" w:hAnsi="Times New Roman" w:cs="Times New Roman"/>
          <w:spacing w:val="31"/>
          <w:sz w:val="26"/>
        </w:rPr>
        <w:t xml:space="preserve"> </w:t>
      </w:r>
      <w:r w:rsidRPr="00B8522A">
        <w:rPr>
          <w:rFonts w:ascii="Times New Roman" w:eastAsia="Times New Roman" w:hAnsi="Times New Roman" w:cs="Times New Roman"/>
          <w:sz w:val="26"/>
        </w:rPr>
        <w:t>текстовым</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описанием;</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подбирать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примеры,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подтверждающие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суждение,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вывод,</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ответ.</w:t>
      </w:r>
    </w:p>
    <w:p w:rsidR="00B8522A" w:rsidRPr="00B8522A" w:rsidRDefault="00B8522A" w:rsidP="00B8522A">
      <w:pPr>
        <w:widowControl w:val="0"/>
        <w:autoSpaceDE w:val="0"/>
        <w:autoSpaceDN w:val="0"/>
        <w:spacing w:before="1"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Работа</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с</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информацией:</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6"/>
        <w:rPr>
          <w:rFonts w:ascii="Wingdings" w:eastAsia="Times New Roman" w:hAnsi="Wingdings" w:cs="Times New Roman"/>
          <w:sz w:val="26"/>
        </w:rPr>
      </w:pPr>
      <w:r w:rsidRPr="00B8522A">
        <w:rPr>
          <w:rFonts w:ascii="Times New Roman" w:eastAsia="Times New Roman" w:hAnsi="Times New Roman" w:cs="Times New Roman"/>
          <w:sz w:val="26"/>
        </w:rPr>
        <w:t>извлекать</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представленную</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7"/>
          <w:sz w:val="26"/>
        </w:rPr>
        <w:t xml:space="preserve"> </w:t>
      </w:r>
      <w:r w:rsidRPr="00B8522A">
        <w:rPr>
          <w:rFonts w:ascii="Times New Roman" w:eastAsia="Times New Roman" w:hAnsi="Times New Roman" w:cs="Times New Roman"/>
          <w:sz w:val="26"/>
        </w:rPr>
        <w:t>текстовой,</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графической</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(рисунок,</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схема,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заполнять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таблицы;</w:t>
      </w:r>
    </w:p>
    <w:p w:rsidR="00B8522A" w:rsidRPr="00B8522A" w:rsidRDefault="00B8522A" w:rsidP="00B8522A">
      <w:pPr>
        <w:widowControl w:val="0"/>
        <w:numPr>
          <w:ilvl w:val="0"/>
          <w:numId w:val="12"/>
        </w:numPr>
        <w:tabs>
          <w:tab w:val="left" w:pos="644"/>
          <w:tab w:val="left" w:pos="645"/>
          <w:tab w:val="left" w:pos="2594"/>
          <w:tab w:val="left" w:pos="3719"/>
          <w:tab w:val="left" w:pos="5086"/>
          <w:tab w:val="left" w:pos="6576"/>
          <w:tab w:val="left" w:pos="7320"/>
          <w:tab w:val="left" w:pos="8642"/>
        </w:tabs>
        <w:autoSpaceDE w:val="0"/>
        <w:autoSpaceDN w:val="0"/>
        <w:spacing w:before="1"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z w:val="26"/>
        </w:rPr>
        <w:tab/>
        <w:t>логику</w:t>
      </w:r>
      <w:r w:rsidRPr="00B8522A">
        <w:rPr>
          <w:rFonts w:ascii="Times New Roman" w:eastAsia="Times New Roman" w:hAnsi="Times New Roman" w:cs="Times New Roman"/>
          <w:sz w:val="26"/>
        </w:rPr>
        <w:tab/>
        <w:t>перебора</w:t>
      </w:r>
      <w:r w:rsidRPr="00B8522A">
        <w:rPr>
          <w:rFonts w:ascii="Times New Roman" w:eastAsia="Times New Roman" w:hAnsi="Times New Roman" w:cs="Times New Roman"/>
          <w:sz w:val="26"/>
        </w:rPr>
        <w:tab/>
        <w:t>вариантов</w:t>
      </w:r>
      <w:r w:rsidRPr="00B8522A">
        <w:rPr>
          <w:rFonts w:ascii="Times New Roman" w:eastAsia="Times New Roman" w:hAnsi="Times New Roman" w:cs="Times New Roman"/>
          <w:sz w:val="26"/>
        </w:rPr>
        <w:tab/>
        <w:t>для</w:t>
      </w:r>
      <w:r w:rsidRPr="00B8522A">
        <w:rPr>
          <w:rFonts w:ascii="Times New Roman" w:eastAsia="Times New Roman" w:hAnsi="Times New Roman" w:cs="Times New Roman"/>
          <w:sz w:val="26"/>
        </w:rPr>
        <w:tab/>
        <w:t>решения</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простейших</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комбинаторных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дополнять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модели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(схемы,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изображения)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готовыми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числовыми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данными.</w:t>
      </w: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коммуникативные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1"/>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комментировать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ход</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вычислений;</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объяснять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выбор величины,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соответствующей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ситуации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измерения;</w:t>
      </w:r>
    </w:p>
    <w:p w:rsidR="00B8522A" w:rsidRPr="00B8522A" w:rsidRDefault="00B8522A" w:rsidP="00B8522A">
      <w:pPr>
        <w:widowControl w:val="0"/>
        <w:numPr>
          <w:ilvl w:val="0"/>
          <w:numId w:val="12"/>
        </w:numPr>
        <w:tabs>
          <w:tab w:val="left" w:pos="645"/>
        </w:tabs>
        <w:autoSpaceDE w:val="0"/>
        <w:autoSpaceDN w:val="0"/>
        <w:spacing w:before="2" w:after="0" w:line="240" w:lineRule="auto"/>
        <w:ind w:right="116"/>
        <w:jc w:val="both"/>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отношением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(готовым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образцу;</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терминологию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описания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сюжетной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ситуации;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конструирования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утверждений,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выводов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относительно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объектов,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отношения;</w:t>
      </w:r>
    </w:p>
    <w:p w:rsidR="00B8522A" w:rsidRPr="00B8522A" w:rsidRDefault="00B8522A" w:rsidP="00B8522A">
      <w:pPr>
        <w:widowControl w:val="0"/>
        <w:numPr>
          <w:ilvl w:val="0"/>
          <w:numId w:val="12"/>
        </w:numPr>
        <w:tabs>
          <w:tab w:val="left" w:pos="645"/>
        </w:tabs>
        <w:autoSpaceDE w:val="0"/>
        <w:autoSpaceDN w:val="0"/>
        <w:spacing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называть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обладающие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свойством;</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4"/>
          <w:tab w:val="left" w:pos="645"/>
          <w:tab w:val="left" w:pos="2306"/>
          <w:tab w:val="left" w:pos="3378"/>
          <w:tab w:val="left" w:pos="4428"/>
          <w:tab w:val="left" w:pos="5783"/>
          <w:tab w:val="left" w:pos="7426"/>
          <w:tab w:val="left" w:pos="8940"/>
        </w:tabs>
        <w:autoSpaceDE w:val="0"/>
        <w:autoSpaceDN w:val="0"/>
        <w:spacing w:before="76" w:after="0" w:line="240" w:lineRule="auto"/>
        <w:ind w:right="106"/>
        <w:rPr>
          <w:rFonts w:ascii="Wingdings" w:eastAsia="Times New Roman" w:hAnsi="Wingdings" w:cs="Times New Roman"/>
          <w:sz w:val="26"/>
        </w:rPr>
      </w:pPr>
      <w:r w:rsidRPr="00B8522A">
        <w:rPr>
          <w:rFonts w:ascii="Times New Roman" w:eastAsia="Times New Roman" w:hAnsi="Times New Roman" w:cs="Times New Roman"/>
          <w:sz w:val="26"/>
        </w:rPr>
        <w:lastRenderedPageBreak/>
        <w:t>записывать,</w:t>
      </w:r>
      <w:r w:rsidRPr="00B8522A">
        <w:rPr>
          <w:rFonts w:ascii="Times New Roman" w:eastAsia="Times New Roman" w:hAnsi="Times New Roman" w:cs="Times New Roman"/>
          <w:sz w:val="26"/>
        </w:rPr>
        <w:tab/>
        <w:t>читать</w:t>
      </w:r>
      <w:r w:rsidRPr="00B8522A">
        <w:rPr>
          <w:rFonts w:ascii="Times New Roman" w:eastAsia="Times New Roman" w:hAnsi="Times New Roman" w:cs="Times New Roman"/>
          <w:sz w:val="26"/>
        </w:rPr>
        <w:tab/>
        <w:t>число,</w:t>
      </w:r>
      <w:r w:rsidRPr="00B8522A">
        <w:rPr>
          <w:rFonts w:ascii="Times New Roman" w:eastAsia="Times New Roman" w:hAnsi="Times New Roman" w:cs="Times New Roman"/>
          <w:sz w:val="26"/>
        </w:rPr>
        <w:tab/>
        <w:t>числовое</w:t>
      </w:r>
      <w:r w:rsidRPr="00B8522A">
        <w:rPr>
          <w:rFonts w:ascii="Times New Roman" w:eastAsia="Times New Roman" w:hAnsi="Times New Roman" w:cs="Times New Roman"/>
          <w:sz w:val="26"/>
        </w:rPr>
        <w:tab/>
        <w:t>выражение;</w:t>
      </w:r>
      <w:r w:rsidRPr="00B8522A">
        <w:rPr>
          <w:rFonts w:ascii="Times New Roman" w:eastAsia="Times New Roman" w:hAnsi="Times New Roman" w:cs="Times New Roman"/>
          <w:sz w:val="26"/>
        </w:rPr>
        <w:tab/>
        <w:t>приводить</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примеры,</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иллюстрирующие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смысл</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арифметического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утверждения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использованием</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слов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«каждый»,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«все».</w:t>
      </w:r>
    </w:p>
    <w:p w:rsidR="00B8522A" w:rsidRPr="00B8522A" w:rsidRDefault="00B8522A" w:rsidP="00B8522A">
      <w:pPr>
        <w:widowControl w:val="0"/>
        <w:autoSpaceDE w:val="0"/>
        <w:autoSpaceDN w:val="0"/>
        <w:spacing w:before="1"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регулятивные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08"/>
        <w:rPr>
          <w:rFonts w:ascii="Wingdings" w:eastAsia="Times New Roman" w:hAnsi="Wingdings" w:cs="Times New Roman"/>
          <w:sz w:val="26"/>
        </w:rPr>
      </w:pPr>
      <w:r w:rsidRPr="00B8522A">
        <w:rPr>
          <w:rFonts w:ascii="Times New Roman" w:eastAsia="Times New Roman" w:hAnsi="Times New Roman" w:cs="Times New Roman"/>
          <w:sz w:val="26"/>
        </w:rPr>
        <w:t>следовать</w:t>
      </w:r>
      <w:r w:rsidRPr="00B8522A">
        <w:rPr>
          <w:rFonts w:ascii="Times New Roman" w:eastAsia="Times New Roman" w:hAnsi="Times New Roman" w:cs="Times New Roman"/>
          <w:spacing w:val="54"/>
          <w:sz w:val="26"/>
        </w:rPr>
        <w:t xml:space="preserve"> </w:t>
      </w:r>
      <w:r w:rsidRPr="00B8522A">
        <w:rPr>
          <w:rFonts w:ascii="Times New Roman" w:eastAsia="Times New Roman" w:hAnsi="Times New Roman" w:cs="Times New Roman"/>
          <w:sz w:val="26"/>
        </w:rPr>
        <w:t>установленному</w:t>
      </w:r>
      <w:r w:rsidRPr="00B8522A">
        <w:rPr>
          <w:rFonts w:ascii="Times New Roman" w:eastAsia="Times New Roman" w:hAnsi="Times New Roman" w:cs="Times New Roman"/>
          <w:spacing w:val="56"/>
          <w:sz w:val="26"/>
        </w:rPr>
        <w:t xml:space="preserve"> </w:t>
      </w:r>
      <w:r w:rsidRPr="00B8522A">
        <w:rPr>
          <w:rFonts w:ascii="Times New Roman" w:eastAsia="Times New Roman" w:hAnsi="Times New Roman" w:cs="Times New Roman"/>
          <w:sz w:val="26"/>
        </w:rPr>
        <w:t>правилу,</w:t>
      </w:r>
      <w:r w:rsidRPr="00B8522A">
        <w:rPr>
          <w:rFonts w:ascii="Times New Roman" w:eastAsia="Times New Roman" w:hAnsi="Times New Roman" w:cs="Times New Roman"/>
          <w:spacing w:val="56"/>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56"/>
          <w:sz w:val="26"/>
        </w:rPr>
        <w:t xml:space="preserve"> </w:t>
      </w:r>
      <w:r w:rsidRPr="00B8522A">
        <w:rPr>
          <w:rFonts w:ascii="Times New Roman" w:eastAsia="Times New Roman" w:hAnsi="Times New Roman" w:cs="Times New Roman"/>
          <w:sz w:val="26"/>
        </w:rPr>
        <w:t>которому</w:t>
      </w:r>
      <w:r w:rsidRPr="00B8522A">
        <w:rPr>
          <w:rFonts w:ascii="Times New Roman" w:eastAsia="Times New Roman" w:hAnsi="Times New Roman" w:cs="Times New Roman"/>
          <w:spacing w:val="55"/>
          <w:sz w:val="26"/>
        </w:rPr>
        <w:t xml:space="preserve"> </w:t>
      </w:r>
      <w:r w:rsidRPr="00B8522A">
        <w:rPr>
          <w:rFonts w:ascii="Times New Roman" w:eastAsia="Times New Roman" w:hAnsi="Times New Roman" w:cs="Times New Roman"/>
          <w:sz w:val="26"/>
        </w:rPr>
        <w:t>составлен</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ряд</w:t>
      </w:r>
      <w:r w:rsidRPr="00B8522A">
        <w:rPr>
          <w:rFonts w:ascii="Times New Roman" w:eastAsia="Times New Roman" w:hAnsi="Times New Roman" w:cs="Times New Roman"/>
          <w:spacing w:val="56"/>
          <w:sz w:val="26"/>
        </w:rPr>
        <w:t xml:space="preserve"> </w:t>
      </w:r>
      <w:r w:rsidRPr="00B8522A">
        <w:rPr>
          <w:rFonts w:ascii="Times New Roman" w:eastAsia="Times New Roman" w:hAnsi="Times New Roman" w:cs="Times New Roman"/>
          <w:sz w:val="26"/>
        </w:rPr>
        <w:t>чисел,</w:t>
      </w:r>
      <w:r w:rsidRPr="00B8522A">
        <w:rPr>
          <w:rFonts w:ascii="Times New Roman" w:eastAsia="Times New Roman" w:hAnsi="Times New Roman" w:cs="Times New Roman"/>
          <w:spacing w:val="56"/>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фигур;</w:t>
      </w:r>
    </w:p>
    <w:p w:rsidR="00B8522A" w:rsidRPr="00B8522A" w:rsidRDefault="00B8522A" w:rsidP="00B8522A">
      <w:pPr>
        <w:widowControl w:val="0"/>
        <w:numPr>
          <w:ilvl w:val="0"/>
          <w:numId w:val="12"/>
        </w:numPr>
        <w:tabs>
          <w:tab w:val="left" w:pos="644"/>
          <w:tab w:val="left" w:pos="645"/>
        </w:tabs>
        <w:autoSpaceDE w:val="0"/>
        <w:autoSpaceDN w:val="0"/>
        <w:spacing w:before="2" w:after="0" w:line="240" w:lineRule="auto"/>
        <w:ind w:right="112"/>
        <w:rPr>
          <w:rFonts w:ascii="Wingdings" w:eastAsia="Times New Roman" w:hAnsi="Wingdings" w:cs="Times New Roman"/>
          <w:sz w:val="26"/>
        </w:rPr>
      </w:pPr>
      <w:r w:rsidRPr="00B8522A">
        <w:rPr>
          <w:rFonts w:ascii="Times New Roman" w:eastAsia="Times New Roman" w:hAnsi="Times New Roman" w:cs="Times New Roman"/>
          <w:sz w:val="26"/>
        </w:rPr>
        <w:t>организовывать,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участвовать,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контролировать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ход</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результат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парной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математическим материалом;</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09"/>
        <w:rPr>
          <w:rFonts w:ascii="Wingdings" w:eastAsia="Times New Roman" w:hAnsi="Wingdings" w:cs="Times New Roman"/>
          <w:sz w:val="26"/>
        </w:rPr>
      </w:pP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правильность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другого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приёма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обратного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учителя</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причину</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возникшей</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ошибки</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 трудности.</w:t>
      </w: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Совместная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деятельность:</w:t>
      </w:r>
    </w:p>
    <w:p w:rsidR="00B8522A" w:rsidRPr="00B8522A" w:rsidRDefault="00B8522A" w:rsidP="00B8522A">
      <w:pPr>
        <w:widowControl w:val="0"/>
        <w:numPr>
          <w:ilvl w:val="0"/>
          <w:numId w:val="12"/>
        </w:numPr>
        <w:tabs>
          <w:tab w:val="left" w:pos="645"/>
        </w:tabs>
        <w:autoSpaceDE w:val="0"/>
        <w:autoSpaceDN w:val="0"/>
        <w:spacing w:after="0" w:line="240" w:lineRule="auto"/>
        <w:ind w:right="109"/>
        <w:jc w:val="both"/>
        <w:rPr>
          <w:rFonts w:ascii="Wingdings" w:eastAsia="Times New Roman" w:hAnsi="Wingdings" w:cs="Times New Roman"/>
          <w:sz w:val="26"/>
        </w:rPr>
      </w:pPr>
      <w:r w:rsidRPr="00B8522A">
        <w:rPr>
          <w:rFonts w:ascii="Times New Roman" w:eastAsia="Times New Roman" w:hAnsi="Times New Roman" w:cs="Times New Roman"/>
          <w:sz w:val="26"/>
        </w:rPr>
        <w:t>принимать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правила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совместной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парах,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группах,</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составленных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учителем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или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самостоятельно;</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6"/>
        <w:jc w:val="both"/>
        <w:rPr>
          <w:rFonts w:ascii="Wingdings" w:eastAsia="Times New Roman" w:hAnsi="Wingdings" w:cs="Times New Roman"/>
          <w:sz w:val="26"/>
        </w:rPr>
      </w:pPr>
      <w:r w:rsidRPr="00B8522A">
        <w:rPr>
          <w:rFonts w:ascii="Times New Roman" w:eastAsia="Times New Roman" w:hAnsi="Times New Roman" w:cs="Times New Roman"/>
          <w:sz w:val="26"/>
        </w:rPr>
        <w:t>участвовать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парной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групповой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математическим</w:t>
      </w:r>
      <w:r w:rsidRPr="00B8522A">
        <w:rPr>
          <w:rFonts w:ascii="Times New Roman" w:eastAsia="Times New Roman" w:hAnsi="Times New Roman" w:cs="Times New Roman"/>
          <w:spacing w:val="66"/>
          <w:sz w:val="26"/>
        </w:rPr>
        <w:t xml:space="preserve"> </w:t>
      </w:r>
      <w:r w:rsidRPr="00B8522A">
        <w:rPr>
          <w:rFonts w:ascii="Times New Roman" w:eastAsia="Times New Roman" w:hAnsi="Times New Roman" w:cs="Times New Roman"/>
          <w:sz w:val="26"/>
        </w:rPr>
        <w:t>материалом: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обсуждать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цель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ход</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комментировать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выслушивать мнения других участников, готовить презентацию (устное выступление)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или ответа;</w:t>
      </w:r>
    </w:p>
    <w:p w:rsidR="00B8522A" w:rsidRPr="00B8522A" w:rsidRDefault="00B8522A" w:rsidP="00B8522A">
      <w:pPr>
        <w:widowControl w:val="0"/>
        <w:numPr>
          <w:ilvl w:val="0"/>
          <w:numId w:val="12"/>
        </w:numPr>
        <w:tabs>
          <w:tab w:val="left" w:pos="645"/>
        </w:tabs>
        <w:autoSpaceDE w:val="0"/>
        <w:autoSpaceDN w:val="0"/>
        <w:spacing w:after="0" w:line="240" w:lineRule="auto"/>
        <w:ind w:right="104"/>
        <w:jc w:val="both"/>
        <w:rPr>
          <w:rFonts w:ascii="Wingdings" w:eastAsia="Times New Roman" w:hAnsi="Wingdings" w:cs="Times New Roman"/>
          <w:sz w:val="26"/>
        </w:rPr>
      </w:pPr>
      <w:r w:rsidRPr="00B8522A">
        <w:rPr>
          <w:rFonts w:ascii="Times New Roman" w:eastAsia="Times New Roman" w:hAnsi="Times New Roman" w:cs="Times New Roman"/>
          <w:sz w:val="26"/>
        </w:rPr>
        <w:t>решать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совместно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поискового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творческого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характера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измерительных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инструментов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продолжительность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часов;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прикидку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оценку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измерений);</w:t>
      </w:r>
    </w:p>
    <w:p w:rsidR="00B8522A" w:rsidRPr="00B8522A" w:rsidRDefault="00B8522A" w:rsidP="00B8522A">
      <w:pPr>
        <w:widowControl w:val="0"/>
        <w:numPr>
          <w:ilvl w:val="0"/>
          <w:numId w:val="12"/>
        </w:numPr>
        <w:tabs>
          <w:tab w:val="left" w:pos="645"/>
        </w:tabs>
        <w:autoSpaceDE w:val="0"/>
        <w:autoSpaceDN w:val="0"/>
        <w:spacing w:before="1"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совместно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учителем</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результаты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общей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работы.</w:t>
      </w:r>
    </w:p>
    <w:p w:rsidR="00B8522A" w:rsidRPr="00B8522A" w:rsidRDefault="00B8522A" w:rsidP="00B8522A">
      <w:pPr>
        <w:widowControl w:val="0"/>
        <w:autoSpaceDE w:val="0"/>
        <w:autoSpaceDN w:val="0"/>
        <w:spacing w:before="10" w:after="0" w:line="240" w:lineRule="auto"/>
        <w:rPr>
          <w:rFonts w:ascii="Times New Roman" w:eastAsia="Times New Roman" w:hAnsi="Times New Roman" w:cs="Times New Roman"/>
          <w:sz w:val="25"/>
          <w:szCs w:val="26"/>
        </w:rPr>
      </w:pPr>
    </w:p>
    <w:p w:rsidR="00B8522A" w:rsidRPr="00B8522A" w:rsidRDefault="00B8522A" w:rsidP="00B8522A">
      <w:pPr>
        <w:widowControl w:val="0"/>
        <w:numPr>
          <w:ilvl w:val="0"/>
          <w:numId w:val="10"/>
        </w:numPr>
        <w:tabs>
          <w:tab w:val="left" w:pos="412"/>
        </w:tabs>
        <w:autoSpaceDE w:val="0"/>
        <w:autoSpaceDN w:val="0"/>
        <w:spacing w:before="1" w:after="0" w:line="298" w:lineRule="exact"/>
        <w:outlineLvl w:val="1"/>
        <w:rPr>
          <w:rFonts w:ascii="Times New Roman" w:eastAsia="Times New Roman" w:hAnsi="Times New Roman" w:cs="Times New Roman"/>
          <w:b/>
          <w:bCs/>
          <w:sz w:val="26"/>
          <w:szCs w:val="26"/>
        </w:rPr>
      </w:pPr>
      <w:bookmarkStart w:id="2" w:name="_TOC_250005"/>
      <w:bookmarkEnd w:id="2"/>
      <w:r w:rsidRPr="00B8522A">
        <w:rPr>
          <w:rFonts w:ascii="Times New Roman" w:eastAsia="Times New Roman" w:hAnsi="Times New Roman" w:cs="Times New Roman"/>
          <w:b/>
          <w:bCs/>
          <w:sz w:val="26"/>
          <w:szCs w:val="26"/>
          <w:u w:val="thick"/>
        </w:rPr>
        <w:t>КЛАСС</w:t>
      </w: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Числа</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и</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величины</w:t>
      </w:r>
    </w:p>
    <w:p w:rsidR="00B8522A" w:rsidRPr="00B8522A" w:rsidRDefault="00B8522A" w:rsidP="00B8522A">
      <w:pPr>
        <w:widowControl w:val="0"/>
        <w:autoSpaceDE w:val="0"/>
        <w:autoSpaceDN w:val="0"/>
        <w:spacing w:before="1" w:after="0" w:line="240" w:lineRule="auto"/>
        <w:ind w:left="217" w:right="111"/>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1000:</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представление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виде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суммы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разрядных</w:t>
      </w:r>
      <w:r w:rsidRPr="00B8522A">
        <w:rPr>
          <w:rFonts w:ascii="Times New Roman" w:eastAsia="Times New Roman" w:hAnsi="Times New Roman" w:cs="Times New Roman"/>
          <w:spacing w:val="18"/>
          <w:sz w:val="26"/>
          <w:szCs w:val="26"/>
        </w:rPr>
        <w:t xml:space="preserve"> </w:t>
      </w:r>
      <w:r w:rsidRPr="00B8522A">
        <w:rPr>
          <w:rFonts w:ascii="Times New Roman" w:eastAsia="Times New Roman" w:hAnsi="Times New Roman" w:cs="Times New Roman"/>
          <w:sz w:val="26"/>
          <w:szCs w:val="26"/>
        </w:rPr>
        <w:t>слагаемых.</w:t>
      </w:r>
      <w:r w:rsidRPr="00B8522A">
        <w:rPr>
          <w:rFonts w:ascii="Times New Roman" w:eastAsia="Times New Roman" w:hAnsi="Times New Roman" w:cs="Times New Roman"/>
          <w:spacing w:val="18"/>
          <w:sz w:val="26"/>
          <w:szCs w:val="26"/>
        </w:rPr>
        <w:t xml:space="preserve"> </w:t>
      </w:r>
      <w:r w:rsidRPr="00B8522A">
        <w:rPr>
          <w:rFonts w:ascii="Times New Roman" w:eastAsia="Times New Roman" w:hAnsi="Times New Roman" w:cs="Times New Roman"/>
          <w:sz w:val="26"/>
          <w:szCs w:val="26"/>
        </w:rPr>
        <w:t>Равенства</w:t>
      </w:r>
      <w:r w:rsidRPr="00B8522A">
        <w:rPr>
          <w:rFonts w:ascii="Times New Roman" w:eastAsia="Times New Roman" w:hAnsi="Times New Roman" w:cs="Times New Roman"/>
          <w:spacing w:val="18"/>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1"/>
          <w:sz w:val="26"/>
          <w:szCs w:val="26"/>
        </w:rPr>
        <w:t xml:space="preserve"> </w:t>
      </w:r>
      <w:r w:rsidRPr="00B8522A">
        <w:rPr>
          <w:rFonts w:ascii="Times New Roman" w:eastAsia="Times New Roman" w:hAnsi="Times New Roman" w:cs="Times New Roman"/>
          <w:sz w:val="26"/>
          <w:szCs w:val="26"/>
        </w:rPr>
        <w:t>неравенства:</w:t>
      </w:r>
      <w:r w:rsidRPr="00B8522A">
        <w:rPr>
          <w:rFonts w:ascii="Times New Roman" w:eastAsia="Times New Roman" w:hAnsi="Times New Roman" w:cs="Times New Roman"/>
          <w:spacing w:val="21"/>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18"/>
          <w:sz w:val="26"/>
          <w:szCs w:val="26"/>
        </w:rPr>
        <w:t xml:space="preserve"> </w:t>
      </w:r>
      <w:r w:rsidRPr="00B8522A">
        <w:rPr>
          <w:rFonts w:ascii="Times New Roman" w:eastAsia="Times New Roman" w:hAnsi="Times New Roman" w:cs="Times New Roman"/>
          <w:sz w:val="26"/>
          <w:szCs w:val="26"/>
        </w:rPr>
        <w:t>составление.</w:t>
      </w:r>
    </w:p>
    <w:p w:rsidR="00B8522A" w:rsidRPr="00B8522A" w:rsidRDefault="00B8522A" w:rsidP="00B8522A">
      <w:pPr>
        <w:widowControl w:val="0"/>
        <w:autoSpaceDE w:val="0"/>
        <w:autoSpaceDN w:val="0"/>
        <w:spacing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Увеличение/уменьшение</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числа</w:t>
      </w:r>
    </w:p>
    <w:p w:rsidR="00B8522A" w:rsidRPr="00B8522A" w:rsidRDefault="00B8522A" w:rsidP="00B8522A">
      <w:pPr>
        <w:widowControl w:val="0"/>
        <w:autoSpaceDE w:val="0"/>
        <w:autoSpaceDN w:val="0"/>
        <w:spacing w:before="1"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несколько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Кратное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Масса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массы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грамм);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соотношение между</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килограммом</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граммом;</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отношение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«тяжелее/легче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на/в».</w:t>
      </w:r>
    </w:p>
    <w:p w:rsidR="00B8522A" w:rsidRPr="00B8522A" w:rsidRDefault="00B8522A" w:rsidP="00B8522A">
      <w:pPr>
        <w:widowControl w:val="0"/>
        <w:autoSpaceDE w:val="0"/>
        <w:autoSpaceDN w:val="0"/>
        <w:spacing w:after="0" w:line="240" w:lineRule="auto"/>
        <w:ind w:left="217" w:right="110"/>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Стоимость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рубль,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копейка);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установление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отношения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«дороже/дешевле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на/в».</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Соотношение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«цена,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количество,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стоимость»</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практической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ситуации.</w:t>
      </w:r>
    </w:p>
    <w:p w:rsidR="00B8522A" w:rsidRPr="00B8522A" w:rsidRDefault="00B8522A" w:rsidP="00B8522A">
      <w:pPr>
        <w:widowControl w:val="0"/>
        <w:autoSpaceDE w:val="0"/>
        <w:autoSpaceDN w:val="0"/>
        <w:spacing w:after="0" w:line="240" w:lineRule="auto"/>
        <w:ind w:left="217" w:right="110"/>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Время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(единица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секунда);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установление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отношения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«быстрее/медленнее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на/в». Соотношение «начало, окончание, продолжительность события» в практической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ситуации.</w:t>
      </w:r>
    </w:p>
    <w:p w:rsidR="00B8522A" w:rsidRPr="00B8522A" w:rsidRDefault="00B8522A" w:rsidP="00B8522A">
      <w:pPr>
        <w:widowControl w:val="0"/>
        <w:autoSpaceDE w:val="0"/>
        <w:autoSpaceDN w:val="0"/>
        <w:spacing w:after="0" w:line="240" w:lineRule="auto"/>
        <w:ind w:left="217" w:right="110"/>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Длина (единица длины - миллиметр, километр); соотношение между величинами 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тысячи.</w:t>
      </w:r>
    </w:p>
    <w:p w:rsidR="00B8522A" w:rsidRPr="00B8522A" w:rsidRDefault="00B8522A" w:rsidP="00B8522A">
      <w:pPr>
        <w:widowControl w:val="0"/>
        <w:autoSpaceDE w:val="0"/>
        <w:autoSpaceDN w:val="0"/>
        <w:spacing w:after="0" w:line="240" w:lineRule="auto"/>
        <w:ind w:left="217" w:right="113"/>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Площадь (единицы площади - квадратный метр, квадратный сантиметр, квадратный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дециметр, квадратный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метр).</w:t>
      </w: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Арифметические</w:t>
      </w:r>
      <w:r w:rsidRPr="00B8522A">
        <w:rPr>
          <w:rFonts w:ascii="Times New Roman" w:eastAsia="Times New Roman" w:hAnsi="Times New Roman" w:cs="Times New Roman"/>
          <w:b/>
          <w:bCs/>
          <w:i/>
          <w:iCs/>
          <w:spacing w:val="-13"/>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autoSpaceDE w:val="0"/>
        <w:autoSpaceDN w:val="0"/>
        <w:spacing w:before="1" w:after="0" w:line="240" w:lineRule="auto"/>
        <w:ind w:left="217" w:right="11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Устные вычисления, сводимые к действиям в пределах 100 (табличное и внетабличное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деление,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 с</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круглыми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числами).</w:t>
      </w:r>
    </w:p>
    <w:p w:rsidR="00B8522A" w:rsidRPr="00B8522A" w:rsidRDefault="00B8522A" w:rsidP="00B8522A">
      <w:pPr>
        <w:widowControl w:val="0"/>
        <w:autoSpaceDE w:val="0"/>
        <w:autoSpaceDN w:val="0"/>
        <w:spacing w:after="0" w:line="240" w:lineRule="auto"/>
        <w:ind w:left="217" w:right="255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Письменное</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сложение,</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вычитание</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1000.</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 числами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0</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1.</w:t>
      </w:r>
    </w:p>
    <w:p w:rsidR="00B8522A" w:rsidRPr="00B8522A" w:rsidRDefault="00B8522A" w:rsidP="00B8522A">
      <w:pPr>
        <w:widowControl w:val="0"/>
        <w:tabs>
          <w:tab w:val="left" w:pos="1800"/>
          <w:tab w:val="left" w:pos="3272"/>
          <w:tab w:val="left" w:pos="3615"/>
          <w:tab w:val="left" w:pos="4786"/>
          <w:tab w:val="left" w:pos="6317"/>
          <w:tab w:val="left" w:pos="7425"/>
          <w:tab w:val="left" w:pos="8625"/>
        </w:tabs>
        <w:autoSpaceDE w:val="0"/>
        <w:autoSpaceDN w:val="0"/>
        <w:spacing w:after="0" w:line="240" w:lineRule="auto"/>
        <w:ind w:left="217" w:right="114"/>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Письменное</w:t>
      </w:r>
      <w:r w:rsidRPr="00B8522A">
        <w:rPr>
          <w:rFonts w:ascii="Times New Roman" w:eastAsia="Times New Roman" w:hAnsi="Times New Roman" w:cs="Times New Roman"/>
          <w:sz w:val="26"/>
          <w:szCs w:val="26"/>
        </w:rPr>
        <w:tab/>
        <w:t>умножение</w:t>
      </w:r>
      <w:r w:rsidRPr="00B8522A">
        <w:rPr>
          <w:rFonts w:ascii="Times New Roman" w:eastAsia="Times New Roman" w:hAnsi="Times New Roman" w:cs="Times New Roman"/>
          <w:sz w:val="26"/>
          <w:szCs w:val="26"/>
        </w:rPr>
        <w:tab/>
        <w:t>в</w:t>
      </w:r>
      <w:r w:rsidRPr="00B8522A">
        <w:rPr>
          <w:rFonts w:ascii="Times New Roman" w:eastAsia="Times New Roman" w:hAnsi="Times New Roman" w:cs="Times New Roman"/>
          <w:sz w:val="26"/>
          <w:szCs w:val="26"/>
        </w:rPr>
        <w:tab/>
        <w:t>столбик,</w:t>
      </w:r>
      <w:r w:rsidRPr="00B8522A">
        <w:rPr>
          <w:rFonts w:ascii="Times New Roman" w:eastAsia="Times New Roman" w:hAnsi="Times New Roman" w:cs="Times New Roman"/>
          <w:sz w:val="26"/>
          <w:szCs w:val="26"/>
        </w:rPr>
        <w:tab/>
        <w:t>письменное</w:t>
      </w:r>
      <w:r w:rsidRPr="00B8522A">
        <w:rPr>
          <w:rFonts w:ascii="Times New Roman" w:eastAsia="Times New Roman" w:hAnsi="Times New Roman" w:cs="Times New Roman"/>
          <w:sz w:val="26"/>
          <w:szCs w:val="26"/>
        </w:rPr>
        <w:tab/>
        <w:t>деление</w:t>
      </w:r>
      <w:r w:rsidRPr="00B8522A">
        <w:rPr>
          <w:rFonts w:ascii="Times New Roman" w:eastAsia="Times New Roman" w:hAnsi="Times New Roman" w:cs="Times New Roman"/>
          <w:sz w:val="26"/>
          <w:szCs w:val="26"/>
        </w:rPr>
        <w:tab/>
        <w:t>уголком.</w:t>
      </w:r>
      <w:r w:rsidRPr="00B8522A">
        <w:rPr>
          <w:rFonts w:ascii="Times New Roman" w:eastAsia="Times New Roman" w:hAnsi="Times New Roman" w:cs="Times New Roman"/>
          <w:sz w:val="26"/>
          <w:szCs w:val="26"/>
        </w:rPr>
        <w:tab/>
      </w:r>
      <w:r w:rsidRPr="00B8522A">
        <w:rPr>
          <w:rFonts w:ascii="Times New Roman" w:eastAsia="Times New Roman" w:hAnsi="Times New Roman" w:cs="Times New Roman"/>
          <w:spacing w:val="-1"/>
          <w:sz w:val="26"/>
          <w:szCs w:val="26"/>
        </w:rPr>
        <w:t>Письменное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умножение,</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деление</w:t>
      </w:r>
      <w:r w:rsidRPr="00B8522A">
        <w:rPr>
          <w:rFonts w:ascii="Times New Roman" w:eastAsia="Times New Roman" w:hAnsi="Times New Roman" w:cs="Times New Roman"/>
          <w:spacing w:val="29"/>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27"/>
          <w:sz w:val="26"/>
          <w:szCs w:val="26"/>
        </w:rPr>
        <w:t xml:space="preserve"> </w:t>
      </w:r>
      <w:r w:rsidRPr="00B8522A">
        <w:rPr>
          <w:rFonts w:ascii="Times New Roman" w:eastAsia="Times New Roman" w:hAnsi="Times New Roman" w:cs="Times New Roman"/>
          <w:sz w:val="26"/>
          <w:szCs w:val="26"/>
        </w:rPr>
        <w:t>однозначное</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число</w:t>
      </w:r>
      <w:r w:rsidRPr="00B8522A">
        <w:rPr>
          <w:rFonts w:ascii="Times New Roman" w:eastAsia="Times New Roman" w:hAnsi="Times New Roman" w:cs="Times New Roman"/>
          <w:spacing w:val="27"/>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100.</w:t>
      </w:r>
      <w:r w:rsidRPr="00B8522A">
        <w:rPr>
          <w:rFonts w:ascii="Times New Roman" w:eastAsia="Times New Roman" w:hAnsi="Times New Roman" w:cs="Times New Roman"/>
          <w:spacing w:val="28"/>
          <w:sz w:val="26"/>
          <w:szCs w:val="26"/>
        </w:rPr>
        <w:t xml:space="preserve"> </w:t>
      </w:r>
      <w:r w:rsidRPr="00B8522A">
        <w:rPr>
          <w:rFonts w:ascii="Times New Roman" w:eastAsia="Times New Roman" w:hAnsi="Times New Roman" w:cs="Times New Roman"/>
          <w:sz w:val="26"/>
          <w:szCs w:val="26"/>
        </w:rPr>
        <w:t>Проверка</w:t>
      </w:r>
      <w:r w:rsidRPr="00B8522A">
        <w:rPr>
          <w:rFonts w:ascii="Times New Roman" w:eastAsia="Times New Roman" w:hAnsi="Times New Roman" w:cs="Times New Roman"/>
          <w:spacing w:val="26"/>
          <w:sz w:val="26"/>
          <w:szCs w:val="26"/>
        </w:rPr>
        <w:t xml:space="preserve"> </w:t>
      </w:r>
      <w:r w:rsidRPr="00B8522A">
        <w:rPr>
          <w:rFonts w:ascii="Times New Roman" w:eastAsia="Times New Roman" w:hAnsi="Times New Roman" w:cs="Times New Roman"/>
          <w:sz w:val="26"/>
          <w:szCs w:val="26"/>
        </w:rPr>
        <w:t>результата</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tabs>
          <w:tab w:val="left" w:pos="1754"/>
          <w:tab w:val="left" w:pos="3102"/>
          <w:tab w:val="left" w:pos="3723"/>
          <w:tab w:val="left" w:pos="4702"/>
          <w:tab w:val="left" w:pos="6163"/>
          <w:tab w:val="left" w:pos="7384"/>
          <w:tab w:val="left" w:pos="8653"/>
        </w:tabs>
        <w:autoSpaceDE w:val="0"/>
        <w:autoSpaceDN w:val="0"/>
        <w:spacing w:before="76" w:after="0" w:line="240" w:lineRule="auto"/>
        <w:ind w:left="217" w:right="112"/>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вычисления</w:t>
      </w:r>
      <w:r w:rsidRPr="00B8522A">
        <w:rPr>
          <w:rFonts w:ascii="Times New Roman" w:eastAsia="Times New Roman" w:hAnsi="Times New Roman" w:cs="Times New Roman"/>
          <w:sz w:val="26"/>
          <w:szCs w:val="26"/>
        </w:rPr>
        <w:tab/>
        <w:t>(прикидка</w:t>
      </w:r>
      <w:r w:rsidRPr="00B8522A">
        <w:rPr>
          <w:rFonts w:ascii="Times New Roman" w:eastAsia="Times New Roman" w:hAnsi="Times New Roman" w:cs="Times New Roman"/>
          <w:sz w:val="26"/>
          <w:szCs w:val="26"/>
        </w:rPr>
        <w:tab/>
        <w:t>или</w:t>
      </w:r>
      <w:r w:rsidRPr="00B8522A">
        <w:rPr>
          <w:rFonts w:ascii="Times New Roman" w:eastAsia="Times New Roman" w:hAnsi="Times New Roman" w:cs="Times New Roman"/>
          <w:sz w:val="26"/>
          <w:szCs w:val="26"/>
        </w:rPr>
        <w:tab/>
        <w:t>оценка</w:t>
      </w:r>
      <w:r w:rsidRPr="00B8522A">
        <w:rPr>
          <w:rFonts w:ascii="Times New Roman" w:eastAsia="Times New Roman" w:hAnsi="Times New Roman" w:cs="Times New Roman"/>
          <w:sz w:val="26"/>
          <w:szCs w:val="26"/>
        </w:rPr>
        <w:tab/>
        <w:t>результата,</w:t>
      </w:r>
      <w:r w:rsidRPr="00B8522A">
        <w:rPr>
          <w:rFonts w:ascii="Times New Roman" w:eastAsia="Times New Roman" w:hAnsi="Times New Roman" w:cs="Times New Roman"/>
          <w:sz w:val="26"/>
          <w:szCs w:val="26"/>
        </w:rPr>
        <w:tab/>
        <w:t>обратное</w:t>
      </w:r>
      <w:r w:rsidRPr="00B8522A">
        <w:rPr>
          <w:rFonts w:ascii="Times New Roman" w:eastAsia="Times New Roman" w:hAnsi="Times New Roman" w:cs="Times New Roman"/>
          <w:sz w:val="26"/>
          <w:szCs w:val="26"/>
        </w:rPr>
        <w:tab/>
        <w:t>действие,</w:t>
      </w:r>
      <w:r w:rsidRPr="00B8522A">
        <w:rPr>
          <w:rFonts w:ascii="Times New Roman" w:eastAsia="Times New Roman" w:hAnsi="Times New Roman" w:cs="Times New Roman"/>
          <w:sz w:val="26"/>
          <w:szCs w:val="26"/>
        </w:rPr>
        <w:tab/>
        <w:t>применение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алгоритма,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использование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калькулятора).</w:t>
      </w:r>
    </w:p>
    <w:p w:rsidR="00B8522A" w:rsidRPr="00B8522A" w:rsidRDefault="00B8522A" w:rsidP="00B8522A">
      <w:pPr>
        <w:widowControl w:val="0"/>
        <w:autoSpaceDE w:val="0"/>
        <w:autoSpaceDN w:val="0"/>
        <w:spacing w:after="0" w:line="240" w:lineRule="auto"/>
        <w:ind w:left="21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Переместительное,</w:t>
      </w:r>
      <w:r w:rsidRPr="00B8522A">
        <w:rPr>
          <w:rFonts w:ascii="Times New Roman" w:eastAsia="Times New Roman" w:hAnsi="Times New Roman" w:cs="Times New Roman"/>
          <w:spacing w:val="-7"/>
          <w:sz w:val="26"/>
          <w:szCs w:val="26"/>
        </w:rPr>
        <w:t xml:space="preserve"> </w:t>
      </w:r>
      <w:r w:rsidRPr="00B8522A">
        <w:rPr>
          <w:rFonts w:ascii="Times New Roman" w:eastAsia="Times New Roman" w:hAnsi="Times New Roman" w:cs="Times New Roman"/>
          <w:sz w:val="26"/>
          <w:szCs w:val="26"/>
        </w:rPr>
        <w:t>сочетательное</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свойства</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сложения,</w:t>
      </w:r>
      <w:r w:rsidRPr="00B8522A">
        <w:rPr>
          <w:rFonts w:ascii="Times New Roman" w:eastAsia="Times New Roman" w:hAnsi="Times New Roman" w:cs="Times New Roman"/>
          <w:spacing w:val="-6"/>
          <w:sz w:val="26"/>
          <w:szCs w:val="26"/>
        </w:rPr>
        <w:t xml:space="preserve"> </w:t>
      </w:r>
      <w:r w:rsidRPr="00B8522A">
        <w:rPr>
          <w:rFonts w:ascii="Times New Roman" w:eastAsia="Times New Roman" w:hAnsi="Times New Roman" w:cs="Times New Roman"/>
          <w:sz w:val="26"/>
          <w:szCs w:val="26"/>
        </w:rPr>
        <w:t>умножения</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при</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вычислениях.</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Нахождение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неизвестного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компонента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арифметического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p>
    <w:p w:rsidR="00B8522A" w:rsidRPr="00B8522A" w:rsidRDefault="00B8522A" w:rsidP="00B8522A">
      <w:pPr>
        <w:widowControl w:val="0"/>
        <w:autoSpaceDE w:val="0"/>
        <w:autoSpaceDN w:val="0"/>
        <w:spacing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Порядок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числовом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выражении,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значение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числового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выражения,</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содержащего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несколько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скобками/без</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скобок),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вычислениями</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1000.</w:t>
      </w:r>
    </w:p>
    <w:p w:rsidR="00B8522A" w:rsidRPr="00B8522A" w:rsidRDefault="00B8522A" w:rsidP="00B8522A">
      <w:pPr>
        <w:widowControl w:val="0"/>
        <w:autoSpaceDE w:val="0"/>
        <w:autoSpaceDN w:val="0"/>
        <w:spacing w:before="1"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Однородные</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сложение</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вычитание.</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Текстовые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задачи</w:t>
      </w:r>
    </w:p>
    <w:p w:rsidR="00B8522A" w:rsidRPr="00B8522A" w:rsidRDefault="00B8522A" w:rsidP="00B8522A">
      <w:pPr>
        <w:widowControl w:val="0"/>
        <w:autoSpaceDE w:val="0"/>
        <w:autoSpaceDN w:val="0"/>
        <w:spacing w:before="1"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Работа с текстовой задачей: анализ данных и отношений, представление на модели,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планирование хода решения задачи, решение арифметическим способом. Задачи 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понимание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смысла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арифметических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остатком),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отношений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(больше/меньше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зависимостей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(купля-продажа,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расчёт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количества), на сравнение (разностное, кратное). Запись решения задачи по действиям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помощью</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числового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выражения.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Проверка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оценка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полученного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w:t>
      </w:r>
    </w:p>
    <w:p w:rsidR="00B8522A" w:rsidRPr="00B8522A" w:rsidRDefault="00B8522A" w:rsidP="00B8522A">
      <w:pPr>
        <w:widowControl w:val="0"/>
        <w:autoSpaceDE w:val="0"/>
        <w:autoSpaceDN w:val="0"/>
        <w:spacing w:after="0" w:line="240" w:lineRule="auto"/>
        <w:ind w:left="217" w:right="112"/>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Доля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половина,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треть,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четверть,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пятая,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десятая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часть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практической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ситуации;</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сравнение долей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одной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Задачи</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нахождение</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доли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величины.</w:t>
      </w:r>
    </w:p>
    <w:p w:rsidR="00B8522A" w:rsidRPr="00B8522A" w:rsidRDefault="00B8522A" w:rsidP="00B8522A">
      <w:pPr>
        <w:widowControl w:val="0"/>
        <w:autoSpaceDE w:val="0"/>
        <w:autoSpaceDN w:val="0"/>
        <w:spacing w:before="1"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Пространственные</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отношения</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и</w:t>
      </w:r>
      <w:r w:rsidRPr="00B8522A">
        <w:rPr>
          <w:rFonts w:ascii="Times New Roman" w:eastAsia="Times New Roman" w:hAnsi="Times New Roman" w:cs="Times New Roman"/>
          <w:b/>
          <w:bCs/>
          <w:i/>
          <w:iCs/>
          <w:spacing w:val="-10"/>
          <w:sz w:val="26"/>
          <w:szCs w:val="26"/>
        </w:rPr>
        <w:t xml:space="preserve"> </w:t>
      </w:r>
      <w:r w:rsidRPr="00B8522A">
        <w:rPr>
          <w:rFonts w:ascii="Times New Roman" w:eastAsia="Times New Roman" w:hAnsi="Times New Roman" w:cs="Times New Roman"/>
          <w:b/>
          <w:bCs/>
          <w:i/>
          <w:iCs/>
          <w:sz w:val="26"/>
          <w:szCs w:val="26"/>
        </w:rPr>
        <w:t>геометрические</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фигуры</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Конструирование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(разбиение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части,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составление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частей).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Периметр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многоугольника: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равенства.</w:t>
      </w:r>
    </w:p>
    <w:p w:rsidR="00B8522A" w:rsidRPr="00B8522A" w:rsidRDefault="00B8522A" w:rsidP="00B8522A">
      <w:pPr>
        <w:widowControl w:val="0"/>
        <w:autoSpaceDE w:val="0"/>
        <w:autoSpaceDN w:val="0"/>
        <w:spacing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Измерение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площади,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измерения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сантиметрах.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Вычисление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площади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прямоугольника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заданными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сторонами,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равенства. Изображение на клетчатой бумаге прямоугольника с заданным значением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площади.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площадей</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фигур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помощью</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наложения.</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before="1"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Математическая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информация</w:t>
      </w:r>
    </w:p>
    <w:p w:rsidR="00B8522A" w:rsidRPr="00B8522A" w:rsidRDefault="00B8522A" w:rsidP="00B8522A">
      <w:pPr>
        <w:widowControl w:val="0"/>
        <w:autoSpaceDE w:val="0"/>
        <w:autoSpaceDN w:val="0"/>
        <w:spacing w:after="0" w:line="298" w:lineRule="exact"/>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Классификация</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объектов</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двум</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признакам.</w:t>
      </w:r>
    </w:p>
    <w:p w:rsidR="00B8522A" w:rsidRPr="00B8522A" w:rsidRDefault="00B8522A" w:rsidP="00B8522A">
      <w:pPr>
        <w:widowControl w:val="0"/>
        <w:autoSpaceDE w:val="0"/>
        <w:autoSpaceDN w:val="0"/>
        <w:spacing w:before="1" w:after="0" w:line="240" w:lineRule="auto"/>
        <w:ind w:left="217" w:right="112"/>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Верные (истинные) и неверные (ложные) утверждения: конструирование, проверка.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Логические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рассуждения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связками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«если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то …»,</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«поэтому»,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«значит».</w:t>
      </w:r>
    </w:p>
    <w:p w:rsidR="00B8522A" w:rsidRPr="00B8522A" w:rsidRDefault="00B8522A" w:rsidP="00B8522A">
      <w:pPr>
        <w:widowControl w:val="0"/>
        <w:autoSpaceDE w:val="0"/>
        <w:autoSpaceDN w:val="0"/>
        <w:spacing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Извлечение и использование для выполнения заданий информации, представленной 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таблицах с данными о реальных процессах и явлениях окружающего мира (например,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расписание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уроков,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движения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автобусов,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поездов);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внесение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таблицу;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дополнение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чертежа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данными.</w:t>
      </w:r>
    </w:p>
    <w:p w:rsidR="00B8522A" w:rsidRPr="00B8522A" w:rsidRDefault="00B8522A" w:rsidP="00B8522A">
      <w:pPr>
        <w:widowControl w:val="0"/>
        <w:autoSpaceDE w:val="0"/>
        <w:autoSpaceDN w:val="0"/>
        <w:spacing w:after="0" w:line="240" w:lineRule="auto"/>
        <w:ind w:left="217" w:right="110"/>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Формализованное описание последовательности действий (инструкция, план, схема,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алгоритм).</w:t>
      </w:r>
    </w:p>
    <w:p w:rsidR="00B8522A" w:rsidRPr="00B8522A" w:rsidRDefault="00B8522A" w:rsidP="00B8522A">
      <w:pPr>
        <w:widowControl w:val="0"/>
        <w:autoSpaceDE w:val="0"/>
        <w:autoSpaceDN w:val="0"/>
        <w:spacing w:after="0" w:line="240" w:lineRule="auto"/>
        <w:ind w:left="217" w:right="111"/>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Столбчатая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диаграмма: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использование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данных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практических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задач.</w:t>
      </w:r>
    </w:p>
    <w:p w:rsidR="00B8522A" w:rsidRPr="00B8522A" w:rsidRDefault="00B8522A" w:rsidP="00B8522A">
      <w:pPr>
        <w:widowControl w:val="0"/>
        <w:autoSpaceDE w:val="0"/>
        <w:autoSpaceDN w:val="0"/>
        <w:spacing w:before="1" w:after="0" w:line="240" w:lineRule="auto"/>
        <w:ind w:left="217" w:right="10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Алгоритмы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изучения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материала,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выполнения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обучающих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тестовых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доступных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электронных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средствах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(интерактивной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доске,</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компьютере,</w:t>
      </w:r>
      <w:r w:rsidRPr="00B8522A">
        <w:rPr>
          <w:rFonts w:ascii="Times New Roman" w:eastAsia="Times New Roman" w:hAnsi="Times New Roman" w:cs="Times New Roman"/>
          <w:spacing w:val="-63"/>
          <w:sz w:val="26"/>
          <w:szCs w:val="26"/>
        </w:rPr>
        <w:t xml:space="preserve"> </w:t>
      </w:r>
      <w:r w:rsidRPr="00B8522A">
        <w:rPr>
          <w:rFonts w:ascii="Times New Roman" w:eastAsia="Times New Roman" w:hAnsi="Times New Roman" w:cs="Times New Roman"/>
          <w:sz w:val="26"/>
          <w:szCs w:val="26"/>
        </w:rPr>
        <w:t>других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устройствах).</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40" w:lineRule="auto"/>
        <w:ind w:left="217"/>
        <w:jc w:val="both"/>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rPr>
        <w:t>Универсальные</w:t>
      </w:r>
      <w:r w:rsidRPr="00B8522A">
        <w:rPr>
          <w:rFonts w:ascii="Times New Roman" w:eastAsia="Times New Roman" w:hAnsi="Times New Roman" w:cs="Times New Roman"/>
          <w:b/>
          <w:bCs/>
          <w:spacing w:val="-6"/>
          <w:sz w:val="26"/>
          <w:szCs w:val="26"/>
        </w:rPr>
        <w:t xml:space="preserve"> </w:t>
      </w:r>
      <w:r w:rsidRPr="00B8522A">
        <w:rPr>
          <w:rFonts w:ascii="Times New Roman" w:eastAsia="Times New Roman" w:hAnsi="Times New Roman" w:cs="Times New Roman"/>
          <w:b/>
          <w:bCs/>
          <w:sz w:val="26"/>
          <w:szCs w:val="26"/>
        </w:rPr>
        <w:t>учебные</w:t>
      </w:r>
      <w:r w:rsidRPr="00B8522A">
        <w:rPr>
          <w:rFonts w:ascii="Times New Roman" w:eastAsia="Times New Roman" w:hAnsi="Times New Roman" w:cs="Times New Roman"/>
          <w:b/>
          <w:bCs/>
          <w:spacing w:val="-5"/>
          <w:sz w:val="26"/>
          <w:szCs w:val="26"/>
        </w:rPr>
        <w:t xml:space="preserve"> </w:t>
      </w:r>
      <w:r w:rsidRPr="00B8522A">
        <w:rPr>
          <w:rFonts w:ascii="Times New Roman" w:eastAsia="Times New Roman" w:hAnsi="Times New Roman" w:cs="Times New Roman"/>
          <w:b/>
          <w:bCs/>
          <w:sz w:val="26"/>
          <w:szCs w:val="26"/>
        </w:rPr>
        <w:t>действия</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b/>
          <w:sz w:val="25"/>
          <w:szCs w:val="26"/>
        </w:rPr>
      </w:pP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познавательные</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autoSpaceDE w:val="0"/>
        <w:autoSpaceDN w:val="0"/>
        <w:spacing w:after="0" w:line="240" w:lineRule="auto"/>
        <w:jc w:val="both"/>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4"/>
          <w:tab w:val="left" w:pos="645"/>
        </w:tabs>
        <w:autoSpaceDE w:val="0"/>
        <w:autoSpaceDN w:val="0"/>
        <w:spacing w:before="76"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lastRenderedPageBreak/>
        <w:t>сравнивать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фигуры);</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приём</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фигуры;</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классифицировать</w:t>
      </w:r>
      <w:r w:rsidRPr="00B8522A">
        <w:rPr>
          <w:rFonts w:ascii="Times New Roman" w:eastAsia="Times New Roman" w:hAnsi="Times New Roman" w:cs="Times New Roman"/>
          <w:spacing w:val="36"/>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35"/>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34"/>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34"/>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37"/>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34"/>
          <w:sz w:val="26"/>
        </w:rPr>
        <w:t xml:space="preserve"> </w:t>
      </w:r>
      <w:r w:rsidRPr="00B8522A">
        <w:rPr>
          <w:rFonts w:ascii="Times New Roman" w:eastAsia="Times New Roman" w:hAnsi="Times New Roman" w:cs="Times New Roman"/>
          <w:sz w:val="26"/>
        </w:rPr>
        <w:t>текстовые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одно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действие)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выбранному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признаку;</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прикидывать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размеры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её</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элементов;</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понимать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смысл</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зависимостей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отношений,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описанных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задаче;</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разные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приёмы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алгоритмы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вычисления;</w:t>
      </w:r>
    </w:p>
    <w:p w:rsidR="00B8522A" w:rsidRPr="00B8522A" w:rsidRDefault="00B8522A" w:rsidP="00B8522A">
      <w:pPr>
        <w:widowControl w:val="0"/>
        <w:numPr>
          <w:ilvl w:val="0"/>
          <w:numId w:val="12"/>
        </w:numPr>
        <w:tabs>
          <w:tab w:val="left" w:pos="644"/>
          <w:tab w:val="left" w:pos="645"/>
          <w:tab w:val="left" w:pos="1975"/>
          <w:tab w:val="left" w:pos="2918"/>
          <w:tab w:val="left" w:pos="4163"/>
          <w:tab w:val="left" w:pos="6238"/>
          <w:tab w:val="left" w:pos="7620"/>
          <w:tab w:val="left" w:pos="8798"/>
        </w:tabs>
        <w:autoSpaceDE w:val="0"/>
        <w:autoSpaceDN w:val="0"/>
        <w:spacing w:before="1"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z w:val="26"/>
        </w:rPr>
        <w:tab/>
        <w:t>метод</w:t>
      </w:r>
      <w:r w:rsidRPr="00B8522A">
        <w:rPr>
          <w:rFonts w:ascii="Times New Roman" w:eastAsia="Times New Roman" w:hAnsi="Times New Roman" w:cs="Times New Roman"/>
          <w:sz w:val="26"/>
        </w:rPr>
        <w:tab/>
        <w:t>решения</w:t>
      </w:r>
      <w:r w:rsidRPr="00B8522A">
        <w:rPr>
          <w:rFonts w:ascii="Times New Roman" w:eastAsia="Times New Roman" w:hAnsi="Times New Roman" w:cs="Times New Roman"/>
          <w:sz w:val="26"/>
        </w:rPr>
        <w:tab/>
        <w:t>(моделирование</w:t>
      </w:r>
      <w:r w:rsidRPr="00B8522A">
        <w:rPr>
          <w:rFonts w:ascii="Times New Roman" w:eastAsia="Times New Roman" w:hAnsi="Times New Roman" w:cs="Times New Roman"/>
          <w:sz w:val="26"/>
        </w:rPr>
        <w:tab/>
        <w:t>ситуации,</w:t>
      </w:r>
      <w:r w:rsidRPr="00B8522A">
        <w:rPr>
          <w:rFonts w:ascii="Times New Roman" w:eastAsia="Times New Roman" w:hAnsi="Times New Roman" w:cs="Times New Roman"/>
          <w:sz w:val="26"/>
        </w:rPr>
        <w:tab/>
        <w:t>перебор</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вариантов,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использование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алгоритма);</w:t>
      </w:r>
    </w:p>
    <w:p w:rsidR="00B8522A" w:rsidRPr="00B8522A" w:rsidRDefault="00B8522A" w:rsidP="00B8522A">
      <w:pPr>
        <w:widowControl w:val="0"/>
        <w:numPr>
          <w:ilvl w:val="0"/>
          <w:numId w:val="12"/>
        </w:numPr>
        <w:tabs>
          <w:tab w:val="left" w:pos="644"/>
          <w:tab w:val="left" w:pos="645"/>
          <w:tab w:val="left" w:pos="2100"/>
          <w:tab w:val="left" w:pos="3141"/>
          <w:tab w:val="left" w:pos="4583"/>
          <w:tab w:val="left" w:pos="6998"/>
          <w:tab w:val="left" w:pos="8137"/>
          <w:tab w:val="left" w:pos="8473"/>
        </w:tabs>
        <w:autoSpaceDE w:val="0"/>
        <w:autoSpaceDN w:val="0"/>
        <w:spacing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соотносить</w:t>
      </w:r>
      <w:r w:rsidRPr="00B8522A">
        <w:rPr>
          <w:rFonts w:ascii="Times New Roman" w:eastAsia="Times New Roman" w:hAnsi="Times New Roman" w:cs="Times New Roman"/>
          <w:sz w:val="26"/>
        </w:rPr>
        <w:tab/>
        <w:t>начало,</w:t>
      </w:r>
      <w:r w:rsidRPr="00B8522A">
        <w:rPr>
          <w:rFonts w:ascii="Times New Roman" w:eastAsia="Times New Roman" w:hAnsi="Times New Roman" w:cs="Times New Roman"/>
          <w:sz w:val="26"/>
        </w:rPr>
        <w:tab/>
        <w:t>окончание,</w:t>
      </w:r>
      <w:r w:rsidRPr="00B8522A">
        <w:rPr>
          <w:rFonts w:ascii="Times New Roman" w:eastAsia="Times New Roman" w:hAnsi="Times New Roman" w:cs="Times New Roman"/>
          <w:sz w:val="26"/>
        </w:rPr>
        <w:tab/>
        <w:t>продолжительность</w:t>
      </w:r>
      <w:r w:rsidRPr="00B8522A">
        <w:rPr>
          <w:rFonts w:ascii="Times New Roman" w:eastAsia="Times New Roman" w:hAnsi="Times New Roman" w:cs="Times New Roman"/>
          <w:sz w:val="26"/>
        </w:rPr>
        <w:tab/>
        <w:t>события</w:t>
      </w:r>
      <w:r w:rsidRPr="00B8522A">
        <w:rPr>
          <w:rFonts w:ascii="Times New Roman" w:eastAsia="Times New Roman" w:hAnsi="Times New Roman" w:cs="Times New Roman"/>
          <w:sz w:val="26"/>
        </w:rPr>
        <w:tab/>
        <w:t>в</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практической</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ситуации;</w:t>
      </w:r>
    </w:p>
    <w:p w:rsidR="00B8522A" w:rsidRPr="00B8522A" w:rsidRDefault="00B8522A" w:rsidP="00B8522A">
      <w:pPr>
        <w:widowControl w:val="0"/>
        <w:numPr>
          <w:ilvl w:val="0"/>
          <w:numId w:val="12"/>
        </w:numPr>
        <w:tabs>
          <w:tab w:val="left" w:pos="644"/>
          <w:tab w:val="left" w:pos="645"/>
          <w:tab w:val="left" w:pos="2054"/>
          <w:tab w:val="left" w:pos="2654"/>
          <w:tab w:val="left" w:pos="3503"/>
          <w:tab w:val="left" w:pos="4786"/>
          <w:tab w:val="left" w:pos="6775"/>
          <w:tab w:val="left" w:pos="7756"/>
          <w:tab w:val="left" w:pos="8243"/>
        </w:tabs>
        <w:autoSpaceDE w:val="0"/>
        <w:autoSpaceDN w:val="0"/>
        <w:spacing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z w:val="26"/>
        </w:rPr>
        <w:tab/>
        <w:t>ряд</w:t>
      </w:r>
      <w:r w:rsidRPr="00B8522A">
        <w:rPr>
          <w:rFonts w:ascii="Times New Roman" w:eastAsia="Times New Roman" w:hAnsi="Times New Roman" w:cs="Times New Roman"/>
          <w:sz w:val="26"/>
        </w:rPr>
        <w:tab/>
        <w:t>чисел</w:t>
      </w:r>
      <w:r w:rsidRPr="00B8522A">
        <w:rPr>
          <w:rFonts w:ascii="Times New Roman" w:eastAsia="Times New Roman" w:hAnsi="Times New Roman" w:cs="Times New Roman"/>
          <w:sz w:val="26"/>
        </w:rPr>
        <w:tab/>
        <w:t>(величин,</w:t>
      </w:r>
      <w:r w:rsidRPr="00B8522A">
        <w:rPr>
          <w:rFonts w:ascii="Times New Roman" w:eastAsia="Times New Roman" w:hAnsi="Times New Roman" w:cs="Times New Roman"/>
          <w:sz w:val="26"/>
        </w:rPr>
        <w:tab/>
        <w:t>геометрических</w:t>
      </w:r>
      <w:r w:rsidRPr="00B8522A">
        <w:rPr>
          <w:rFonts w:ascii="Times New Roman" w:eastAsia="Times New Roman" w:hAnsi="Times New Roman" w:cs="Times New Roman"/>
          <w:sz w:val="26"/>
        </w:rPr>
        <w:tab/>
        <w:t>фигур)</w:t>
      </w:r>
      <w:r w:rsidRPr="00B8522A">
        <w:rPr>
          <w:rFonts w:ascii="Times New Roman" w:eastAsia="Times New Roman" w:hAnsi="Times New Roman" w:cs="Times New Roman"/>
          <w:sz w:val="26"/>
        </w:rPr>
        <w:tab/>
        <w:t>по</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самостоятельно</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выбранному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правилу;</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моделировать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предложенную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практическую</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ситуацию;</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последовательность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событий,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действий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сюжета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текстовой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Работа</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с</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информацией:</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представленную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разных</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формах;</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извлекать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интерпретировать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числовые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представленные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диаграмме;</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заполнять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таблицы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умножения, дополнять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данными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чертеж;</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соответствие между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различными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записями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numPr>
          <w:ilvl w:val="0"/>
          <w:numId w:val="12"/>
        </w:numPr>
        <w:tabs>
          <w:tab w:val="left" w:pos="644"/>
          <w:tab w:val="left" w:pos="645"/>
          <w:tab w:val="left" w:pos="2482"/>
          <w:tab w:val="left" w:pos="4724"/>
          <w:tab w:val="left" w:pos="6334"/>
          <w:tab w:val="left" w:pos="8279"/>
          <w:tab w:val="left" w:pos="9611"/>
        </w:tabs>
        <w:autoSpaceDE w:val="0"/>
        <w:autoSpaceDN w:val="0"/>
        <w:spacing w:before="1" w:after="0" w:line="240" w:lineRule="auto"/>
        <w:ind w:right="112"/>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z w:val="26"/>
        </w:rPr>
        <w:tab/>
        <w:t>дополнительную</w:t>
      </w:r>
      <w:r w:rsidRPr="00B8522A">
        <w:rPr>
          <w:rFonts w:ascii="Times New Roman" w:eastAsia="Times New Roman" w:hAnsi="Times New Roman" w:cs="Times New Roman"/>
          <w:sz w:val="26"/>
        </w:rPr>
        <w:tab/>
        <w:t>литературу</w:t>
      </w:r>
      <w:r w:rsidRPr="00B8522A">
        <w:rPr>
          <w:rFonts w:ascii="Times New Roman" w:eastAsia="Times New Roman" w:hAnsi="Times New Roman" w:cs="Times New Roman"/>
          <w:sz w:val="26"/>
        </w:rPr>
        <w:tab/>
        <w:t>(справочники,</w:t>
      </w:r>
      <w:r w:rsidRPr="00B8522A">
        <w:rPr>
          <w:rFonts w:ascii="Times New Roman" w:eastAsia="Times New Roman" w:hAnsi="Times New Roman" w:cs="Times New Roman"/>
          <w:sz w:val="26"/>
        </w:rPr>
        <w:tab/>
        <w:t>словари)</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для</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установления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проверки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значения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математического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термина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(понятия).</w:t>
      </w: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коммуникативные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 w:val="left" w:pos="2383"/>
          <w:tab w:val="left" w:pos="4501"/>
          <w:tab w:val="left" w:pos="6394"/>
          <w:tab w:val="left" w:pos="7041"/>
          <w:tab w:val="left" w:pos="8344"/>
          <w:tab w:val="left" w:pos="9852"/>
        </w:tabs>
        <w:autoSpaceDE w:val="0"/>
        <w:autoSpaceDN w:val="0"/>
        <w:spacing w:after="0" w:line="240" w:lineRule="auto"/>
        <w:ind w:right="112"/>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z w:val="26"/>
        </w:rPr>
        <w:tab/>
        <w:t>математическую</w:t>
      </w:r>
      <w:r w:rsidRPr="00B8522A">
        <w:rPr>
          <w:rFonts w:ascii="Times New Roman" w:eastAsia="Times New Roman" w:hAnsi="Times New Roman" w:cs="Times New Roman"/>
          <w:sz w:val="26"/>
        </w:rPr>
        <w:tab/>
        <w:t>терминологию</w:t>
      </w:r>
      <w:r w:rsidRPr="00B8522A">
        <w:rPr>
          <w:rFonts w:ascii="Times New Roman" w:eastAsia="Times New Roman" w:hAnsi="Times New Roman" w:cs="Times New Roman"/>
          <w:sz w:val="26"/>
        </w:rPr>
        <w:tab/>
        <w:t>для</w:t>
      </w:r>
      <w:r w:rsidRPr="00B8522A">
        <w:rPr>
          <w:rFonts w:ascii="Times New Roman" w:eastAsia="Times New Roman" w:hAnsi="Times New Roman" w:cs="Times New Roman"/>
          <w:sz w:val="26"/>
        </w:rPr>
        <w:tab/>
        <w:t>описания</w:t>
      </w:r>
      <w:r w:rsidRPr="00B8522A">
        <w:rPr>
          <w:rFonts w:ascii="Times New Roman" w:eastAsia="Times New Roman" w:hAnsi="Times New Roman" w:cs="Times New Roman"/>
          <w:sz w:val="26"/>
        </w:rPr>
        <w:tab/>
        <w:t>отношений</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2"/>
          <w:sz w:val="26"/>
        </w:rPr>
        <w:t>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зависимостей;</w:t>
      </w:r>
    </w:p>
    <w:p w:rsidR="00B8522A" w:rsidRPr="00B8522A" w:rsidRDefault="00B8522A" w:rsidP="00B8522A">
      <w:pPr>
        <w:widowControl w:val="0"/>
        <w:numPr>
          <w:ilvl w:val="0"/>
          <w:numId w:val="12"/>
        </w:numPr>
        <w:tabs>
          <w:tab w:val="left" w:pos="644"/>
          <w:tab w:val="left" w:pos="645"/>
        </w:tabs>
        <w:autoSpaceDE w:val="0"/>
        <w:autoSpaceDN w:val="0"/>
        <w:spacing w:before="2"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речевые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высказывания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текстовую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задачу;</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объяснять</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6"/>
          <w:sz w:val="26"/>
        </w:rPr>
        <w:t xml:space="preserve"> </w:t>
      </w:r>
      <w:r w:rsidRPr="00B8522A">
        <w:rPr>
          <w:rFonts w:ascii="Times New Roman" w:eastAsia="Times New Roman" w:hAnsi="Times New Roman" w:cs="Times New Roman"/>
          <w:sz w:val="26"/>
        </w:rPr>
        <w:t>примерах</w:t>
      </w:r>
      <w:r w:rsidRPr="00B8522A">
        <w:rPr>
          <w:rFonts w:ascii="Times New Roman" w:eastAsia="Times New Roman" w:hAnsi="Times New Roman" w:cs="Times New Roman"/>
          <w:spacing w:val="17"/>
          <w:sz w:val="26"/>
        </w:rPr>
        <w:t xml:space="preserve"> </w:t>
      </w:r>
      <w:r w:rsidRPr="00B8522A">
        <w:rPr>
          <w:rFonts w:ascii="Times New Roman" w:eastAsia="Times New Roman" w:hAnsi="Times New Roman" w:cs="Times New Roman"/>
          <w:sz w:val="26"/>
        </w:rPr>
        <w:t>отношения</w:t>
      </w:r>
      <w:r w:rsidRPr="00B8522A">
        <w:rPr>
          <w:rFonts w:ascii="Times New Roman" w:eastAsia="Times New Roman" w:hAnsi="Times New Roman" w:cs="Times New Roman"/>
          <w:spacing w:val="16"/>
          <w:sz w:val="26"/>
        </w:rPr>
        <w:t xml:space="preserve"> </w:t>
      </w:r>
      <w:r w:rsidRPr="00B8522A">
        <w:rPr>
          <w:rFonts w:ascii="Times New Roman" w:eastAsia="Times New Roman" w:hAnsi="Times New Roman" w:cs="Times New Roman"/>
          <w:sz w:val="26"/>
        </w:rPr>
        <w:t>«больше/меньше</w:t>
      </w:r>
      <w:r w:rsidRPr="00B8522A">
        <w:rPr>
          <w:rFonts w:ascii="Times New Roman" w:eastAsia="Times New Roman" w:hAnsi="Times New Roman" w:cs="Times New Roman"/>
          <w:spacing w:val="17"/>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6"/>
          <w:sz w:val="26"/>
        </w:rPr>
        <w:t xml:space="preserve"> </w:t>
      </w:r>
      <w:r w:rsidRPr="00B8522A">
        <w:rPr>
          <w:rFonts w:ascii="Times New Roman" w:eastAsia="Times New Roman" w:hAnsi="Times New Roman" w:cs="Times New Roman"/>
          <w:sz w:val="26"/>
        </w:rPr>
        <w:t>…</w:t>
      </w:r>
      <w:r w:rsidRPr="00B8522A">
        <w:rPr>
          <w:rFonts w:ascii="Times New Roman" w:eastAsia="Times New Roman" w:hAnsi="Times New Roman" w:cs="Times New Roman"/>
          <w:spacing w:val="16"/>
          <w:sz w:val="26"/>
        </w:rPr>
        <w:t xml:space="preserve"> </w:t>
      </w:r>
      <w:r w:rsidRPr="00B8522A">
        <w:rPr>
          <w:rFonts w:ascii="Times New Roman" w:eastAsia="Times New Roman" w:hAnsi="Times New Roman" w:cs="Times New Roman"/>
          <w:sz w:val="26"/>
        </w:rPr>
        <w:t>»,</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«больше/меньше</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6"/>
          <w:sz w:val="26"/>
        </w:rPr>
        <w:t xml:space="preserve"> </w:t>
      </w:r>
      <w:r w:rsidRPr="00B8522A">
        <w:rPr>
          <w:rFonts w:ascii="Times New Roman" w:eastAsia="Times New Roman" w:hAnsi="Times New Roman" w:cs="Times New Roman"/>
          <w:sz w:val="26"/>
        </w:rPr>
        <w:t>…</w:t>
      </w:r>
    </w:p>
    <w:p w:rsidR="00B8522A" w:rsidRPr="00B8522A" w:rsidRDefault="00B8522A" w:rsidP="00B8522A">
      <w:pPr>
        <w:widowControl w:val="0"/>
        <w:autoSpaceDE w:val="0"/>
        <w:autoSpaceDN w:val="0"/>
        <w:spacing w:before="1" w:after="0" w:line="298" w:lineRule="exact"/>
        <w:ind w:left="21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«равно»;</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математическую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символику</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составления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числовых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выражений;</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осуществлять</w:t>
      </w:r>
      <w:r w:rsidRPr="00B8522A">
        <w:rPr>
          <w:rFonts w:ascii="Times New Roman" w:eastAsia="Times New Roman" w:hAnsi="Times New Roman" w:cs="Times New Roman"/>
          <w:spacing w:val="10"/>
          <w:sz w:val="26"/>
        </w:rPr>
        <w:t xml:space="preserve"> </w:t>
      </w:r>
      <w:r w:rsidRPr="00B8522A">
        <w:rPr>
          <w:rFonts w:ascii="Times New Roman" w:eastAsia="Times New Roman" w:hAnsi="Times New Roman" w:cs="Times New Roman"/>
          <w:sz w:val="26"/>
        </w:rPr>
        <w:t>переход</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от</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одних</w:t>
      </w:r>
      <w:r w:rsidRPr="00B8522A">
        <w:rPr>
          <w:rFonts w:ascii="Times New Roman" w:eastAsia="Times New Roman" w:hAnsi="Times New Roman" w:cs="Times New Roman"/>
          <w:spacing w:val="13"/>
          <w:sz w:val="26"/>
        </w:rPr>
        <w:t xml:space="preserve"> </w:t>
      </w:r>
      <w:r w:rsidRPr="00B8522A">
        <w:rPr>
          <w:rFonts w:ascii="Times New Roman" w:eastAsia="Times New Roman" w:hAnsi="Times New Roman" w:cs="Times New Roman"/>
          <w:sz w:val="26"/>
        </w:rPr>
        <w:t>единиц</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измерения</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к</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другим</w:t>
      </w:r>
      <w:r w:rsidRPr="00B8522A">
        <w:rPr>
          <w:rFonts w:ascii="Times New Roman" w:eastAsia="Times New Roman" w:hAnsi="Times New Roman" w:cs="Times New Roman"/>
          <w:spacing w:val="10"/>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соответствии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ситуацией;</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участвовать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обсуждении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ошибок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ходе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 результате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вычисления.</w:t>
      </w:r>
    </w:p>
    <w:p w:rsidR="00B8522A" w:rsidRPr="00B8522A" w:rsidRDefault="00B8522A" w:rsidP="00B8522A">
      <w:pPr>
        <w:widowControl w:val="0"/>
        <w:autoSpaceDE w:val="0"/>
        <w:autoSpaceDN w:val="0"/>
        <w:spacing w:before="1"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регулятивные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ход</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результат</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вести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поиск</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ошибок,</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характеризовать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исправлять;</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формулировать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ответ</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(вывод),</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подтверждать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его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объяснением,</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расчётами;</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выбирать и использовать различные приёмы прикидки и проверки правильности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полноту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правильность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заполнения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умножения.</w:t>
      </w:r>
    </w:p>
    <w:p w:rsidR="00B8522A" w:rsidRPr="00B8522A" w:rsidRDefault="00B8522A" w:rsidP="00B8522A">
      <w:pPr>
        <w:widowControl w:val="0"/>
        <w:autoSpaceDE w:val="0"/>
        <w:autoSpaceDN w:val="0"/>
        <w:spacing w:before="1"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Совместная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деятельность:</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при работе в группе или в паре выполнять предложенные задания (находить разные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решения; определять с помощью цифровых и аналоговых приборов, измерительных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инструментов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длину,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массу,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время);</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договариваться о распределении обязанностей в совместном труде, выполнять роли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руководителя,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подчинённого,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сдержанно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принимать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замечания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работе;</w:t>
      </w:r>
    </w:p>
    <w:p w:rsidR="00B8522A" w:rsidRPr="00B8522A" w:rsidRDefault="00B8522A" w:rsidP="00B8522A">
      <w:pPr>
        <w:widowControl w:val="0"/>
        <w:numPr>
          <w:ilvl w:val="0"/>
          <w:numId w:val="12"/>
        </w:numPr>
        <w:tabs>
          <w:tab w:val="left" w:pos="645"/>
        </w:tabs>
        <w:autoSpaceDE w:val="0"/>
        <w:autoSpaceDN w:val="0"/>
        <w:spacing w:after="0" w:line="299"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совместно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прикидку</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оценку</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общей</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работы.</w:t>
      </w:r>
    </w:p>
    <w:p w:rsidR="00B8522A" w:rsidRPr="00B8522A" w:rsidRDefault="00B8522A" w:rsidP="00B8522A">
      <w:pPr>
        <w:widowControl w:val="0"/>
        <w:autoSpaceDE w:val="0"/>
        <w:autoSpaceDN w:val="0"/>
        <w:spacing w:after="0" w:line="299" w:lineRule="exact"/>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0"/>
        </w:numPr>
        <w:tabs>
          <w:tab w:val="left" w:pos="412"/>
        </w:tabs>
        <w:autoSpaceDE w:val="0"/>
        <w:autoSpaceDN w:val="0"/>
        <w:spacing w:before="76" w:after="0" w:line="240" w:lineRule="auto"/>
        <w:outlineLvl w:val="1"/>
        <w:rPr>
          <w:rFonts w:ascii="Times New Roman" w:eastAsia="Times New Roman" w:hAnsi="Times New Roman" w:cs="Times New Roman"/>
          <w:b/>
          <w:bCs/>
          <w:sz w:val="26"/>
          <w:szCs w:val="26"/>
        </w:rPr>
      </w:pPr>
      <w:bookmarkStart w:id="3" w:name="_TOC_250004"/>
      <w:bookmarkEnd w:id="3"/>
      <w:r w:rsidRPr="00B8522A">
        <w:rPr>
          <w:rFonts w:ascii="Times New Roman" w:eastAsia="Times New Roman" w:hAnsi="Times New Roman" w:cs="Times New Roman"/>
          <w:b/>
          <w:bCs/>
          <w:sz w:val="26"/>
          <w:szCs w:val="26"/>
          <w:u w:val="thick"/>
        </w:rPr>
        <w:lastRenderedPageBreak/>
        <w:t>КЛАСС</w:t>
      </w:r>
    </w:p>
    <w:p w:rsidR="00B8522A" w:rsidRPr="00B8522A" w:rsidRDefault="00B8522A" w:rsidP="00B8522A">
      <w:pPr>
        <w:widowControl w:val="0"/>
        <w:autoSpaceDE w:val="0"/>
        <w:autoSpaceDN w:val="0"/>
        <w:spacing w:before="4" w:after="0" w:line="240" w:lineRule="auto"/>
        <w:rPr>
          <w:rFonts w:ascii="Times New Roman" w:eastAsia="Times New Roman" w:hAnsi="Times New Roman" w:cs="Times New Roman"/>
          <w:b/>
          <w:sz w:val="18"/>
          <w:szCs w:val="26"/>
        </w:rPr>
      </w:pPr>
    </w:p>
    <w:p w:rsidR="00B8522A" w:rsidRPr="00B8522A" w:rsidRDefault="00B8522A" w:rsidP="00B8522A">
      <w:pPr>
        <w:widowControl w:val="0"/>
        <w:autoSpaceDE w:val="0"/>
        <w:autoSpaceDN w:val="0"/>
        <w:spacing w:before="88"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Числа</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и</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величины</w:t>
      </w:r>
    </w:p>
    <w:p w:rsidR="00B8522A" w:rsidRPr="00B8522A" w:rsidRDefault="00B8522A" w:rsidP="00B8522A">
      <w:pPr>
        <w:widowControl w:val="0"/>
        <w:autoSpaceDE w:val="0"/>
        <w:autoSpaceDN w:val="0"/>
        <w:spacing w:before="1" w:after="0" w:line="240" w:lineRule="auto"/>
        <w:ind w:left="217" w:right="11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Числа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миллиона: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чтение,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поразрядное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сравнение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упорядочение.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Число, большее или меньшее данного числа на заданное число разрядных единиц, 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заданное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число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w:t>
      </w:r>
    </w:p>
    <w:p w:rsidR="00B8522A" w:rsidRPr="00B8522A" w:rsidRDefault="00B8522A" w:rsidP="00B8522A">
      <w:pPr>
        <w:widowControl w:val="0"/>
        <w:autoSpaceDE w:val="0"/>
        <w:autoSpaceDN w:val="0"/>
        <w:spacing w:before="1" w:after="0" w:line="240" w:lineRule="auto"/>
        <w:ind w:left="217" w:right="854"/>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Величины: сравнение объектов по массе, длине, площади, вместимости.</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Единицы</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массы-</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центнер,</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тонна;</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соотношения</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между</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единицами</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массы.</w:t>
      </w:r>
    </w:p>
    <w:p w:rsidR="00B8522A" w:rsidRPr="00B8522A" w:rsidRDefault="00B8522A" w:rsidP="00B8522A">
      <w:pPr>
        <w:widowControl w:val="0"/>
        <w:autoSpaceDE w:val="0"/>
        <w:autoSpaceDN w:val="0"/>
        <w:spacing w:after="0" w:line="298" w:lineRule="exact"/>
        <w:ind w:left="21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Единицы</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(сутки,</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неделя,</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месяц,</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год,</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век),</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соотношение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между</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ними.</w:t>
      </w:r>
    </w:p>
    <w:p w:rsidR="00B8522A" w:rsidRPr="00B8522A" w:rsidRDefault="00B8522A" w:rsidP="00B8522A">
      <w:pPr>
        <w:widowControl w:val="0"/>
        <w:autoSpaceDE w:val="0"/>
        <w:autoSpaceDN w:val="0"/>
        <w:spacing w:after="0" w:line="240" w:lineRule="auto"/>
        <w:ind w:left="217" w:right="111"/>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Единицы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длины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(миллиметр,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сантиметр,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дециметр,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километр),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площади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(квадратный метр, квадратный сантиметр), вместимости (литр), скорости (километры в</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час, метры в минуту, метры в секунду); соотношение между единицами в пределах 100</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000.</w:t>
      </w:r>
    </w:p>
    <w:p w:rsidR="00B8522A" w:rsidRPr="00B8522A" w:rsidRDefault="00B8522A" w:rsidP="00B8522A">
      <w:pPr>
        <w:widowControl w:val="0"/>
        <w:autoSpaceDE w:val="0"/>
        <w:autoSpaceDN w:val="0"/>
        <w:spacing w:before="1"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Доля</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массы,</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длины.</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Арифметические</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autoSpaceDE w:val="0"/>
        <w:autoSpaceDN w:val="0"/>
        <w:spacing w:after="0" w:line="240" w:lineRule="auto"/>
        <w:ind w:left="217" w:right="10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Письменное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сложение,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вычитание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многозначных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миллиона.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Письменное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умножение,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многозначных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чисел</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однозначное/двузначное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пределах</w:t>
      </w:r>
    </w:p>
    <w:p w:rsidR="00B8522A" w:rsidRPr="00B8522A" w:rsidRDefault="00B8522A" w:rsidP="00B8522A">
      <w:pPr>
        <w:widowControl w:val="0"/>
        <w:autoSpaceDE w:val="0"/>
        <w:autoSpaceDN w:val="0"/>
        <w:spacing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100</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000;</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деление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остатком.</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Умножение/деление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10,</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100,</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1000.</w:t>
      </w:r>
    </w:p>
    <w:p w:rsidR="00B8522A" w:rsidRPr="00B8522A" w:rsidRDefault="00B8522A" w:rsidP="00B8522A">
      <w:pPr>
        <w:widowControl w:val="0"/>
        <w:autoSpaceDE w:val="0"/>
        <w:autoSpaceDN w:val="0"/>
        <w:spacing w:before="1" w:after="0" w:line="240" w:lineRule="auto"/>
        <w:ind w:left="217" w:right="11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Свойства арифметических действий и их применение для вычислений. Поиск значения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числового выражения, содержащего несколько действий в пределах 100 000. Проверка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вычислений,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том числе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помощью</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калькулятора.</w:t>
      </w:r>
    </w:p>
    <w:p w:rsidR="00B8522A" w:rsidRPr="00B8522A" w:rsidRDefault="00B8522A" w:rsidP="00B8522A">
      <w:pPr>
        <w:widowControl w:val="0"/>
        <w:autoSpaceDE w:val="0"/>
        <w:autoSpaceDN w:val="0"/>
        <w:spacing w:after="0" w:line="240" w:lineRule="auto"/>
        <w:ind w:left="217" w:right="112"/>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Равенство,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содержащее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неизвестный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компонент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арифметического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нахождение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неизвестного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компонента.</w:t>
      </w:r>
    </w:p>
    <w:p w:rsidR="00B8522A" w:rsidRPr="00B8522A" w:rsidRDefault="00B8522A" w:rsidP="00B8522A">
      <w:pPr>
        <w:widowControl w:val="0"/>
        <w:autoSpaceDE w:val="0"/>
        <w:autoSpaceDN w:val="0"/>
        <w:spacing w:after="0" w:line="299" w:lineRule="exact"/>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Умножение</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деление</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величины</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однозначное</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число.</w:t>
      </w:r>
    </w:p>
    <w:p w:rsidR="00B8522A" w:rsidRPr="00B8522A" w:rsidRDefault="00B8522A" w:rsidP="00B8522A">
      <w:pPr>
        <w:widowControl w:val="0"/>
        <w:autoSpaceDE w:val="0"/>
        <w:autoSpaceDN w:val="0"/>
        <w:spacing w:before="1"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Текстовые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задачи</w:t>
      </w:r>
    </w:p>
    <w:p w:rsidR="00B8522A" w:rsidRPr="00B8522A" w:rsidRDefault="00B8522A" w:rsidP="00B8522A">
      <w:pPr>
        <w:widowControl w:val="0"/>
        <w:autoSpaceDE w:val="0"/>
        <w:autoSpaceDN w:val="0"/>
        <w:spacing w:after="0" w:line="240" w:lineRule="auto"/>
        <w:ind w:left="217" w:right="106"/>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Работа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текстовой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которой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содержит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2-3</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анализ,</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представление на модели; планирование и запись решения; проверка решения и ответа.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Анализ</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зависимостей,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характеризующих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процессы: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движения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(скорость,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время,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пройденный путь), работы (производительность, время, объём работы), купли-продажи</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(цена,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количество,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стоимость)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соответствующих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установление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времени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(начало,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продолжительность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окончание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события),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расчёта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количества, расхода, изменения. Задачи на нахождение доли величины, величины по её</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доле.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способы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некоторых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видов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изученных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Оформление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решения</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действиям</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пояснением,</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вопросам,</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помощью числового</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выражения.</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Пространственные</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отношения</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и</w:t>
      </w:r>
      <w:r w:rsidRPr="00B8522A">
        <w:rPr>
          <w:rFonts w:ascii="Times New Roman" w:eastAsia="Times New Roman" w:hAnsi="Times New Roman" w:cs="Times New Roman"/>
          <w:b/>
          <w:bCs/>
          <w:i/>
          <w:iCs/>
          <w:spacing w:val="-10"/>
          <w:sz w:val="26"/>
          <w:szCs w:val="26"/>
        </w:rPr>
        <w:t xml:space="preserve"> </w:t>
      </w:r>
      <w:r w:rsidRPr="00B8522A">
        <w:rPr>
          <w:rFonts w:ascii="Times New Roman" w:eastAsia="Times New Roman" w:hAnsi="Times New Roman" w:cs="Times New Roman"/>
          <w:b/>
          <w:bCs/>
          <w:i/>
          <w:iCs/>
          <w:sz w:val="26"/>
          <w:szCs w:val="26"/>
        </w:rPr>
        <w:t>геометрические</w:t>
      </w:r>
      <w:r w:rsidRPr="00B8522A">
        <w:rPr>
          <w:rFonts w:ascii="Times New Roman" w:eastAsia="Times New Roman" w:hAnsi="Times New Roman" w:cs="Times New Roman"/>
          <w:b/>
          <w:bCs/>
          <w:i/>
          <w:iCs/>
          <w:spacing w:val="-8"/>
          <w:sz w:val="26"/>
          <w:szCs w:val="26"/>
        </w:rPr>
        <w:t xml:space="preserve"> </w:t>
      </w:r>
      <w:r w:rsidRPr="00B8522A">
        <w:rPr>
          <w:rFonts w:ascii="Times New Roman" w:eastAsia="Times New Roman" w:hAnsi="Times New Roman" w:cs="Times New Roman"/>
          <w:b/>
          <w:bCs/>
          <w:i/>
          <w:iCs/>
          <w:sz w:val="26"/>
          <w:szCs w:val="26"/>
        </w:rPr>
        <w:t>фигуры</w:t>
      </w:r>
    </w:p>
    <w:p w:rsidR="00B8522A" w:rsidRPr="00B8522A" w:rsidRDefault="00B8522A" w:rsidP="00B8522A">
      <w:pPr>
        <w:widowControl w:val="0"/>
        <w:autoSpaceDE w:val="0"/>
        <w:autoSpaceDN w:val="0"/>
        <w:spacing w:after="0" w:line="240" w:lineRule="auto"/>
        <w:ind w:left="217" w:right="112"/>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Наглядные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представления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симметрии.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Окружность,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круг:</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распознавание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изображение;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построение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окружности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заданного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радиуса.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Построение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изученных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геометрических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фигур</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помощью</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линейки,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угольника,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циркуля.</w:t>
      </w:r>
    </w:p>
    <w:p w:rsidR="00B8522A" w:rsidRPr="00B8522A" w:rsidRDefault="00B8522A" w:rsidP="00B8522A">
      <w:pPr>
        <w:widowControl w:val="0"/>
        <w:autoSpaceDE w:val="0"/>
        <w:autoSpaceDN w:val="0"/>
        <w:spacing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Пространственные геометрические фигуры (тела): шар, куб, цилиндр, конус, пирамида;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различение,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называние.</w:t>
      </w:r>
    </w:p>
    <w:p w:rsidR="00B8522A" w:rsidRPr="00B8522A" w:rsidRDefault="00B8522A" w:rsidP="00B8522A">
      <w:pPr>
        <w:widowControl w:val="0"/>
        <w:autoSpaceDE w:val="0"/>
        <w:autoSpaceDN w:val="0"/>
        <w:spacing w:after="0" w:line="240" w:lineRule="auto"/>
        <w:ind w:left="217" w:right="10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Конструирование: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разбиение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прямоугольники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составление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фигур из прямоугольников/квадратов. Периметр, площадь фигуры, составленной из</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двух-трёх прямоугольников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(квадратов).</w:t>
      </w:r>
    </w:p>
    <w:p w:rsidR="00B8522A" w:rsidRPr="00B8522A" w:rsidRDefault="00B8522A" w:rsidP="00B8522A">
      <w:pPr>
        <w:widowControl w:val="0"/>
        <w:autoSpaceDE w:val="0"/>
        <w:autoSpaceDN w:val="0"/>
        <w:spacing w:after="0" w:line="240" w:lineRule="auto"/>
        <w:jc w:val="both"/>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lastRenderedPageBreak/>
        <w:t>Математическая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информация</w:t>
      </w:r>
    </w:p>
    <w:p w:rsidR="00B8522A" w:rsidRPr="00B8522A" w:rsidRDefault="00B8522A" w:rsidP="00B8522A">
      <w:pPr>
        <w:widowControl w:val="0"/>
        <w:autoSpaceDE w:val="0"/>
        <w:autoSpaceDN w:val="0"/>
        <w:spacing w:before="1" w:after="0" w:line="240" w:lineRule="auto"/>
        <w:ind w:left="217" w:right="11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Работа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утверждениями: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конструирование,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проверка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истинности;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составление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проверка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логических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рассуждений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решении</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задач.</w:t>
      </w:r>
    </w:p>
    <w:p w:rsidR="00B8522A" w:rsidRPr="00B8522A" w:rsidRDefault="00B8522A" w:rsidP="00B8522A">
      <w:pPr>
        <w:widowControl w:val="0"/>
        <w:autoSpaceDE w:val="0"/>
        <w:autoSpaceDN w:val="0"/>
        <w:spacing w:after="0" w:line="240" w:lineRule="auto"/>
        <w:ind w:left="217" w:right="109"/>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Данные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реальных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процессах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явлениях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окружающего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мира,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представленные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диаграммах, схемах, в таблицах, текстах. Сбор математических данных о заданном</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объекте (числе, величине, геометрической фигуре). Поиск информации в справочной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литературе,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сети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Интернет.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Запись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информации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предложенной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таблице,</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столбчатой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диаграмме.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Доступные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электронные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средства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пособия,</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тренажёры, их использование под руководством педагога и самостоятельно. Правила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безопасной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работы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электронными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источниками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информации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(электронная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форма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учебника,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электронные</w:t>
      </w:r>
    </w:p>
    <w:p w:rsidR="00B8522A" w:rsidRPr="00B8522A" w:rsidRDefault="00B8522A" w:rsidP="00B8522A">
      <w:pPr>
        <w:widowControl w:val="0"/>
        <w:autoSpaceDE w:val="0"/>
        <w:autoSpaceDN w:val="0"/>
        <w:spacing w:after="0" w:line="240" w:lineRule="auto"/>
        <w:ind w:left="217" w:right="114"/>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словари,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образовательные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сайты,</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ориентированные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детей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младшего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школьного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возраста).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Алгоритмы</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решения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учебных</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практических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задач.</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i/>
          <w:sz w:val="26"/>
          <w:szCs w:val="26"/>
        </w:rPr>
      </w:pPr>
    </w:p>
    <w:p w:rsidR="00B8522A" w:rsidRPr="00B8522A" w:rsidRDefault="00B8522A" w:rsidP="00B8522A">
      <w:pPr>
        <w:widowControl w:val="0"/>
        <w:autoSpaceDE w:val="0"/>
        <w:autoSpaceDN w:val="0"/>
        <w:spacing w:after="0" w:line="240" w:lineRule="auto"/>
        <w:ind w:left="217"/>
        <w:rPr>
          <w:rFonts w:ascii="Times New Roman" w:eastAsia="Times New Roman" w:hAnsi="Times New Roman" w:cs="Times New Roman"/>
          <w:b/>
          <w:i/>
          <w:sz w:val="26"/>
        </w:rPr>
      </w:pPr>
      <w:r w:rsidRPr="00B8522A">
        <w:rPr>
          <w:rFonts w:ascii="Times New Roman" w:eastAsia="Times New Roman" w:hAnsi="Times New Roman" w:cs="Times New Roman"/>
          <w:b/>
          <w:i/>
          <w:sz w:val="26"/>
        </w:rPr>
        <w:t>Универсальные</w:t>
      </w:r>
      <w:r w:rsidRPr="00B8522A">
        <w:rPr>
          <w:rFonts w:ascii="Times New Roman" w:eastAsia="Times New Roman" w:hAnsi="Times New Roman" w:cs="Times New Roman"/>
          <w:b/>
          <w:i/>
          <w:spacing w:val="-3"/>
          <w:sz w:val="26"/>
        </w:rPr>
        <w:t xml:space="preserve"> </w:t>
      </w:r>
      <w:r w:rsidRPr="00B8522A">
        <w:rPr>
          <w:rFonts w:ascii="Times New Roman" w:eastAsia="Times New Roman" w:hAnsi="Times New Roman" w:cs="Times New Roman"/>
          <w:b/>
          <w:i/>
          <w:sz w:val="26"/>
        </w:rPr>
        <w:t>познавательные</w:t>
      </w:r>
      <w:r w:rsidRPr="00B8522A">
        <w:rPr>
          <w:rFonts w:ascii="Times New Roman" w:eastAsia="Times New Roman" w:hAnsi="Times New Roman" w:cs="Times New Roman"/>
          <w:b/>
          <w:i/>
          <w:spacing w:val="-6"/>
          <w:sz w:val="26"/>
        </w:rPr>
        <w:t xml:space="preserve"> </w:t>
      </w:r>
      <w:r w:rsidRPr="00B8522A">
        <w:rPr>
          <w:rFonts w:ascii="Times New Roman" w:eastAsia="Times New Roman" w:hAnsi="Times New Roman" w:cs="Times New Roman"/>
          <w:b/>
          <w:i/>
          <w:sz w:val="26"/>
        </w:rPr>
        <w:t>учебные</w:t>
      </w:r>
      <w:r w:rsidRPr="00B8522A">
        <w:rPr>
          <w:rFonts w:ascii="Times New Roman" w:eastAsia="Times New Roman" w:hAnsi="Times New Roman" w:cs="Times New Roman"/>
          <w:b/>
          <w:i/>
          <w:spacing w:val="-3"/>
          <w:sz w:val="26"/>
        </w:rPr>
        <w:t xml:space="preserve"> </w:t>
      </w:r>
      <w:r w:rsidRPr="00B8522A">
        <w:rPr>
          <w:rFonts w:ascii="Times New Roman" w:eastAsia="Times New Roman" w:hAnsi="Times New Roman" w:cs="Times New Roman"/>
          <w:b/>
          <w:i/>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2"/>
        <w:rPr>
          <w:rFonts w:ascii="Wingdings" w:eastAsia="Times New Roman" w:hAnsi="Wingdings" w:cs="Times New Roman"/>
          <w:sz w:val="26"/>
        </w:rPr>
      </w:pPr>
      <w:r w:rsidRPr="00B8522A">
        <w:rPr>
          <w:rFonts w:ascii="Times New Roman" w:eastAsia="Times New Roman" w:hAnsi="Times New Roman" w:cs="Times New Roman"/>
          <w:sz w:val="26"/>
        </w:rPr>
        <w:t>ориентироваться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изученной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терминологии,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её</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высказываниях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 рассуждениях;</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50"/>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признак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сравнения;</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0"/>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52"/>
          <w:sz w:val="26"/>
        </w:rPr>
        <w:t xml:space="preserve"> </w:t>
      </w:r>
      <w:r w:rsidRPr="00B8522A">
        <w:rPr>
          <w:rFonts w:ascii="Times New Roman" w:eastAsia="Times New Roman" w:hAnsi="Times New Roman" w:cs="Times New Roman"/>
          <w:sz w:val="26"/>
        </w:rPr>
        <w:t>метод</w:t>
      </w:r>
      <w:r w:rsidRPr="00B8522A">
        <w:rPr>
          <w:rFonts w:ascii="Times New Roman" w:eastAsia="Times New Roman" w:hAnsi="Times New Roman" w:cs="Times New Roman"/>
          <w:spacing w:val="52"/>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53"/>
          <w:sz w:val="26"/>
        </w:rPr>
        <w:t xml:space="preserve"> </w:t>
      </w:r>
      <w:r w:rsidRPr="00B8522A">
        <w:rPr>
          <w:rFonts w:ascii="Times New Roman" w:eastAsia="Times New Roman" w:hAnsi="Times New Roman" w:cs="Times New Roman"/>
          <w:sz w:val="26"/>
        </w:rPr>
        <w:t>математической</w:t>
      </w:r>
      <w:r w:rsidRPr="00B8522A">
        <w:rPr>
          <w:rFonts w:ascii="Times New Roman" w:eastAsia="Times New Roman" w:hAnsi="Times New Roman" w:cs="Times New Roman"/>
          <w:spacing w:val="53"/>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52"/>
          <w:sz w:val="26"/>
        </w:rPr>
        <w:t xml:space="preserve"> </w:t>
      </w:r>
      <w:r w:rsidRPr="00B8522A">
        <w:rPr>
          <w:rFonts w:ascii="Times New Roman" w:eastAsia="Times New Roman" w:hAnsi="Times New Roman" w:cs="Times New Roman"/>
          <w:sz w:val="26"/>
        </w:rPr>
        <w:t>(алгоритм</w:t>
      </w:r>
      <w:r w:rsidRPr="00B8522A">
        <w:rPr>
          <w:rFonts w:ascii="Times New Roman" w:eastAsia="Times New Roman" w:hAnsi="Times New Roman" w:cs="Times New Roman"/>
          <w:spacing w:val="5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52"/>
          <w:sz w:val="26"/>
        </w:rPr>
        <w:t xml:space="preserve"> </w:t>
      </w:r>
      <w:r w:rsidRPr="00B8522A">
        <w:rPr>
          <w:rFonts w:ascii="Times New Roman" w:eastAsia="Times New Roman" w:hAnsi="Times New Roman" w:cs="Times New Roman"/>
          <w:sz w:val="26"/>
        </w:rPr>
        <w:t>приём</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способ</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моделирование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ситуации,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перебор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вариантов);</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обнаруживать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модели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изученных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фигур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окружающем</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мире;</w:t>
      </w:r>
    </w:p>
    <w:p w:rsidR="00B8522A" w:rsidRPr="00B8522A" w:rsidRDefault="00B8522A" w:rsidP="00B8522A">
      <w:pPr>
        <w:widowControl w:val="0"/>
        <w:numPr>
          <w:ilvl w:val="0"/>
          <w:numId w:val="12"/>
        </w:numPr>
        <w:tabs>
          <w:tab w:val="left" w:pos="645"/>
        </w:tabs>
        <w:autoSpaceDE w:val="0"/>
        <w:autoSpaceDN w:val="0"/>
        <w:spacing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обладающую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свойством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(отрезок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ломаная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определённой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периметром);</w:t>
      </w:r>
    </w:p>
    <w:p w:rsidR="00B8522A" w:rsidRPr="00B8522A" w:rsidRDefault="00B8522A" w:rsidP="00B8522A">
      <w:pPr>
        <w:widowControl w:val="0"/>
        <w:numPr>
          <w:ilvl w:val="0"/>
          <w:numId w:val="12"/>
        </w:numPr>
        <w:tabs>
          <w:tab w:val="left" w:pos="645"/>
        </w:tabs>
        <w:autoSpaceDE w:val="0"/>
        <w:autoSpaceDN w:val="0"/>
        <w:spacing w:before="1"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классифицировать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1—2</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выбранным</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признакам.</w:t>
      </w:r>
    </w:p>
    <w:p w:rsidR="00B8522A" w:rsidRPr="00B8522A" w:rsidRDefault="00B8522A" w:rsidP="00B8522A">
      <w:pPr>
        <w:widowControl w:val="0"/>
        <w:numPr>
          <w:ilvl w:val="0"/>
          <w:numId w:val="12"/>
        </w:numPr>
        <w:tabs>
          <w:tab w:val="left" w:pos="645"/>
        </w:tabs>
        <w:autoSpaceDE w:val="0"/>
        <w:autoSpaceDN w:val="0"/>
        <w:spacing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модель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её</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соответствие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условиям</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numPr>
          <w:ilvl w:val="0"/>
          <w:numId w:val="12"/>
        </w:numPr>
        <w:tabs>
          <w:tab w:val="left" w:pos="645"/>
        </w:tabs>
        <w:autoSpaceDE w:val="0"/>
        <w:autoSpaceDN w:val="0"/>
        <w:spacing w:after="0" w:line="240" w:lineRule="auto"/>
        <w:ind w:right="105"/>
        <w:jc w:val="both"/>
        <w:rPr>
          <w:rFonts w:ascii="Wingdings" w:eastAsia="Times New Roman" w:hAnsi="Wingdings" w:cs="Times New Roman"/>
          <w:sz w:val="26"/>
        </w:rPr>
      </w:pP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цифровых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аналоговых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приборов: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массу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предмета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(электронные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гиревые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весы),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температуру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(градусник),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скорость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движения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транспортного средства (макет спидометра), вместимость (с помощью измерительных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сосудов).</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40" w:lineRule="auto"/>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Работа</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с</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информацией:</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представлять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разных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формах;</w:t>
      </w:r>
    </w:p>
    <w:p w:rsidR="00B8522A" w:rsidRPr="00B8522A" w:rsidRDefault="00B8522A" w:rsidP="00B8522A">
      <w:pPr>
        <w:widowControl w:val="0"/>
        <w:numPr>
          <w:ilvl w:val="0"/>
          <w:numId w:val="12"/>
        </w:numPr>
        <w:tabs>
          <w:tab w:val="left" w:pos="644"/>
          <w:tab w:val="left" w:pos="645"/>
          <w:tab w:val="left" w:pos="1931"/>
          <w:tab w:val="left" w:pos="2277"/>
          <w:tab w:val="left" w:pos="4489"/>
          <w:tab w:val="left" w:pos="6220"/>
          <w:tab w:val="left" w:pos="8256"/>
          <w:tab w:val="left" w:pos="8585"/>
          <w:tab w:val="left" w:pos="9739"/>
        </w:tabs>
        <w:autoSpaceDE w:val="0"/>
        <w:autoSpaceDN w:val="0"/>
        <w:spacing w:after="0" w:line="240" w:lineRule="auto"/>
        <w:ind w:right="111"/>
        <w:rPr>
          <w:rFonts w:ascii="Wingdings" w:eastAsia="Times New Roman" w:hAnsi="Wingdings" w:cs="Times New Roman"/>
          <w:sz w:val="26"/>
        </w:rPr>
      </w:pPr>
      <w:r w:rsidRPr="00B8522A">
        <w:rPr>
          <w:rFonts w:ascii="Times New Roman" w:eastAsia="Times New Roman" w:hAnsi="Times New Roman" w:cs="Times New Roman"/>
          <w:sz w:val="26"/>
        </w:rPr>
        <w:t>извлекать</w:t>
      </w:r>
      <w:r w:rsidRPr="00B8522A">
        <w:rPr>
          <w:rFonts w:ascii="Times New Roman" w:eastAsia="Times New Roman" w:hAnsi="Times New Roman" w:cs="Times New Roman"/>
          <w:sz w:val="26"/>
        </w:rPr>
        <w:tab/>
        <w:t>и</w:t>
      </w:r>
      <w:r w:rsidRPr="00B8522A">
        <w:rPr>
          <w:rFonts w:ascii="Times New Roman" w:eastAsia="Times New Roman" w:hAnsi="Times New Roman" w:cs="Times New Roman"/>
          <w:sz w:val="26"/>
        </w:rPr>
        <w:tab/>
        <w:t>интерпретировать</w:t>
      </w:r>
      <w:r w:rsidRPr="00B8522A">
        <w:rPr>
          <w:rFonts w:ascii="Times New Roman" w:eastAsia="Times New Roman" w:hAnsi="Times New Roman" w:cs="Times New Roman"/>
          <w:sz w:val="26"/>
        </w:rPr>
        <w:tab/>
        <w:t>информацию,</w:t>
      </w:r>
      <w:r w:rsidRPr="00B8522A">
        <w:rPr>
          <w:rFonts w:ascii="Times New Roman" w:eastAsia="Times New Roman" w:hAnsi="Times New Roman" w:cs="Times New Roman"/>
          <w:sz w:val="26"/>
        </w:rPr>
        <w:tab/>
        <w:t>представленную</w:t>
      </w:r>
      <w:r w:rsidRPr="00B8522A">
        <w:rPr>
          <w:rFonts w:ascii="Times New Roman" w:eastAsia="Times New Roman" w:hAnsi="Times New Roman" w:cs="Times New Roman"/>
          <w:sz w:val="26"/>
        </w:rPr>
        <w:tab/>
        <w:t>в</w:t>
      </w:r>
      <w:r w:rsidRPr="00B8522A">
        <w:rPr>
          <w:rFonts w:ascii="Times New Roman" w:eastAsia="Times New Roman" w:hAnsi="Times New Roman" w:cs="Times New Roman"/>
          <w:sz w:val="26"/>
        </w:rPr>
        <w:tab/>
        <w:t>таблице,</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2"/>
          <w:sz w:val="26"/>
        </w:rPr>
        <w:t>на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диаграмме;</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7"/>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54"/>
          <w:sz w:val="26"/>
        </w:rPr>
        <w:t xml:space="preserve"> </w:t>
      </w:r>
      <w:r w:rsidRPr="00B8522A">
        <w:rPr>
          <w:rFonts w:ascii="Times New Roman" w:eastAsia="Times New Roman" w:hAnsi="Times New Roman" w:cs="Times New Roman"/>
          <w:sz w:val="26"/>
        </w:rPr>
        <w:t>справочную</w:t>
      </w:r>
      <w:r w:rsidRPr="00B8522A">
        <w:rPr>
          <w:rFonts w:ascii="Times New Roman" w:eastAsia="Times New Roman" w:hAnsi="Times New Roman" w:cs="Times New Roman"/>
          <w:spacing w:val="55"/>
          <w:sz w:val="26"/>
        </w:rPr>
        <w:t xml:space="preserve"> </w:t>
      </w:r>
      <w:r w:rsidRPr="00B8522A">
        <w:rPr>
          <w:rFonts w:ascii="Times New Roman" w:eastAsia="Times New Roman" w:hAnsi="Times New Roman" w:cs="Times New Roman"/>
          <w:sz w:val="26"/>
        </w:rPr>
        <w:t>литературу</w:t>
      </w:r>
      <w:r w:rsidRPr="00B8522A">
        <w:rPr>
          <w:rFonts w:ascii="Times New Roman" w:eastAsia="Times New Roman" w:hAnsi="Times New Roman" w:cs="Times New Roman"/>
          <w:spacing w:val="54"/>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55"/>
          <w:sz w:val="26"/>
        </w:rPr>
        <w:t xml:space="preserve"> </w:t>
      </w:r>
      <w:r w:rsidRPr="00B8522A">
        <w:rPr>
          <w:rFonts w:ascii="Times New Roman" w:eastAsia="Times New Roman" w:hAnsi="Times New Roman" w:cs="Times New Roman"/>
          <w:sz w:val="26"/>
        </w:rPr>
        <w:t>поиска</w:t>
      </w:r>
      <w:r w:rsidRPr="00B8522A">
        <w:rPr>
          <w:rFonts w:ascii="Times New Roman" w:eastAsia="Times New Roman" w:hAnsi="Times New Roman" w:cs="Times New Roman"/>
          <w:spacing w:val="55"/>
          <w:sz w:val="26"/>
        </w:rPr>
        <w:t xml:space="preserve"> </w:t>
      </w:r>
      <w:r w:rsidRPr="00B8522A">
        <w:rPr>
          <w:rFonts w:ascii="Times New Roman" w:eastAsia="Times New Roman" w:hAnsi="Times New Roman" w:cs="Times New Roman"/>
          <w:sz w:val="26"/>
        </w:rPr>
        <w:t>информации,</w:t>
      </w:r>
      <w:r w:rsidRPr="00B8522A">
        <w:rPr>
          <w:rFonts w:ascii="Times New Roman" w:eastAsia="Times New Roman" w:hAnsi="Times New Roman" w:cs="Times New Roman"/>
          <w:spacing w:val="5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54"/>
          <w:sz w:val="26"/>
        </w:rPr>
        <w:t xml:space="preserve"> </w:t>
      </w:r>
      <w:r w:rsidRPr="00B8522A">
        <w:rPr>
          <w:rFonts w:ascii="Times New Roman" w:eastAsia="Times New Roman" w:hAnsi="Times New Roman" w:cs="Times New Roman"/>
          <w:sz w:val="26"/>
        </w:rPr>
        <w:t>том</w:t>
      </w:r>
      <w:r w:rsidRPr="00B8522A">
        <w:rPr>
          <w:rFonts w:ascii="Times New Roman" w:eastAsia="Times New Roman" w:hAnsi="Times New Roman" w:cs="Times New Roman"/>
          <w:spacing w:val="56"/>
          <w:sz w:val="26"/>
        </w:rPr>
        <w:t xml:space="preserve"> </w:t>
      </w:r>
      <w:r w:rsidRPr="00B8522A">
        <w:rPr>
          <w:rFonts w:ascii="Times New Roman" w:eastAsia="Times New Roman" w:hAnsi="Times New Roman" w:cs="Times New Roman"/>
          <w:sz w:val="26"/>
        </w:rPr>
        <w:t>числе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Интернет</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условиях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контролируемого выхода).</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40" w:lineRule="auto"/>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коммуникативные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1"/>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математическую</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терминологию</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записи</w:t>
      </w:r>
      <w:r w:rsidRPr="00B8522A">
        <w:rPr>
          <w:rFonts w:ascii="Times New Roman" w:eastAsia="Times New Roman" w:hAnsi="Times New Roman" w:cs="Times New Roman"/>
          <w:spacing w:val="13"/>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4"/>
          <w:sz w:val="26"/>
        </w:rPr>
        <w:t xml:space="preserve"> </w:t>
      </w:r>
      <w:r w:rsidRPr="00B8522A">
        <w:rPr>
          <w:rFonts w:ascii="Times New Roman" w:eastAsia="Times New Roman" w:hAnsi="Times New Roman" w:cs="Times New Roman"/>
          <w:sz w:val="26"/>
        </w:rPr>
        <w:t>предметной</w:t>
      </w:r>
      <w:r w:rsidRPr="00B8522A">
        <w:rPr>
          <w:rFonts w:ascii="Times New Roman" w:eastAsia="Times New Roman" w:hAnsi="Times New Roman" w:cs="Times New Roman"/>
          <w:spacing w:val="13"/>
          <w:sz w:val="26"/>
        </w:rPr>
        <w:t xml:space="preserve"> </w:t>
      </w:r>
      <w:r w:rsidRPr="00B8522A">
        <w:rPr>
          <w:rFonts w:ascii="Times New Roman" w:eastAsia="Times New Roman" w:hAnsi="Times New Roman" w:cs="Times New Roman"/>
          <w:sz w:val="26"/>
        </w:rPr>
        <w:t>или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практической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приводить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примеры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контрпримеры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подтверждения/опровержения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вывода,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гипотезы;</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числовое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выражение;</w:t>
      </w:r>
    </w:p>
    <w:p w:rsidR="00B8522A" w:rsidRPr="00B8522A" w:rsidRDefault="00B8522A" w:rsidP="00B8522A">
      <w:pPr>
        <w:widowControl w:val="0"/>
        <w:autoSpaceDE w:val="0"/>
        <w:autoSpaceDN w:val="0"/>
        <w:spacing w:after="0" w:line="299" w:lineRule="exact"/>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4"/>
          <w:tab w:val="left" w:pos="645"/>
        </w:tabs>
        <w:autoSpaceDE w:val="0"/>
        <w:autoSpaceDN w:val="0"/>
        <w:spacing w:before="76"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lastRenderedPageBreak/>
        <w:t>описывать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практическую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ситуацию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использованием</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изученной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терминологии;</w:t>
      </w:r>
    </w:p>
    <w:p w:rsidR="00B8522A" w:rsidRPr="00B8522A" w:rsidRDefault="00B8522A" w:rsidP="00B8522A">
      <w:pPr>
        <w:widowControl w:val="0"/>
        <w:numPr>
          <w:ilvl w:val="0"/>
          <w:numId w:val="12"/>
        </w:numPr>
        <w:tabs>
          <w:tab w:val="left" w:pos="644"/>
          <w:tab w:val="left" w:pos="645"/>
          <w:tab w:val="left" w:pos="2692"/>
          <w:tab w:val="left" w:pos="4705"/>
          <w:tab w:val="left" w:pos="5928"/>
          <w:tab w:val="left" w:pos="7043"/>
          <w:tab w:val="left" w:pos="7412"/>
          <w:tab w:val="left" w:pos="8568"/>
          <w:tab w:val="left" w:pos="8913"/>
        </w:tabs>
        <w:autoSpaceDE w:val="0"/>
        <w:autoSpaceDN w:val="0"/>
        <w:spacing w:before="1" w:after="0" w:line="240" w:lineRule="auto"/>
        <w:ind w:right="116"/>
        <w:rPr>
          <w:rFonts w:ascii="Wingdings" w:eastAsia="Times New Roman" w:hAnsi="Wingdings" w:cs="Times New Roman"/>
          <w:sz w:val="26"/>
        </w:rPr>
      </w:pPr>
      <w:r w:rsidRPr="00B8522A">
        <w:rPr>
          <w:rFonts w:ascii="Times New Roman" w:eastAsia="Times New Roman" w:hAnsi="Times New Roman" w:cs="Times New Roman"/>
          <w:sz w:val="26"/>
        </w:rPr>
        <w:t>характеризовать</w:t>
      </w:r>
      <w:r w:rsidRPr="00B8522A">
        <w:rPr>
          <w:rFonts w:ascii="Times New Roman" w:eastAsia="Times New Roman" w:hAnsi="Times New Roman" w:cs="Times New Roman"/>
          <w:sz w:val="26"/>
        </w:rPr>
        <w:tab/>
        <w:t>математические</w:t>
      </w:r>
      <w:r w:rsidRPr="00B8522A">
        <w:rPr>
          <w:rFonts w:ascii="Times New Roman" w:eastAsia="Times New Roman" w:hAnsi="Times New Roman" w:cs="Times New Roman"/>
          <w:sz w:val="26"/>
        </w:rPr>
        <w:tab/>
        <w:t>объекты,</w:t>
      </w:r>
      <w:r w:rsidRPr="00B8522A">
        <w:rPr>
          <w:rFonts w:ascii="Times New Roman" w:eastAsia="Times New Roman" w:hAnsi="Times New Roman" w:cs="Times New Roman"/>
          <w:sz w:val="26"/>
        </w:rPr>
        <w:tab/>
        <w:t>явления</w:t>
      </w:r>
      <w:r w:rsidRPr="00B8522A">
        <w:rPr>
          <w:rFonts w:ascii="Times New Roman" w:eastAsia="Times New Roman" w:hAnsi="Times New Roman" w:cs="Times New Roman"/>
          <w:sz w:val="26"/>
        </w:rPr>
        <w:tab/>
        <w:t>и</w:t>
      </w:r>
      <w:r w:rsidRPr="00B8522A">
        <w:rPr>
          <w:rFonts w:ascii="Times New Roman" w:eastAsia="Times New Roman" w:hAnsi="Times New Roman" w:cs="Times New Roman"/>
          <w:sz w:val="26"/>
        </w:rPr>
        <w:tab/>
        <w:t>события</w:t>
      </w:r>
      <w:r w:rsidRPr="00B8522A">
        <w:rPr>
          <w:rFonts w:ascii="Times New Roman" w:eastAsia="Times New Roman" w:hAnsi="Times New Roman" w:cs="Times New Roman"/>
          <w:sz w:val="26"/>
        </w:rPr>
        <w:tab/>
        <w:t>с</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помощью</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изученных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величин;</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инструкцию,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рассуждение;</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инициировать обсуждение разных способов выполнения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задания, поиск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ошибок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решении.</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40" w:lineRule="auto"/>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регулятивные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контролировать</w:t>
      </w:r>
      <w:r w:rsidRPr="00B8522A">
        <w:rPr>
          <w:rFonts w:ascii="Times New Roman" w:eastAsia="Times New Roman" w:hAnsi="Times New Roman" w:cs="Times New Roman"/>
          <w:spacing w:val="26"/>
          <w:sz w:val="26"/>
        </w:rPr>
        <w:t xml:space="preserve"> </w:t>
      </w:r>
      <w:r w:rsidRPr="00B8522A">
        <w:rPr>
          <w:rFonts w:ascii="Times New Roman" w:eastAsia="Times New Roman" w:hAnsi="Times New Roman" w:cs="Times New Roman"/>
          <w:sz w:val="26"/>
        </w:rPr>
        <w:t>правильность</w:t>
      </w:r>
      <w:r w:rsidRPr="00B8522A">
        <w:rPr>
          <w:rFonts w:ascii="Times New Roman" w:eastAsia="Times New Roman" w:hAnsi="Times New Roman" w:cs="Times New Roman"/>
          <w:spacing w:val="27"/>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полноту</w:t>
      </w:r>
      <w:r w:rsidRPr="00B8522A">
        <w:rPr>
          <w:rFonts w:ascii="Times New Roman" w:eastAsia="Times New Roman" w:hAnsi="Times New Roman" w:cs="Times New Roman"/>
          <w:spacing w:val="29"/>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29"/>
          <w:sz w:val="26"/>
        </w:rPr>
        <w:t xml:space="preserve"> </w:t>
      </w:r>
      <w:r w:rsidRPr="00B8522A">
        <w:rPr>
          <w:rFonts w:ascii="Times New Roman" w:eastAsia="Times New Roman" w:hAnsi="Times New Roman" w:cs="Times New Roman"/>
          <w:sz w:val="26"/>
        </w:rPr>
        <w:t>алгоритма</w:t>
      </w:r>
      <w:r w:rsidRPr="00B8522A">
        <w:rPr>
          <w:rFonts w:ascii="Times New Roman" w:eastAsia="Times New Roman" w:hAnsi="Times New Roman" w:cs="Times New Roman"/>
          <w:spacing w:val="27"/>
          <w:sz w:val="26"/>
        </w:rPr>
        <w:t xml:space="preserve"> </w:t>
      </w:r>
      <w:r w:rsidRPr="00B8522A">
        <w:rPr>
          <w:rFonts w:ascii="Times New Roman" w:eastAsia="Times New Roman" w:hAnsi="Times New Roman" w:cs="Times New Roman"/>
          <w:sz w:val="26"/>
        </w:rPr>
        <w:t>арифметического</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текстовой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построения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геометрической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измерения;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самостоятельно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прикидку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оценку</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измерений;</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6"/>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исправлять,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прогнозировать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трудности</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ошибки</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трудности</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решении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учебной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autoSpaceDE w:val="0"/>
        <w:autoSpaceDN w:val="0"/>
        <w:spacing w:before="1"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Совместная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деятельность:</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участвовать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совместной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договариваться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способе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членами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группы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(например,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случае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требующих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перебора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большого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количества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вариантов),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согласовывать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мнения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p>
    <w:p w:rsidR="00B8522A" w:rsidRPr="00B8522A" w:rsidRDefault="00B8522A" w:rsidP="00B8522A">
      <w:pPr>
        <w:widowControl w:val="0"/>
        <w:autoSpaceDE w:val="0"/>
        <w:autoSpaceDN w:val="0"/>
        <w:spacing w:after="0" w:line="297" w:lineRule="exact"/>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ходе</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поиска</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доказательств,</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выбора</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рационального</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способа;</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9"/>
        <w:jc w:val="both"/>
        <w:rPr>
          <w:rFonts w:ascii="Wingdings" w:eastAsia="Times New Roman" w:hAnsi="Wingdings" w:cs="Times New Roman"/>
          <w:sz w:val="26"/>
        </w:rPr>
      </w:pPr>
      <w:r w:rsidRPr="00B8522A">
        <w:rPr>
          <w:rFonts w:ascii="Times New Roman" w:eastAsia="Times New Roman" w:hAnsi="Times New Roman" w:cs="Times New Roman"/>
          <w:sz w:val="26"/>
        </w:rPr>
        <w:t>договариваться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одноклассниками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ходе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организации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проектной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величинами (составление расписания, подсчёт денег, оценка стоимости и веса покупки,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рост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человека,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приближённая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оценка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расстояний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временных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интервалов;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взвешивание;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измерение температуры воздуха 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воды),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геометрическими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(выбор формы и деталей при конструировании, расчёт и разметка, прикидка и оценка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конечного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результата).</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numPr>
          <w:ilvl w:val="0"/>
          <w:numId w:val="11"/>
        </w:numPr>
        <w:tabs>
          <w:tab w:val="left" w:pos="1461"/>
        </w:tabs>
        <w:autoSpaceDE w:val="0"/>
        <w:autoSpaceDN w:val="0"/>
        <w:spacing w:after="0" w:line="240" w:lineRule="auto"/>
        <w:ind w:left="1201" w:right="1098"/>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u w:val="thick"/>
        </w:rPr>
        <w:t>ПЛАНИРУЕМЫЕ РЕЗУЛЬТАТЫ ОСВОЕНИЯ ПРОГРАММЫ</w:t>
      </w:r>
      <w:r w:rsidRPr="00B8522A">
        <w:rPr>
          <w:rFonts w:ascii="Times New Roman" w:eastAsia="Times New Roman" w:hAnsi="Times New Roman" w:cs="Times New Roman"/>
          <w:b/>
          <w:bCs/>
          <w:spacing w:val="-62"/>
          <w:sz w:val="26"/>
          <w:szCs w:val="26"/>
        </w:rPr>
        <w:t xml:space="preserve"> </w:t>
      </w:r>
      <w:r w:rsidRPr="00B8522A">
        <w:rPr>
          <w:rFonts w:ascii="Times New Roman" w:eastAsia="Times New Roman" w:hAnsi="Times New Roman" w:cs="Times New Roman"/>
          <w:b/>
          <w:bCs/>
          <w:sz w:val="26"/>
          <w:szCs w:val="26"/>
          <w:u w:val="thick"/>
        </w:rPr>
        <w:t>УЧЕБНОГО</w:t>
      </w:r>
      <w:r w:rsidRPr="00B8522A">
        <w:rPr>
          <w:rFonts w:ascii="Times New Roman" w:eastAsia="Times New Roman" w:hAnsi="Times New Roman" w:cs="Times New Roman"/>
          <w:b/>
          <w:bCs/>
          <w:spacing w:val="-2"/>
          <w:sz w:val="26"/>
          <w:szCs w:val="26"/>
          <w:u w:val="thick"/>
        </w:rPr>
        <w:t xml:space="preserve"> </w:t>
      </w:r>
      <w:r w:rsidRPr="00B8522A">
        <w:rPr>
          <w:rFonts w:ascii="Times New Roman" w:eastAsia="Times New Roman" w:hAnsi="Times New Roman" w:cs="Times New Roman"/>
          <w:b/>
          <w:bCs/>
          <w:sz w:val="26"/>
          <w:szCs w:val="26"/>
          <w:u w:val="thick"/>
        </w:rPr>
        <w:t>ПРЕДМЕТА</w:t>
      </w:r>
      <w:r w:rsidRPr="00B8522A">
        <w:rPr>
          <w:rFonts w:ascii="Times New Roman" w:eastAsia="Times New Roman" w:hAnsi="Times New Roman" w:cs="Times New Roman"/>
          <w:b/>
          <w:bCs/>
          <w:spacing w:val="-1"/>
          <w:sz w:val="26"/>
          <w:szCs w:val="26"/>
          <w:u w:val="thick"/>
        </w:rPr>
        <w:t xml:space="preserve"> </w:t>
      </w:r>
      <w:r w:rsidRPr="00B8522A">
        <w:rPr>
          <w:rFonts w:ascii="Times New Roman" w:eastAsia="Times New Roman" w:hAnsi="Times New Roman" w:cs="Times New Roman"/>
          <w:b/>
          <w:bCs/>
          <w:sz w:val="26"/>
          <w:szCs w:val="26"/>
          <w:u w:val="thick"/>
        </w:rPr>
        <w:t>«МАТЕМАТИКА»</w:t>
      </w:r>
    </w:p>
    <w:p w:rsidR="00B8522A" w:rsidRPr="00B8522A" w:rsidRDefault="00B8522A" w:rsidP="00B8522A">
      <w:pPr>
        <w:widowControl w:val="0"/>
        <w:autoSpaceDE w:val="0"/>
        <w:autoSpaceDN w:val="0"/>
        <w:spacing w:after="0" w:line="240" w:lineRule="auto"/>
        <w:ind w:left="1597" w:right="1496"/>
        <w:jc w:val="center"/>
        <w:rPr>
          <w:rFonts w:ascii="Times New Roman" w:eastAsia="Times New Roman" w:hAnsi="Times New Roman" w:cs="Times New Roman"/>
          <w:b/>
          <w:sz w:val="26"/>
        </w:rPr>
      </w:pPr>
      <w:r w:rsidRPr="00B8522A">
        <w:rPr>
          <w:rFonts w:ascii="Times New Roman" w:eastAsia="Times New Roman" w:hAnsi="Times New Roman" w:cs="Times New Roman"/>
          <w:b/>
          <w:sz w:val="26"/>
          <w:u w:val="thick"/>
        </w:rPr>
        <w:t>НА</w:t>
      </w:r>
      <w:r w:rsidRPr="00B8522A">
        <w:rPr>
          <w:rFonts w:ascii="Times New Roman" w:eastAsia="Times New Roman" w:hAnsi="Times New Roman" w:cs="Times New Roman"/>
          <w:b/>
          <w:spacing w:val="-4"/>
          <w:sz w:val="26"/>
          <w:u w:val="thick"/>
        </w:rPr>
        <w:t xml:space="preserve"> </w:t>
      </w:r>
      <w:r w:rsidRPr="00B8522A">
        <w:rPr>
          <w:rFonts w:ascii="Times New Roman" w:eastAsia="Times New Roman" w:hAnsi="Times New Roman" w:cs="Times New Roman"/>
          <w:b/>
          <w:sz w:val="26"/>
          <w:u w:val="thick"/>
        </w:rPr>
        <w:t>УРОВНЕ</w:t>
      </w:r>
      <w:r w:rsidRPr="00B8522A">
        <w:rPr>
          <w:rFonts w:ascii="Times New Roman" w:eastAsia="Times New Roman" w:hAnsi="Times New Roman" w:cs="Times New Roman"/>
          <w:b/>
          <w:spacing w:val="-1"/>
          <w:sz w:val="26"/>
          <w:u w:val="thick"/>
        </w:rPr>
        <w:t xml:space="preserve"> </w:t>
      </w:r>
      <w:r w:rsidRPr="00B8522A">
        <w:rPr>
          <w:rFonts w:ascii="Times New Roman" w:eastAsia="Times New Roman" w:hAnsi="Times New Roman" w:cs="Times New Roman"/>
          <w:b/>
          <w:sz w:val="26"/>
          <w:u w:val="thick"/>
        </w:rPr>
        <w:t>НАЧАЛЬНОГО</w:t>
      </w:r>
      <w:r w:rsidRPr="00B8522A">
        <w:rPr>
          <w:rFonts w:ascii="Times New Roman" w:eastAsia="Times New Roman" w:hAnsi="Times New Roman" w:cs="Times New Roman"/>
          <w:b/>
          <w:spacing w:val="-3"/>
          <w:sz w:val="26"/>
          <w:u w:val="thick"/>
        </w:rPr>
        <w:t xml:space="preserve"> </w:t>
      </w:r>
      <w:r w:rsidRPr="00B8522A">
        <w:rPr>
          <w:rFonts w:ascii="Times New Roman" w:eastAsia="Times New Roman" w:hAnsi="Times New Roman" w:cs="Times New Roman"/>
          <w:b/>
          <w:sz w:val="26"/>
          <w:u w:val="thick"/>
        </w:rPr>
        <w:t>ОБЩЕГО</w:t>
      </w:r>
      <w:r w:rsidRPr="00B8522A">
        <w:rPr>
          <w:rFonts w:ascii="Times New Roman" w:eastAsia="Times New Roman" w:hAnsi="Times New Roman" w:cs="Times New Roman"/>
          <w:b/>
          <w:spacing w:val="-2"/>
          <w:sz w:val="26"/>
          <w:u w:val="thick"/>
        </w:rPr>
        <w:t xml:space="preserve"> </w:t>
      </w:r>
      <w:r w:rsidRPr="00B8522A">
        <w:rPr>
          <w:rFonts w:ascii="Times New Roman" w:eastAsia="Times New Roman" w:hAnsi="Times New Roman" w:cs="Times New Roman"/>
          <w:b/>
          <w:sz w:val="26"/>
          <w:u w:val="thick"/>
        </w:rPr>
        <w:t>ОБРАЗОВАНИЯ</w:t>
      </w:r>
    </w:p>
    <w:p w:rsidR="00B8522A" w:rsidRPr="00B8522A" w:rsidRDefault="00B8522A" w:rsidP="00B8522A">
      <w:pPr>
        <w:widowControl w:val="0"/>
        <w:autoSpaceDE w:val="0"/>
        <w:autoSpaceDN w:val="0"/>
        <w:spacing w:before="3" w:after="0" w:line="240" w:lineRule="auto"/>
        <w:rPr>
          <w:rFonts w:ascii="Times New Roman" w:eastAsia="Times New Roman" w:hAnsi="Times New Roman" w:cs="Times New Roman"/>
          <w:b/>
          <w:sz w:val="18"/>
          <w:szCs w:val="26"/>
        </w:rPr>
      </w:pPr>
    </w:p>
    <w:p w:rsidR="00B8522A" w:rsidRPr="00B8522A" w:rsidRDefault="00B8522A" w:rsidP="00B8522A">
      <w:pPr>
        <w:widowControl w:val="0"/>
        <w:autoSpaceDE w:val="0"/>
        <w:autoSpaceDN w:val="0"/>
        <w:spacing w:before="89" w:after="0" w:line="240" w:lineRule="auto"/>
        <w:ind w:left="217" w:right="114" w:firstLine="42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Младший школьник достигает планируемых результатов обучения в соответствии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 своими возможностями и способностями. На его успешность оказывают влияние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темп</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деятельности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ребенка,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скорость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психического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созревания,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особенности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формирования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учебной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деятельности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(способность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целеполаганию,</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готовность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планировать свою работу,</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самоконтроль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w:t>
      </w:r>
    </w:p>
    <w:p w:rsidR="00B8522A" w:rsidRPr="00B8522A" w:rsidRDefault="00B8522A" w:rsidP="00B8522A">
      <w:pPr>
        <w:widowControl w:val="0"/>
        <w:tabs>
          <w:tab w:val="left" w:pos="1097"/>
          <w:tab w:val="left" w:pos="2484"/>
          <w:tab w:val="left" w:pos="3208"/>
          <w:tab w:val="left" w:pos="4230"/>
          <w:tab w:val="left" w:pos="6326"/>
          <w:tab w:val="left" w:pos="6985"/>
          <w:tab w:val="left" w:pos="8647"/>
        </w:tabs>
        <w:autoSpaceDE w:val="0"/>
        <w:autoSpaceDN w:val="0"/>
        <w:spacing w:after="0" w:line="240" w:lineRule="auto"/>
        <w:ind w:left="217" w:right="112"/>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Планируемые</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результаты</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освоения</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программы</w:t>
      </w:r>
      <w:r w:rsidRPr="00B8522A">
        <w:rPr>
          <w:rFonts w:ascii="Times New Roman" w:eastAsia="Times New Roman" w:hAnsi="Times New Roman" w:cs="Times New Roman"/>
          <w:spacing w:val="14"/>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математике,</w:t>
      </w:r>
      <w:r w:rsidRPr="00B8522A">
        <w:rPr>
          <w:rFonts w:ascii="Times New Roman" w:eastAsia="Times New Roman" w:hAnsi="Times New Roman" w:cs="Times New Roman"/>
          <w:spacing w:val="13"/>
          <w:sz w:val="26"/>
          <w:szCs w:val="26"/>
        </w:rPr>
        <w:t xml:space="preserve"> </w:t>
      </w:r>
      <w:r w:rsidRPr="00B8522A">
        <w:rPr>
          <w:rFonts w:ascii="Times New Roman" w:eastAsia="Times New Roman" w:hAnsi="Times New Roman" w:cs="Times New Roman"/>
          <w:sz w:val="26"/>
          <w:szCs w:val="26"/>
        </w:rPr>
        <w:t>представленные</w:t>
      </w:r>
      <w:r w:rsidRPr="00B8522A">
        <w:rPr>
          <w:rFonts w:ascii="Times New Roman" w:eastAsia="Times New Roman" w:hAnsi="Times New Roman" w:cs="Times New Roman"/>
          <w:spacing w:val="16"/>
          <w:sz w:val="26"/>
          <w:szCs w:val="26"/>
        </w:rPr>
        <w:t xml:space="preserve"> </w:t>
      </w:r>
      <w:r w:rsidRPr="00B8522A">
        <w:rPr>
          <w:rFonts w:ascii="Times New Roman" w:eastAsia="Times New Roman" w:hAnsi="Times New Roman" w:cs="Times New Roman"/>
          <w:sz w:val="26"/>
          <w:szCs w:val="26"/>
        </w:rPr>
        <w:t>по</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годам обучения, отражают, в первую очередь, предметные достижения обучающегося.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Также</w:t>
      </w:r>
      <w:r w:rsidRPr="00B8522A">
        <w:rPr>
          <w:rFonts w:ascii="Times New Roman" w:eastAsia="Times New Roman" w:hAnsi="Times New Roman" w:cs="Times New Roman"/>
          <w:spacing w:val="44"/>
          <w:sz w:val="26"/>
          <w:szCs w:val="26"/>
        </w:rPr>
        <w:t xml:space="preserve"> </w:t>
      </w:r>
      <w:r w:rsidRPr="00B8522A">
        <w:rPr>
          <w:rFonts w:ascii="Times New Roman" w:eastAsia="Times New Roman" w:hAnsi="Times New Roman" w:cs="Times New Roman"/>
          <w:sz w:val="26"/>
          <w:szCs w:val="26"/>
        </w:rPr>
        <w:t>они</w:t>
      </w:r>
      <w:r w:rsidRPr="00B8522A">
        <w:rPr>
          <w:rFonts w:ascii="Times New Roman" w:eastAsia="Times New Roman" w:hAnsi="Times New Roman" w:cs="Times New Roman"/>
          <w:spacing w:val="45"/>
          <w:sz w:val="26"/>
          <w:szCs w:val="26"/>
        </w:rPr>
        <w:t xml:space="preserve"> </w:t>
      </w:r>
      <w:r w:rsidRPr="00B8522A">
        <w:rPr>
          <w:rFonts w:ascii="Times New Roman" w:eastAsia="Times New Roman" w:hAnsi="Times New Roman" w:cs="Times New Roman"/>
          <w:sz w:val="26"/>
          <w:szCs w:val="26"/>
        </w:rPr>
        <w:t>включают</w:t>
      </w:r>
      <w:r w:rsidRPr="00B8522A">
        <w:rPr>
          <w:rFonts w:ascii="Times New Roman" w:eastAsia="Times New Roman" w:hAnsi="Times New Roman" w:cs="Times New Roman"/>
          <w:spacing w:val="43"/>
          <w:sz w:val="26"/>
          <w:szCs w:val="26"/>
        </w:rPr>
        <w:t xml:space="preserve"> </w:t>
      </w:r>
      <w:r w:rsidRPr="00B8522A">
        <w:rPr>
          <w:rFonts w:ascii="Times New Roman" w:eastAsia="Times New Roman" w:hAnsi="Times New Roman" w:cs="Times New Roman"/>
          <w:sz w:val="26"/>
          <w:szCs w:val="26"/>
        </w:rPr>
        <w:t>отдельные</w:t>
      </w:r>
      <w:r w:rsidRPr="00B8522A">
        <w:rPr>
          <w:rFonts w:ascii="Times New Roman" w:eastAsia="Times New Roman" w:hAnsi="Times New Roman" w:cs="Times New Roman"/>
          <w:spacing w:val="44"/>
          <w:sz w:val="26"/>
          <w:szCs w:val="26"/>
        </w:rPr>
        <w:t xml:space="preserve"> </w:t>
      </w:r>
      <w:r w:rsidRPr="00B8522A">
        <w:rPr>
          <w:rFonts w:ascii="Times New Roman" w:eastAsia="Times New Roman" w:hAnsi="Times New Roman" w:cs="Times New Roman"/>
          <w:sz w:val="26"/>
          <w:szCs w:val="26"/>
        </w:rPr>
        <w:t>результаты</w:t>
      </w:r>
      <w:r w:rsidRPr="00B8522A">
        <w:rPr>
          <w:rFonts w:ascii="Times New Roman" w:eastAsia="Times New Roman" w:hAnsi="Times New Roman" w:cs="Times New Roman"/>
          <w:spacing w:val="45"/>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44"/>
          <w:sz w:val="26"/>
          <w:szCs w:val="26"/>
        </w:rPr>
        <w:t xml:space="preserve"> </w:t>
      </w:r>
      <w:r w:rsidRPr="00B8522A">
        <w:rPr>
          <w:rFonts w:ascii="Times New Roman" w:eastAsia="Times New Roman" w:hAnsi="Times New Roman" w:cs="Times New Roman"/>
          <w:sz w:val="26"/>
          <w:szCs w:val="26"/>
        </w:rPr>
        <w:t>области</w:t>
      </w:r>
      <w:r w:rsidRPr="00B8522A">
        <w:rPr>
          <w:rFonts w:ascii="Times New Roman" w:eastAsia="Times New Roman" w:hAnsi="Times New Roman" w:cs="Times New Roman"/>
          <w:spacing w:val="44"/>
          <w:sz w:val="26"/>
          <w:szCs w:val="26"/>
        </w:rPr>
        <w:t xml:space="preserve"> </w:t>
      </w:r>
      <w:r w:rsidRPr="00B8522A">
        <w:rPr>
          <w:rFonts w:ascii="Times New Roman" w:eastAsia="Times New Roman" w:hAnsi="Times New Roman" w:cs="Times New Roman"/>
          <w:sz w:val="26"/>
          <w:szCs w:val="26"/>
        </w:rPr>
        <w:t>становления</w:t>
      </w:r>
      <w:r w:rsidRPr="00B8522A">
        <w:rPr>
          <w:rFonts w:ascii="Times New Roman" w:eastAsia="Times New Roman" w:hAnsi="Times New Roman" w:cs="Times New Roman"/>
          <w:spacing w:val="45"/>
          <w:sz w:val="26"/>
          <w:szCs w:val="26"/>
        </w:rPr>
        <w:t xml:space="preserve"> </w:t>
      </w:r>
      <w:r w:rsidRPr="00B8522A">
        <w:rPr>
          <w:rFonts w:ascii="Times New Roman" w:eastAsia="Times New Roman" w:hAnsi="Times New Roman" w:cs="Times New Roman"/>
          <w:sz w:val="26"/>
          <w:szCs w:val="26"/>
        </w:rPr>
        <w:t>личностных</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качеств и метапредметных действий и умений, которые могут быть достигнуты на этом</w:t>
      </w:r>
      <w:r w:rsidRPr="00B8522A">
        <w:rPr>
          <w:rFonts w:ascii="Times New Roman" w:eastAsia="Times New Roman" w:hAnsi="Times New Roman" w:cs="Times New Roman"/>
          <w:spacing w:val="-63"/>
          <w:sz w:val="26"/>
          <w:szCs w:val="26"/>
        </w:rPr>
        <w:t xml:space="preserve"> </w:t>
      </w:r>
      <w:r w:rsidRPr="00B8522A">
        <w:rPr>
          <w:rFonts w:ascii="Times New Roman" w:eastAsia="Times New Roman" w:hAnsi="Times New Roman" w:cs="Times New Roman"/>
          <w:sz w:val="26"/>
          <w:szCs w:val="26"/>
        </w:rPr>
        <w:t>этапе</w:t>
      </w:r>
      <w:r w:rsidRPr="00B8522A">
        <w:rPr>
          <w:rFonts w:ascii="Times New Roman" w:eastAsia="Times New Roman" w:hAnsi="Times New Roman" w:cs="Times New Roman"/>
          <w:sz w:val="26"/>
          <w:szCs w:val="26"/>
        </w:rPr>
        <w:tab/>
        <w:t>обучения.</w:t>
      </w:r>
      <w:r w:rsidRPr="00B8522A">
        <w:rPr>
          <w:rFonts w:ascii="Times New Roman" w:eastAsia="Times New Roman" w:hAnsi="Times New Roman" w:cs="Times New Roman"/>
          <w:sz w:val="26"/>
          <w:szCs w:val="26"/>
        </w:rPr>
        <w:tab/>
        <w:t>Тем</w:t>
      </w:r>
      <w:r w:rsidRPr="00B8522A">
        <w:rPr>
          <w:rFonts w:ascii="Times New Roman" w:eastAsia="Times New Roman" w:hAnsi="Times New Roman" w:cs="Times New Roman"/>
          <w:sz w:val="26"/>
          <w:szCs w:val="26"/>
        </w:rPr>
        <w:tab/>
        <w:t>самым</w:t>
      </w:r>
      <w:r w:rsidRPr="00B8522A">
        <w:rPr>
          <w:rFonts w:ascii="Times New Roman" w:eastAsia="Times New Roman" w:hAnsi="Times New Roman" w:cs="Times New Roman"/>
          <w:sz w:val="26"/>
          <w:szCs w:val="26"/>
        </w:rPr>
        <w:tab/>
        <w:t>подчеркивается,</w:t>
      </w:r>
      <w:r w:rsidRPr="00B8522A">
        <w:rPr>
          <w:rFonts w:ascii="Times New Roman" w:eastAsia="Times New Roman" w:hAnsi="Times New Roman" w:cs="Times New Roman"/>
          <w:sz w:val="26"/>
          <w:szCs w:val="26"/>
        </w:rPr>
        <w:tab/>
        <w:t>что</w:t>
      </w:r>
      <w:r w:rsidRPr="00B8522A">
        <w:rPr>
          <w:rFonts w:ascii="Times New Roman" w:eastAsia="Times New Roman" w:hAnsi="Times New Roman" w:cs="Times New Roman"/>
          <w:sz w:val="26"/>
          <w:szCs w:val="26"/>
        </w:rPr>
        <w:tab/>
        <w:t>становление</w:t>
      </w:r>
      <w:r w:rsidRPr="00B8522A">
        <w:rPr>
          <w:rFonts w:ascii="Times New Roman" w:eastAsia="Times New Roman" w:hAnsi="Times New Roman" w:cs="Times New Roman"/>
          <w:sz w:val="26"/>
          <w:szCs w:val="26"/>
        </w:rPr>
        <w:tab/>
        <w:t>личностных</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новообразований</w:t>
      </w:r>
    </w:p>
    <w:p w:rsidR="00B8522A" w:rsidRPr="00B8522A" w:rsidRDefault="00B8522A" w:rsidP="00B8522A">
      <w:pPr>
        <w:widowControl w:val="0"/>
        <w:autoSpaceDE w:val="0"/>
        <w:autoSpaceDN w:val="0"/>
        <w:spacing w:before="2" w:after="0" w:line="240" w:lineRule="auto"/>
        <w:ind w:left="21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42"/>
          <w:sz w:val="26"/>
          <w:szCs w:val="26"/>
        </w:rPr>
        <w:t xml:space="preserve"> </w:t>
      </w:r>
      <w:r w:rsidRPr="00B8522A">
        <w:rPr>
          <w:rFonts w:ascii="Times New Roman" w:eastAsia="Times New Roman" w:hAnsi="Times New Roman" w:cs="Times New Roman"/>
          <w:sz w:val="26"/>
          <w:szCs w:val="26"/>
        </w:rPr>
        <w:t>универсальных</w:t>
      </w:r>
      <w:r w:rsidRPr="00B8522A">
        <w:rPr>
          <w:rFonts w:ascii="Times New Roman" w:eastAsia="Times New Roman" w:hAnsi="Times New Roman" w:cs="Times New Roman"/>
          <w:spacing w:val="44"/>
          <w:sz w:val="26"/>
          <w:szCs w:val="26"/>
        </w:rPr>
        <w:t xml:space="preserve"> </w:t>
      </w:r>
      <w:r w:rsidRPr="00B8522A">
        <w:rPr>
          <w:rFonts w:ascii="Times New Roman" w:eastAsia="Times New Roman" w:hAnsi="Times New Roman" w:cs="Times New Roman"/>
          <w:sz w:val="26"/>
          <w:szCs w:val="26"/>
        </w:rPr>
        <w:t>учебных</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действий</w:t>
      </w:r>
      <w:r w:rsidRPr="00B8522A">
        <w:rPr>
          <w:rFonts w:ascii="Times New Roman" w:eastAsia="Times New Roman" w:hAnsi="Times New Roman" w:cs="Times New Roman"/>
          <w:spacing w:val="45"/>
          <w:sz w:val="26"/>
          <w:szCs w:val="26"/>
        </w:rPr>
        <w:t xml:space="preserve"> </w:t>
      </w:r>
      <w:r w:rsidRPr="00B8522A">
        <w:rPr>
          <w:rFonts w:ascii="Times New Roman" w:eastAsia="Times New Roman" w:hAnsi="Times New Roman" w:cs="Times New Roman"/>
          <w:sz w:val="26"/>
          <w:szCs w:val="26"/>
        </w:rPr>
        <w:t>осуществляется</w:t>
      </w:r>
      <w:r w:rsidRPr="00B8522A">
        <w:rPr>
          <w:rFonts w:ascii="Times New Roman" w:eastAsia="Times New Roman" w:hAnsi="Times New Roman" w:cs="Times New Roman"/>
          <w:spacing w:val="42"/>
          <w:sz w:val="26"/>
          <w:szCs w:val="26"/>
        </w:rPr>
        <w:t xml:space="preserve"> </w:t>
      </w:r>
      <w:r w:rsidRPr="00B8522A">
        <w:rPr>
          <w:rFonts w:ascii="Times New Roman" w:eastAsia="Times New Roman" w:hAnsi="Times New Roman" w:cs="Times New Roman"/>
          <w:sz w:val="26"/>
          <w:szCs w:val="26"/>
        </w:rPr>
        <w:t>средствами</w:t>
      </w:r>
      <w:r w:rsidRPr="00B8522A">
        <w:rPr>
          <w:rFonts w:ascii="Times New Roman" w:eastAsia="Times New Roman" w:hAnsi="Times New Roman" w:cs="Times New Roman"/>
          <w:spacing w:val="41"/>
          <w:sz w:val="26"/>
          <w:szCs w:val="26"/>
        </w:rPr>
        <w:t xml:space="preserve"> </w:t>
      </w:r>
      <w:r w:rsidRPr="00B8522A">
        <w:rPr>
          <w:rFonts w:ascii="Times New Roman" w:eastAsia="Times New Roman" w:hAnsi="Times New Roman" w:cs="Times New Roman"/>
          <w:sz w:val="26"/>
          <w:szCs w:val="26"/>
        </w:rPr>
        <w:t>математического</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содержания</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курса.</w:t>
      </w:r>
    </w:p>
    <w:p w:rsidR="00B8522A" w:rsidRPr="00B8522A" w:rsidRDefault="00B8522A" w:rsidP="00B8522A">
      <w:pPr>
        <w:widowControl w:val="0"/>
        <w:autoSpaceDE w:val="0"/>
        <w:autoSpaceDN w:val="0"/>
        <w:spacing w:before="9"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before="1" w:after="0" w:line="240" w:lineRule="auto"/>
        <w:ind w:left="217"/>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u w:val="thick"/>
        </w:rPr>
        <w:t>ЛИЧНОСТНЫЕ</w:t>
      </w:r>
      <w:r w:rsidRPr="00B8522A">
        <w:rPr>
          <w:rFonts w:ascii="Times New Roman" w:eastAsia="Times New Roman" w:hAnsi="Times New Roman" w:cs="Times New Roman"/>
          <w:b/>
          <w:bCs/>
          <w:spacing w:val="-4"/>
          <w:sz w:val="26"/>
          <w:szCs w:val="26"/>
          <w:u w:val="thick"/>
        </w:rPr>
        <w:t xml:space="preserve"> </w:t>
      </w:r>
      <w:r w:rsidRPr="00B8522A">
        <w:rPr>
          <w:rFonts w:ascii="Times New Roman" w:eastAsia="Times New Roman" w:hAnsi="Times New Roman" w:cs="Times New Roman"/>
          <w:b/>
          <w:bCs/>
          <w:sz w:val="26"/>
          <w:szCs w:val="26"/>
          <w:u w:val="thick"/>
        </w:rPr>
        <w:t>РЕЗУЛЬТАТЫ</w:t>
      </w:r>
    </w:p>
    <w:p w:rsidR="00B8522A" w:rsidRPr="00B8522A" w:rsidRDefault="00B8522A" w:rsidP="00B8522A">
      <w:pPr>
        <w:widowControl w:val="0"/>
        <w:autoSpaceDE w:val="0"/>
        <w:autoSpaceDN w:val="0"/>
        <w:spacing w:before="3" w:after="0" w:line="240" w:lineRule="auto"/>
        <w:rPr>
          <w:rFonts w:ascii="Times New Roman" w:eastAsia="Times New Roman" w:hAnsi="Times New Roman" w:cs="Times New Roman"/>
          <w:b/>
          <w:sz w:val="18"/>
          <w:szCs w:val="26"/>
        </w:rPr>
      </w:pPr>
    </w:p>
    <w:p w:rsidR="00B8522A" w:rsidRPr="00B8522A" w:rsidRDefault="00B8522A" w:rsidP="00B8522A">
      <w:pPr>
        <w:widowControl w:val="0"/>
        <w:autoSpaceDE w:val="0"/>
        <w:autoSpaceDN w:val="0"/>
        <w:spacing w:before="88" w:after="0" w:line="240" w:lineRule="auto"/>
        <w:ind w:left="217" w:firstLine="42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 результате изучения предмета «Математика» в начальной школе у обучающегося</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будут</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сформированы</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следующие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личностные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результаты:</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5"/>
        </w:tabs>
        <w:autoSpaceDE w:val="0"/>
        <w:autoSpaceDN w:val="0"/>
        <w:spacing w:before="76"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lastRenderedPageBreak/>
        <w:t>осознавать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необходимость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изучения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адаптации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жизненным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ситуациям, для развития общей культуры человека; развития способности мыслить,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рассуждать,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выдвигать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предположения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доказывать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или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опровергать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их;</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применять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правила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совместной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сверстниками,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проявлять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способность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договариваться,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лидировать,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следовать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указаниям,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осознавать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личную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ответственность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объективно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вклад</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общий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результат;</w:t>
      </w:r>
    </w:p>
    <w:p w:rsidR="00B8522A" w:rsidRPr="00B8522A" w:rsidRDefault="00B8522A" w:rsidP="00B8522A">
      <w:pPr>
        <w:widowControl w:val="0"/>
        <w:numPr>
          <w:ilvl w:val="0"/>
          <w:numId w:val="12"/>
        </w:numPr>
        <w:tabs>
          <w:tab w:val="left" w:pos="645"/>
        </w:tabs>
        <w:autoSpaceDE w:val="0"/>
        <w:autoSpaceDN w:val="0"/>
        <w:spacing w:before="1"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осваивать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навыки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организации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безопасного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поведения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информационной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среде;</w:t>
      </w:r>
    </w:p>
    <w:p w:rsidR="00B8522A" w:rsidRPr="00B8522A" w:rsidRDefault="00B8522A" w:rsidP="00B8522A">
      <w:pPr>
        <w:widowControl w:val="0"/>
        <w:numPr>
          <w:ilvl w:val="0"/>
          <w:numId w:val="12"/>
        </w:numPr>
        <w:tabs>
          <w:tab w:val="left" w:pos="645"/>
        </w:tabs>
        <w:autoSpaceDE w:val="0"/>
        <w:autoSpaceDN w:val="0"/>
        <w:spacing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применять математику для решения практических задач в повседневной жизни, 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том числе при оказании помощи одноклассникам, детям младшего возраста, взрослым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пожилым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людям;</w:t>
      </w:r>
    </w:p>
    <w:p w:rsidR="00B8522A" w:rsidRPr="00B8522A" w:rsidRDefault="00B8522A" w:rsidP="00B8522A">
      <w:pPr>
        <w:widowControl w:val="0"/>
        <w:numPr>
          <w:ilvl w:val="0"/>
          <w:numId w:val="12"/>
        </w:numPr>
        <w:tabs>
          <w:tab w:val="left" w:pos="645"/>
        </w:tabs>
        <w:autoSpaceDE w:val="0"/>
        <w:autoSpaceDN w:val="0"/>
        <w:spacing w:after="0" w:line="240" w:lineRule="auto"/>
        <w:ind w:right="115"/>
        <w:jc w:val="both"/>
        <w:rPr>
          <w:rFonts w:ascii="Wingdings" w:eastAsia="Times New Roman" w:hAnsi="Wingdings" w:cs="Times New Roman"/>
          <w:sz w:val="26"/>
        </w:rPr>
      </w:pPr>
      <w:r w:rsidRPr="00B8522A">
        <w:rPr>
          <w:rFonts w:ascii="Times New Roman" w:eastAsia="Times New Roman" w:hAnsi="Times New Roman" w:cs="Times New Roman"/>
          <w:sz w:val="26"/>
        </w:rPr>
        <w:t>работать в ситуациях, расширяющих опыт применения математических отношений</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 реальной жизни, повышающих интерес к интеллектуальному труду и уверенность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своих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силах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поставленных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умение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преодолевать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трудности;</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ситуации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точки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зрения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возможности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применения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рационального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эффективного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жизненных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проблем;</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успехи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изучении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намечать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пути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устранения</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трудностей;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стремиться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углублять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умения;</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пользоваться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разнообразными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информационными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средствами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предложенных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самостоятельно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выбранных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проблем,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p>
    <w:p w:rsidR="00B8522A" w:rsidRPr="00B8522A" w:rsidRDefault="00B8522A" w:rsidP="00B8522A">
      <w:pPr>
        <w:widowControl w:val="0"/>
        <w:autoSpaceDE w:val="0"/>
        <w:autoSpaceDN w:val="0"/>
        <w:spacing w:before="10"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40" w:lineRule="auto"/>
        <w:ind w:left="217"/>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u w:val="thick"/>
        </w:rPr>
        <w:t>МЕТАПРЕДМЕТНЫЕ</w:t>
      </w:r>
      <w:r w:rsidRPr="00B8522A">
        <w:rPr>
          <w:rFonts w:ascii="Times New Roman" w:eastAsia="Times New Roman" w:hAnsi="Times New Roman" w:cs="Times New Roman"/>
          <w:b/>
          <w:bCs/>
          <w:spacing w:val="-6"/>
          <w:sz w:val="26"/>
          <w:szCs w:val="26"/>
          <w:u w:val="thick"/>
        </w:rPr>
        <w:t xml:space="preserve"> </w:t>
      </w:r>
      <w:r w:rsidRPr="00B8522A">
        <w:rPr>
          <w:rFonts w:ascii="Times New Roman" w:eastAsia="Times New Roman" w:hAnsi="Times New Roman" w:cs="Times New Roman"/>
          <w:b/>
          <w:bCs/>
          <w:sz w:val="26"/>
          <w:szCs w:val="26"/>
          <w:u w:val="thick"/>
        </w:rPr>
        <w:t>РЕЗУЛЬТАТЫ</w:t>
      </w:r>
    </w:p>
    <w:p w:rsidR="00B8522A" w:rsidRPr="00B8522A" w:rsidRDefault="00B8522A" w:rsidP="00B8522A">
      <w:pPr>
        <w:widowControl w:val="0"/>
        <w:autoSpaceDE w:val="0"/>
        <w:autoSpaceDN w:val="0"/>
        <w:spacing w:before="3" w:after="0" w:line="240" w:lineRule="auto"/>
        <w:rPr>
          <w:rFonts w:ascii="Times New Roman" w:eastAsia="Times New Roman" w:hAnsi="Times New Roman" w:cs="Times New Roman"/>
          <w:b/>
          <w:sz w:val="18"/>
          <w:szCs w:val="26"/>
        </w:rPr>
      </w:pPr>
    </w:p>
    <w:p w:rsidR="00B8522A" w:rsidRPr="00B8522A" w:rsidRDefault="00B8522A" w:rsidP="00B8522A">
      <w:pPr>
        <w:widowControl w:val="0"/>
        <w:autoSpaceDE w:val="0"/>
        <w:autoSpaceDN w:val="0"/>
        <w:spacing w:before="89" w:after="0" w:line="240" w:lineRule="auto"/>
        <w:ind w:left="217" w:firstLine="427"/>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К</w:t>
      </w:r>
      <w:r w:rsidRPr="00B8522A">
        <w:rPr>
          <w:rFonts w:ascii="Times New Roman" w:eastAsia="Times New Roman" w:hAnsi="Times New Roman" w:cs="Times New Roman"/>
          <w:spacing w:val="34"/>
          <w:sz w:val="26"/>
          <w:szCs w:val="26"/>
        </w:rPr>
        <w:t xml:space="preserve"> </w:t>
      </w:r>
      <w:r w:rsidRPr="00B8522A">
        <w:rPr>
          <w:rFonts w:ascii="Times New Roman" w:eastAsia="Times New Roman" w:hAnsi="Times New Roman" w:cs="Times New Roman"/>
          <w:sz w:val="26"/>
          <w:szCs w:val="26"/>
        </w:rPr>
        <w:t>концу</w:t>
      </w:r>
      <w:r w:rsidRPr="00B8522A">
        <w:rPr>
          <w:rFonts w:ascii="Times New Roman" w:eastAsia="Times New Roman" w:hAnsi="Times New Roman" w:cs="Times New Roman"/>
          <w:spacing w:val="34"/>
          <w:sz w:val="26"/>
          <w:szCs w:val="26"/>
        </w:rPr>
        <w:t xml:space="preserve"> </w:t>
      </w:r>
      <w:r w:rsidRPr="00B8522A">
        <w:rPr>
          <w:rFonts w:ascii="Times New Roman" w:eastAsia="Times New Roman" w:hAnsi="Times New Roman" w:cs="Times New Roman"/>
          <w:sz w:val="26"/>
          <w:szCs w:val="26"/>
        </w:rPr>
        <w:t>обучения</w:t>
      </w:r>
      <w:r w:rsidRPr="00B8522A">
        <w:rPr>
          <w:rFonts w:ascii="Times New Roman" w:eastAsia="Times New Roman" w:hAnsi="Times New Roman" w:cs="Times New Roman"/>
          <w:spacing w:val="38"/>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39"/>
          <w:sz w:val="26"/>
          <w:szCs w:val="26"/>
        </w:rPr>
        <w:t xml:space="preserve"> </w:t>
      </w:r>
      <w:r w:rsidRPr="00B8522A">
        <w:rPr>
          <w:rFonts w:ascii="Times New Roman" w:eastAsia="Times New Roman" w:hAnsi="Times New Roman" w:cs="Times New Roman"/>
          <w:sz w:val="26"/>
          <w:szCs w:val="26"/>
        </w:rPr>
        <w:t>начальной</w:t>
      </w:r>
      <w:r w:rsidRPr="00B8522A">
        <w:rPr>
          <w:rFonts w:ascii="Times New Roman" w:eastAsia="Times New Roman" w:hAnsi="Times New Roman" w:cs="Times New Roman"/>
          <w:spacing w:val="37"/>
          <w:sz w:val="26"/>
          <w:szCs w:val="26"/>
        </w:rPr>
        <w:t xml:space="preserve"> </w:t>
      </w:r>
      <w:r w:rsidRPr="00B8522A">
        <w:rPr>
          <w:rFonts w:ascii="Times New Roman" w:eastAsia="Times New Roman" w:hAnsi="Times New Roman" w:cs="Times New Roman"/>
          <w:sz w:val="26"/>
          <w:szCs w:val="26"/>
        </w:rPr>
        <w:t>школе</w:t>
      </w:r>
      <w:r w:rsidRPr="00B8522A">
        <w:rPr>
          <w:rFonts w:ascii="Times New Roman" w:eastAsia="Times New Roman" w:hAnsi="Times New Roman" w:cs="Times New Roman"/>
          <w:spacing w:val="37"/>
          <w:sz w:val="26"/>
          <w:szCs w:val="26"/>
        </w:rPr>
        <w:t xml:space="preserve"> </w:t>
      </w:r>
      <w:r w:rsidRPr="00B8522A">
        <w:rPr>
          <w:rFonts w:ascii="Times New Roman" w:eastAsia="Times New Roman" w:hAnsi="Times New Roman" w:cs="Times New Roman"/>
          <w:sz w:val="26"/>
          <w:szCs w:val="26"/>
        </w:rPr>
        <w:t>у</w:t>
      </w:r>
      <w:r w:rsidRPr="00B8522A">
        <w:rPr>
          <w:rFonts w:ascii="Times New Roman" w:eastAsia="Times New Roman" w:hAnsi="Times New Roman" w:cs="Times New Roman"/>
          <w:spacing w:val="37"/>
          <w:sz w:val="26"/>
          <w:szCs w:val="26"/>
        </w:rPr>
        <w:t xml:space="preserve"> </w:t>
      </w:r>
      <w:r w:rsidRPr="00B8522A">
        <w:rPr>
          <w:rFonts w:ascii="Times New Roman" w:eastAsia="Times New Roman" w:hAnsi="Times New Roman" w:cs="Times New Roman"/>
          <w:sz w:val="26"/>
          <w:szCs w:val="26"/>
        </w:rPr>
        <w:t>обучающегося</w:t>
      </w:r>
      <w:r w:rsidRPr="00B8522A">
        <w:rPr>
          <w:rFonts w:ascii="Times New Roman" w:eastAsia="Times New Roman" w:hAnsi="Times New Roman" w:cs="Times New Roman"/>
          <w:spacing w:val="37"/>
          <w:sz w:val="26"/>
          <w:szCs w:val="26"/>
        </w:rPr>
        <w:t xml:space="preserve"> </w:t>
      </w:r>
      <w:r w:rsidRPr="00B8522A">
        <w:rPr>
          <w:rFonts w:ascii="Times New Roman" w:eastAsia="Times New Roman" w:hAnsi="Times New Roman" w:cs="Times New Roman"/>
          <w:sz w:val="26"/>
          <w:szCs w:val="26"/>
        </w:rPr>
        <w:t>формируются</w:t>
      </w:r>
      <w:r w:rsidRPr="00B8522A">
        <w:rPr>
          <w:rFonts w:ascii="Times New Roman" w:eastAsia="Times New Roman" w:hAnsi="Times New Roman" w:cs="Times New Roman"/>
          <w:spacing w:val="35"/>
          <w:sz w:val="26"/>
          <w:szCs w:val="26"/>
        </w:rPr>
        <w:t xml:space="preserve"> </w:t>
      </w:r>
      <w:r w:rsidRPr="00B8522A">
        <w:rPr>
          <w:rFonts w:ascii="Times New Roman" w:eastAsia="Times New Roman" w:hAnsi="Times New Roman" w:cs="Times New Roman"/>
          <w:sz w:val="26"/>
          <w:szCs w:val="26"/>
        </w:rPr>
        <w:t>следующие</w:t>
      </w:r>
      <w:r w:rsidRPr="00B8522A">
        <w:rPr>
          <w:rFonts w:ascii="Times New Roman" w:eastAsia="Times New Roman" w:hAnsi="Times New Roman" w:cs="Times New Roman"/>
          <w:spacing w:val="-62"/>
          <w:sz w:val="26"/>
          <w:szCs w:val="26"/>
        </w:rPr>
        <w:t xml:space="preserve"> </w:t>
      </w:r>
      <w:r w:rsidRPr="00B8522A">
        <w:rPr>
          <w:rFonts w:ascii="Times New Roman" w:eastAsia="Times New Roman" w:hAnsi="Times New Roman" w:cs="Times New Roman"/>
          <w:sz w:val="26"/>
          <w:szCs w:val="26"/>
        </w:rPr>
        <w:t>универсальные</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учебные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действия.</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before="1" w:after="0" w:line="240" w:lineRule="auto"/>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познавательные</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b/>
          <w:i/>
          <w:sz w:val="25"/>
          <w:szCs w:val="26"/>
        </w:rPr>
      </w:pPr>
    </w:p>
    <w:p w:rsidR="00B8522A" w:rsidRPr="00B8522A" w:rsidRDefault="00B8522A" w:rsidP="00B8522A">
      <w:pPr>
        <w:widowControl w:val="0"/>
        <w:numPr>
          <w:ilvl w:val="0"/>
          <w:numId w:val="9"/>
        </w:numPr>
        <w:tabs>
          <w:tab w:val="left" w:pos="498"/>
        </w:tabs>
        <w:autoSpaceDE w:val="0"/>
        <w:autoSpaceDN w:val="0"/>
        <w:spacing w:after="0" w:line="240" w:lineRule="auto"/>
        <w:rPr>
          <w:rFonts w:ascii="Times New Roman" w:eastAsia="Times New Roman" w:hAnsi="Times New Roman" w:cs="Times New Roman"/>
          <w:b/>
          <w:i/>
          <w:sz w:val="26"/>
        </w:rPr>
      </w:pPr>
      <w:r w:rsidRPr="00B8522A">
        <w:rPr>
          <w:rFonts w:ascii="Times New Roman" w:eastAsia="Times New Roman" w:hAnsi="Times New Roman" w:cs="Times New Roman"/>
          <w:b/>
          <w:i/>
          <w:sz w:val="26"/>
        </w:rPr>
        <w:t>Базовые</w:t>
      </w:r>
      <w:r w:rsidRPr="00B8522A">
        <w:rPr>
          <w:rFonts w:ascii="Times New Roman" w:eastAsia="Times New Roman" w:hAnsi="Times New Roman" w:cs="Times New Roman"/>
          <w:b/>
          <w:i/>
          <w:spacing w:val="-3"/>
          <w:sz w:val="26"/>
        </w:rPr>
        <w:t xml:space="preserve"> </w:t>
      </w:r>
      <w:r w:rsidRPr="00B8522A">
        <w:rPr>
          <w:rFonts w:ascii="Times New Roman" w:eastAsia="Times New Roman" w:hAnsi="Times New Roman" w:cs="Times New Roman"/>
          <w:b/>
          <w:i/>
          <w:sz w:val="26"/>
        </w:rPr>
        <w:t>логические</w:t>
      </w:r>
      <w:r w:rsidRPr="00B8522A">
        <w:rPr>
          <w:rFonts w:ascii="Times New Roman" w:eastAsia="Times New Roman" w:hAnsi="Times New Roman" w:cs="Times New Roman"/>
          <w:b/>
          <w:i/>
          <w:spacing w:val="-5"/>
          <w:sz w:val="26"/>
        </w:rPr>
        <w:t xml:space="preserve"> </w:t>
      </w:r>
      <w:r w:rsidRPr="00B8522A">
        <w:rPr>
          <w:rFonts w:ascii="Times New Roman" w:eastAsia="Times New Roman" w:hAnsi="Times New Roman" w:cs="Times New Roman"/>
          <w:b/>
          <w:i/>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08"/>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связи</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9"/>
          <w:sz w:val="26"/>
        </w:rPr>
        <w:t xml:space="preserve"> </w:t>
      </w:r>
      <w:r w:rsidRPr="00B8522A">
        <w:rPr>
          <w:rFonts w:ascii="Times New Roman" w:eastAsia="Times New Roman" w:hAnsi="Times New Roman" w:cs="Times New Roman"/>
          <w:sz w:val="26"/>
        </w:rPr>
        <w:t>зависимости</w:t>
      </w:r>
      <w:r w:rsidRPr="00B8522A">
        <w:rPr>
          <w:rFonts w:ascii="Times New Roman" w:eastAsia="Times New Roman" w:hAnsi="Times New Roman" w:cs="Times New Roman"/>
          <w:spacing w:val="9"/>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9"/>
          <w:sz w:val="26"/>
        </w:rPr>
        <w:t xml:space="preserve"> </w:t>
      </w:r>
      <w:r w:rsidRPr="00B8522A">
        <w:rPr>
          <w:rFonts w:ascii="Times New Roman" w:eastAsia="Times New Roman" w:hAnsi="Times New Roman" w:cs="Times New Roman"/>
          <w:sz w:val="26"/>
        </w:rPr>
        <w:t>математическими</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объектами</w:t>
      </w:r>
      <w:r w:rsidRPr="00B8522A">
        <w:rPr>
          <w:rFonts w:ascii="Times New Roman" w:eastAsia="Times New Roman" w:hAnsi="Times New Roman" w:cs="Times New Roman"/>
          <w:spacing w:val="9"/>
          <w:sz w:val="26"/>
        </w:rPr>
        <w:t xml:space="preserve"> </w:t>
      </w:r>
      <w:r w:rsidRPr="00B8522A">
        <w:rPr>
          <w:rFonts w:ascii="Times New Roman" w:eastAsia="Times New Roman" w:hAnsi="Times New Roman" w:cs="Times New Roman"/>
          <w:sz w:val="26"/>
        </w:rPr>
        <w:t>(часть-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целое;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причина-следствие;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протяжённость);</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применять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базовые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логические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универсальные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сравнение,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анализ,</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классификация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(группировка),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обобщение;</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приобретать</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практические</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графические</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измерительные</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навыки</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успешного</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учебных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житейских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представлять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текстовую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её</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решение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виде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модели,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схемы,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арифметической</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записи,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текста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соответствии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предложенной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учебной проблемой.</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numPr>
          <w:ilvl w:val="0"/>
          <w:numId w:val="9"/>
        </w:numPr>
        <w:tabs>
          <w:tab w:val="left" w:pos="498"/>
        </w:tabs>
        <w:autoSpaceDE w:val="0"/>
        <w:autoSpaceDN w:val="0"/>
        <w:spacing w:before="1" w:after="0" w:line="298" w:lineRule="exact"/>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Базовые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исследовательские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1"/>
        <w:rPr>
          <w:rFonts w:ascii="Wingdings" w:eastAsia="Times New Roman" w:hAnsi="Wingdings" w:cs="Times New Roman"/>
          <w:sz w:val="26"/>
        </w:rPr>
      </w:pPr>
      <w:r w:rsidRPr="00B8522A">
        <w:rPr>
          <w:rFonts w:ascii="Times New Roman" w:eastAsia="Times New Roman" w:hAnsi="Times New Roman" w:cs="Times New Roman"/>
          <w:sz w:val="26"/>
        </w:rPr>
        <w:t>проявлять</w:t>
      </w:r>
      <w:r w:rsidRPr="00B8522A">
        <w:rPr>
          <w:rFonts w:ascii="Times New Roman" w:eastAsia="Times New Roman" w:hAnsi="Times New Roman" w:cs="Times New Roman"/>
          <w:spacing w:val="10"/>
          <w:sz w:val="26"/>
        </w:rPr>
        <w:t xml:space="preserve"> </w:t>
      </w:r>
      <w:r w:rsidRPr="00B8522A">
        <w:rPr>
          <w:rFonts w:ascii="Times New Roman" w:eastAsia="Times New Roman" w:hAnsi="Times New Roman" w:cs="Times New Roman"/>
          <w:sz w:val="26"/>
        </w:rPr>
        <w:t>способность</w:t>
      </w:r>
      <w:r w:rsidRPr="00B8522A">
        <w:rPr>
          <w:rFonts w:ascii="Times New Roman" w:eastAsia="Times New Roman" w:hAnsi="Times New Roman" w:cs="Times New Roman"/>
          <w:spacing w:val="10"/>
          <w:sz w:val="26"/>
        </w:rPr>
        <w:t xml:space="preserve"> </w:t>
      </w:r>
      <w:r w:rsidRPr="00B8522A">
        <w:rPr>
          <w:rFonts w:ascii="Times New Roman" w:eastAsia="Times New Roman" w:hAnsi="Times New Roman" w:cs="Times New Roman"/>
          <w:sz w:val="26"/>
        </w:rPr>
        <w:t>ориентироваться</w:t>
      </w:r>
      <w:r w:rsidRPr="00B8522A">
        <w:rPr>
          <w:rFonts w:ascii="Times New Roman" w:eastAsia="Times New Roman" w:hAnsi="Times New Roman" w:cs="Times New Roman"/>
          <w:spacing w:val="1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учебном</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материале</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разных</w:t>
      </w:r>
      <w:r w:rsidRPr="00B8522A">
        <w:rPr>
          <w:rFonts w:ascii="Times New Roman" w:eastAsia="Times New Roman" w:hAnsi="Times New Roman" w:cs="Times New Roman"/>
          <w:spacing w:val="11"/>
          <w:sz w:val="26"/>
        </w:rPr>
        <w:t xml:space="preserve"> </w:t>
      </w:r>
      <w:r w:rsidRPr="00B8522A">
        <w:rPr>
          <w:rFonts w:ascii="Times New Roman" w:eastAsia="Times New Roman" w:hAnsi="Times New Roman" w:cs="Times New Roman"/>
          <w:sz w:val="26"/>
        </w:rPr>
        <w:t>разделов</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курса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математики;</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понимать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адекватно</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9"/>
          <w:sz w:val="26"/>
        </w:rPr>
        <w:t xml:space="preserve"> </w:t>
      </w:r>
      <w:r w:rsidRPr="00B8522A">
        <w:rPr>
          <w:rFonts w:ascii="Times New Roman" w:eastAsia="Times New Roman" w:hAnsi="Times New Roman" w:cs="Times New Roman"/>
          <w:sz w:val="26"/>
        </w:rPr>
        <w:t>математическую</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терминологию:</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характеризовать,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практических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применять</w:t>
      </w:r>
      <w:r w:rsidRPr="00B8522A">
        <w:rPr>
          <w:rFonts w:ascii="Times New Roman" w:eastAsia="Times New Roman" w:hAnsi="Times New Roman" w:cs="Times New Roman"/>
          <w:spacing w:val="58"/>
          <w:sz w:val="26"/>
        </w:rPr>
        <w:t xml:space="preserve"> </w:t>
      </w:r>
      <w:r w:rsidRPr="00B8522A">
        <w:rPr>
          <w:rFonts w:ascii="Times New Roman" w:eastAsia="Times New Roman" w:hAnsi="Times New Roman" w:cs="Times New Roman"/>
          <w:sz w:val="26"/>
        </w:rPr>
        <w:t>изученные</w:t>
      </w:r>
      <w:r w:rsidRPr="00B8522A">
        <w:rPr>
          <w:rFonts w:ascii="Times New Roman" w:eastAsia="Times New Roman" w:hAnsi="Times New Roman" w:cs="Times New Roman"/>
          <w:spacing w:val="57"/>
          <w:sz w:val="26"/>
        </w:rPr>
        <w:t xml:space="preserve"> </w:t>
      </w:r>
      <w:r w:rsidRPr="00B8522A">
        <w:rPr>
          <w:rFonts w:ascii="Times New Roman" w:eastAsia="Times New Roman" w:hAnsi="Times New Roman" w:cs="Times New Roman"/>
          <w:sz w:val="26"/>
        </w:rPr>
        <w:t>методы</w:t>
      </w:r>
      <w:r w:rsidRPr="00B8522A">
        <w:rPr>
          <w:rFonts w:ascii="Times New Roman" w:eastAsia="Times New Roman" w:hAnsi="Times New Roman" w:cs="Times New Roman"/>
          <w:spacing w:val="58"/>
          <w:sz w:val="26"/>
        </w:rPr>
        <w:t xml:space="preserve"> </w:t>
      </w:r>
      <w:r w:rsidRPr="00B8522A">
        <w:rPr>
          <w:rFonts w:ascii="Times New Roman" w:eastAsia="Times New Roman" w:hAnsi="Times New Roman" w:cs="Times New Roman"/>
          <w:sz w:val="26"/>
        </w:rPr>
        <w:t>познания</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(измерение,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моделирование,</w:t>
      </w:r>
      <w:r w:rsidRPr="00B8522A">
        <w:rPr>
          <w:rFonts w:ascii="Times New Roman" w:eastAsia="Times New Roman" w:hAnsi="Times New Roman" w:cs="Times New Roman"/>
          <w:spacing w:val="58"/>
          <w:sz w:val="26"/>
        </w:rPr>
        <w:t xml:space="preserve"> </w:t>
      </w:r>
      <w:r w:rsidRPr="00B8522A">
        <w:rPr>
          <w:rFonts w:ascii="Times New Roman" w:eastAsia="Times New Roman" w:hAnsi="Times New Roman" w:cs="Times New Roman"/>
          <w:sz w:val="26"/>
        </w:rPr>
        <w:t>перебор</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вариантов).</w:t>
      </w:r>
    </w:p>
    <w:p w:rsidR="00B8522A" w:rsidRPr="00B8522A" w:rsidRDefault="00B8522A" w:rsidP="00B8522A">
      <w:pPr>
        <w:widowControl w:val="0"/>
        <w:autoSpaceDE w:val="0"/>
        <w:autoSpaceDN w:val="0"/>
        <w:spacing w:before="10" w:after="0" w:line="240" w:lineRule="auto"/>
        <w:rPr>
          <w:rFonts w:ascii="Times New Roman" w:eastAsia="Times New Roman" w:hAnsi="Times New Roman" w:cs="Times New Roman"/>
          <w:sz w:val="25"/>
          <w:szCs w:val="26"/>
        </w:rPr>
      </w:pPr>
    </w:p>
    <w:p w:rsidR="00B8522A" w:rsidRPr="00B8522A" w:rsidRDefault="00B8522A" w:rsidP="00B8522A">
      <w:pPr>
        <w:widowControl w:val="0"/>
        <w:numPr>
          <w:ilvl w:val="0"/>
          <w:numId w:val="9"/>
        </w:numPr>
        <w:tabs>
          <w:tab w:val="left" w:pos="499"/>
        </w:tabs>
        <w:autoSpaceDE w:val="0"/>
        <w:autoSpaceDN w:val="0"/>
        <w:spacing w:after="0" w:line="240" w:lineRule="auto"/>
        <w:ind w:hanging="282"/>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Работа</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с</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информацией:</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5"/>
        </w:tabs>
        <w:autoSpaceDE w:val="0"/>
        <w:autoSpaceDN w:val="0"/>
        <w:spacing w:before="76"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lastRenderedPageBreak/>
        <w:t>находить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графическую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разных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источниках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информационной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среды;</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интерпретировать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графически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представленную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(схему,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диаграмму,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другую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модель);</w:t>
      </w:r>
    </w:p>
    <w:p w:rsidR="00B8522A" w:rsidRPr="00B8522A" w:rsidRDefault="00B8522A" w:rsidP="00B8522A">
      <w:pPr>
        <w:widowControl w:val="0"/>
        <w:numPr>
          <w:ilvl w:val="0"/>
          <w:numId w:val="12"/>
        </w:numPr>
        <w:tabs>
          <w:tab w:val="left" w:pos="645"/>
        </w:tabs>
        <w:autoSpaceDE w:val="0"/>
        <w:autoSpaceDN w:val="0"/>
        <w:spacing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представлять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формулировать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утверждение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образцу,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соответствии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требованиями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принимать правила, безопасно использовать предлагаемые электронные средства 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источники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информации.</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98" w:lineRule="exact"/>
        <w:ind w:left="217"/>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коммуникативные</w:t>
      </w:r>
      <w:r w:rsidRPr="00B8522A">
        <w:rPr>
          <w:rFonts w:ascii="Times New Roman" w:eastAsia="Times New Roman" w:hAnsi="Times New Roman" w:cs="Times New Roman"/>
          <w:b/>
          <w:bCs/>
          <w:i/>
          <w:iCs/>
          <w:spacing w:val="-4"/>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утверждения,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истинность;</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логическое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рассуждение;</w:t>
      </w:r>
    </w:p>
    <w:p w:rsidR="00B8522A" w:rsidRPr="00B8522A" w:rsidRDefault="00B8522A" w:rsidP="00B8522A">
      <w:pPr>
        <w:widowControl w:val="0"/>
        <w:numPr>
          <w:ilvl w:val="0"/>
          <w:numId w:val="12"/>
        </w:numPr>
        <w:tabs>
          <w:tab w:val="left" w:pos="644"/>
          <w:tab w:val="left" w:pos="645"/>
          <w:tab w:val="left" w:pos="2403"/>
          <w:tab w:val="left" w:pos="3273"/>
          <w:tab w:val="left" w:pos="4421"/>
          <w:tab w:val="left" w:pos="5088"/>
          <w:tab w:val="left" w:pos="6657"/>
          <w:tab w:val="left" w:pos="7818"/>
          <w:tab w:val="left" w:pos="8243"/>
          <w:tab w:val="left" w:pos="9034"/>
        </w:tabs>
        <w:autoSpaceDE w:val="0"/>
        <w:autoSpaceDN w:val="0"/>
        <w:spacing w:before="1" w:after="0" w:line="240" w:lineRule="auto"/>
        <w:ind w:right="110"/>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z w:val="26"/>
        </w:rPr>
        <w:tab/>
        <w:t>текст</w:t>
      </w:r>
      <w:r w:rsidRPr="00B8522A">
        <w:rPr>
          <w:rFonts w:ascii="Times New Roman" w:eastAsia="Times New Roman" w:hAnsi="Times New Roman" w:cs="Times New Roman"/>
          <w:sz w:val="26"/>
        </w:rPr>
        <w:tab/>
        <w:t>задания</w:t>
      </w:r>
      <w:r w:rsidRPr="00B8522A">
        <w:rPr>
          <w:rFonts w:ascii="Times New Roman" w:eastAsia="Times New Roman" w:hAnsi="Times New Roman" w:cs="Times New Roman"/>
          <w:sz w:val="26"/>
        </w:rPr>
        <w:tab/>
        <w:t>для</w:t>
      </w:r>
      <w:r w:rsidRPr="00B8522A">
        <w:rPr>
          <w:rFonts w:ascii="Times New Roman" w:eastAsia="Times New Roman" w:hAnsi="Times New Roman" w:cs="Times New Roman"/>
          <w:sz w:val="26"/>
        </w:rPr>
        <w:tab/>
        <w:t>объяснения</w:t>
      </w:r>
      <w:r w:rsidRPr="00B8522A">
        <w:rPr>
          <w:rFonts w:ascii="Times New Roman" w:eastAsia="Times New Roman" w:hAnsi="Times New Roman" w:cs="Times New Roman"/>
          <w:sz w:val="26"/>
        </w:rPr>
        <w:tab/>
        <w:t>способа</w:t>
      </w:r>
      <w:r w:rsidRPr="00B8522A">
        <w:rPr>
          <w:rFonts w:ascii="Times New Roman" w:eastAsia="Times New Roman" w:hAnsi="Times New Roman" w:cs="Times New Roman"/>
          <w:sz w:val="26"/>
        </w:rPr>
        <w:tab/>
        <w:t>и</w:t>
      </w:r>
      <w:r w:rsidRPr="00B8522A">
        <w:rPr>
          <w:rFonts w:ascii="Times New Roman" w:eastAsia="Times New Roman" w:hAnsi="Times New Roman" w:cs="Times New Roman"/>
          <w:sz w:val="26"/>
        </w:rPr>
        <w:tab/>
        <w:t>хода</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решения</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математической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формулировать ответ;</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комментировать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процесс</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построения,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решения;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объяснять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полученный</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ответ</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использованием</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изученной терминологии;</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5"/>
        <w:jc w:val="both"/>
        <w:rPr>
          <w:rFonts w:ascii="Wingdings" w:eastAsia="Times New Roman" w:hAnsi="Wingdings" w:cs="Times New Roman"/>
          <w:sz w:val="26"/>
        </w:rPr>
      </w:pPr>
      <w:r w:rsidRPr="00B8522A">
        <w:rPr>
          <w:rFonts w:ascii="Times New Roman" w:eastAsia="Times New Roman" w:hAnsi="Times New Roman" w:cs="Times New Roman"/>
          <w:sz w:val="26"/>
        </w:rPr>
        <w:t>в процессе диалогов по обсуждению изученного материала —задавать вопросы,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высказывать суждения, оценивать выступления участников, приводить доказательства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правоты,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проявлять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этику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общения;</w:t>
      </w:r>
    </w:p>
    <w:p w:rsidR="00B8522A" w:rsidRPr="00B8522A" w:rsidRDefault="00B8522A" w:rsidP="00B8522A">
      <w:pPr>
        <w:widowControl w:val="0"/>
        <w:numPr>
          <w:ilvl w:val="0"/>
          <w:numId w:val="12"/>
        </w:numPr>
        <w:tabs>
          <w:tab w:val="left" w:pos="645"/>
        </w:tabs>
        <w:autoSpaceDE w:val="0"/>
        <w:autoSpaceDN w:val="0"/>
        <w:spacing w:after="0" w:line="240" w:lineRule="auto"/>
        <w:ind w:right="106"/>
        <w:jc w:val="both"/>
        <w:rPr>
          <w:rFonts w:ascii="Wingdings" w:eastAsia="Times New Roman" w:hAnsi="Wingdings" w:cs="Times New Roman"/>
          <w:sz w:val="26"/>
        </w:rPr>
      </w:pPr>
      <w:r w:rsidRPr="00B8522A">
        <w:rPr>
          <w:rFonts w:ascii="Times New Roman" w:eastAsia="Times New Roman" w:hAnsi="Times New Roman" w:cs="Times New Roman"/>
          <w:sz w:val="26"/>
        </w:rPr>
        <w:t>создавать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соответствии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вида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–описание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(например, геометрической фигуры), рассуждение (к примеру, при решении 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инструкция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(например,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отрезка);</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ориентироваться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алгоритмах: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воспроизводить,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исправлять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деформированные;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аналогии;</w:t>
      </w:r>
    </w:p>
    <w:p w:rsidR="00B8522A" w:rsidRPr="00B8522A" w:rsidRDefault="00B8522A" w:rsidP="00B8522A">
      <w:pPr>
        <w:widowControl w:val="0"/>
        <w:numPr>
          <w:ilvl w:val="0"/>
          <w:numId w:val="12"/>
        </w:numPr>
        <w:tabs>
          <w:tab w:val="left" w:pos="645"/>
        </w:tabs>
        <w:autoSpaceDE w:val="0"/>
        <w:autoSpaceDN w:val="0"/>
        <w:spacing w:after="0" w:line="299"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самостоятельно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тексты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заданий,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аналогичные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типовым</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изученным.</w:t>
      </w:r>
    </w:p>
    <w:p w:rsidR="00B8522A" w:rsidRPr="00B8522A" w:rsidRDefault="00B8522A" w:rsidP="00B8522A">
      <w:pPr>
        <w:widowControl w:val="0"/>
        <w:autoSpaceDE w:val="0"/>
        <w:autoSpaceDN w:val="0"/>
        <w:spacing w:before="1"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Универсальные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регулятивные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учебные</w:t>
      </w:r>
      <w:r w:rsidRPr="00B8522A">
        <w:rPr>
          <w:rFonts w:ascii="Times New Roman" w:eastAsia="Times New Roman" w:hAnsi="Times New Roman" w:cs="Times New Roman"/>
          <w:b/>
          <w:bCs/>
          <w:i/>
          <w:iCs/>
          <w:spacing w:val="-5"/>
          <w:sz w:val="26"/>
          <w:szCs w:val="26"/>
        </w:rPr>
        <w:t xml:space="preserve"> </w:t>
      </w:r>
      <w:r w:rsidRPr="00B8522A">
        <w:rPr>
          <w:rFonts w:ascii="Times New Roman" w:eastAsia="Times New Roman" w:hAnsi="Times New Roman" w:cs="Times New Roman"/>
          <w:b/>
          <w:bCs/>
          <w:i/>
          <w:iCs/>
          <w:sz w:val="26"/>
          <w:szCs w:val="26"/>
        </w:rPr>
        <w:t>действия:</w:t>
      </w:r>
    </w:p>
    <w:p w:rsidR="00B8522A" w:rsidRPr="00B8522A" w:rsidRDefault="00B8522A" w:rsidP="00B8522A">
      <w:pPr>
        <w:widowControl w:val="0"/>
        <w:numPr>
          <w:ilvl w:val="0"/>
          <w:numId w:val="8"/>
        </w:numPr>
        <w:tabs>
          <w:tab w:val="left" w:pos="498"/>
        </w:tabs>
        <w:autoSpaceDE w:val="0"/>
        <w:autoSpaceDN w:val="0"/>
        <w:spacing w:after="0" w:line="298" w:lineRule="exact"/>
        <w:jc w:val="both"/>
        <w:rPr>
          <w:rFonts w:ascii="Times New Roman" w:eastAsia="Times New Roman" w:hAnsi="Times New Roman" w:cs="Times New Roman"/>
          <w:b/>
          <w:i/>
          <w:sz w:val="26"/>
        </w:rPr>
      </w:pPr>
      <w:r w:rsidRPr="00B8522A">
        <w:rPr>
          <w:rFonts w:ascii="Times New Roman" w:eastAsia="Times New Roman" w:hAnsi="Times New Roman" w:cs="Times New Roman"/>
          <w:b/>
          <w:i/>
          <w:sz w:val="26"/>
        </w:rPr>
        <w:t>Самоорганизация:</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планировать этапы предстоящей работы, определять последовательность учебных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действий;</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правила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безопасного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электронных</w:t>
      </w:r>
      <w:r w:rsidRPr="00B8522A">
        <w:rPr>
          <w:rFonts w:ascii="Times New Roman" w:eastAsia="Times New Roman" w:hAnsi="Times New Roman" w:cs="Times New Roman"/>
          <w:spacing w:val="66"/>
          <w:sz w:val="26"/>
        </w:rPr>
        <w:t xml:space="preserve"> </w:t>
      </w:r>
      <w:r w:rsidRPr="00B8522A">
        <w:rPr>
          <w:rFonts w:ascii="Times New Roman" w:eastAsia="Times New Roman" w:hAnsi="Times New Roman" w:cs="Times New Roman"/>
          <w:sz w:val="26"/>
        </w:rPr>
        <w:t>средств,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предлагаемых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процессе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обучения.</w:t>
      </w:r>
    </w:p>
    <w:p w:rsidR="00B8522A" w:rsidRPr="00B8522A" w:rsidRDefault="00B8522A" w:rsidP="00B8522A">
      <w:pPr>
        <w:widowControl w:val="0"/>
        <w:numPr>
          <w:ilvl w:val="0"/>
          <w:numId w:val="8"/>
        </w:numPr>
        <w:tabs>
          <w:tab w:val="left" w:pos="498"/>
        </w:tabs>
        <w:autoSpaceDE w:val="0"/>
        <w:autoSpaceDN w:val="0"/>
        <w:spacing w:after="0" w:line="299" w:lineRule="exact"/>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Самоконтроль:</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7"/>
        <w:jc w:val="both"/>
        <w:rPr>
          <w:rFonts w:ascii="Wingdings" w:eastAsia="Times New Roman" w:hAnsi="Wingdings" w:cs="Times New Roman"/>
          <w:sz w:val="26"/>
        </w:rPr>
      </w:pPr>
      <w:r w:rsidRPr="00B8522A">
        <w:rPr>
          <w:rFonts w:ascii="Times New Roman" w:eastAsia="Times New Roman" w:hAnsi="Times New Roman" w:cs="Times New Roman"/>
          <w:sz w:val="26"/>
        </w:rPr>
        <w:t>осуществлять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контроль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процесса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объективно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их;</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необходимости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корректировать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способы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действий;</w:t>
      </w:r>
    </w:p>
    <w:p w:rsidR="00B8522A" w:rsidRPr="00B8522A" w:rsidRDefault="00B8522A" w:rsidP="00B8522A">
      <w:pPr>
        <w:widowControl w:val="0"/>
        <w:numPr>
          <w:ilvl w:val="0"/>
          <w:numId w:val="12"/>
        </w:numPr>
        <w:tabs>
          <w:tab w:val="left" w:pos="645"/>
        </w:tabs>
        <w:autoSpaceDE w:val="0"/>
        <w:autoSpaceDN w:val="0"/>
        <w:spacing w:after="0" w:line="240" w:lineRule="auto"/>
        <w:ind w:right="117"/>
        <w:jc w:val="both"/>
        <w:rPr>
          <w:rFonts w:ascii="Wingdings" w:eastAsia="Times New Roman" w:hAnsi="Wingdings" w:cs="Times New Roman"/>
          <w:sz w:val="26"/>
        </w:rPr>
      </w:pPr>
      <w:r w:rsidRPr="00B8522A">
        <w:rPr>
          <w:rFonts w:ascii="Times New Roman" w:eastAsia="Times New Roman" w:hAnsi="Times New Roman" w:cs="Times New Roman"/>
          <w:sz w:val="26"/>
        </w:rPr>
        <w:t>находить ошибки в своей работе, устанавливать их причины, вести поиск путей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преодоления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ошибок;</w:t>
      </w:r>
    </w:p>
    <w:p w:rsidR="00B8522A" w:rsidRPr="00B8522A" w:rsidRDefault="00B8522A" w:rsidP="00B8522A">
      <w:pPr>
        <w:widowControl w:val="0"/>
        <w:numPr>
          <w:ilvl w:val="0"/>
          <w:numId w:val="8"/>
        </w:numPr>
        <w:tabs>
          <w:tab w:val="left" w:pos="498"/>
        </w:tabs>
        <w:autoSpaceDE w:val="0"/>
        <w:autoSpaceDN w:val="0"/>
        <w:spacing w:after="0" w:line="299" w:lineRule="exact"/>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Самооценка:</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предвидеть возможность возникновения трудностей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 ошибок, предусматривать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способы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предупреждения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(формулирование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вопросов,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обращение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учебнику,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дополнительным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средствам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обучения,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 том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электронным);</w:t>
      </w:r>
    </w:p>
    <w:p w:rsidR="00B8522A" w:rsidRPr="00B8522A" w:rsidRDefault="00B8522A" w:rsidP="00B8522A">
      <w:pPr>
        <w:widowControl w:val="0"/>
        <w:numPr>
          <w:ilvl w:val="0"/>
          <w:numId w:val="12"/>
        </w:numPr>
        <w:tabs>
          <w:tab w:val="left" w:pos="645"/>
        </w:tabs>
        <w:autoSpaceDE w:val="0"/>
        <w:autoSpaceDN w:val="0"/>
        <w:spacing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рациональность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качественную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характеристику.</w:t>
      </w: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Совместная</w:t>
      </w:r>
      <w:r w:rsidRPr="00B8522A">
        <w:rPr>
          <w:rFonts w:ascii="Times New Roman" w:eastAsia="Times New Roman" w:hAnsi="Times New Roman" w:cs="Times New Roman"/>
          <w:b/>
          <w:bCs/>
          <w:i/>
          <w:iCs/>
          <w:spacing w:val="-6"/>
          <w:sz w:val="26"/>
          <w:szCs w:val="26"/>
        </w:rPr>
        <w:t xml:space="preserve"> </w:t>
      </w:r>
      <w:r w:rsidRPr="00B8522A">
        <w:rPr>
          <w:rFonts w:ascii="Times New Roman" w:eastAsia="Times New Roman" w:hAnsi="Times New Roman" w:cs="Times New Roman"/>
          <w:b/>
          <w:bCs/>
          <w:i/>
          <w:iCs/>
          <w:sz w:val="26"/>
          <w:szCs w:val="26"/>
        </w:rPr>
        <w:t>деятельность:</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участвовать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совместной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деятельности: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членами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группы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(например,</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случае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требующих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перебора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большого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количества</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15"/>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вариантов,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приведения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примеров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контрпримеров);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согласовывать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мнения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ходе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поиска</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доказательств, выбора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рационального</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способа,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анализа</w:t>
      </w:r>
      <w:r w:rsidRPr="00B8522A">
        <w:rPr>
          <w:rFonts w:ascii="Times New Roman" w:eastAsia="Times New Roman" w:hAnsi="Times New Roman" w:cs="Times New Roman"/>
          <w:spacing w:val="-2"/>
          <w:sz w:val="26"/>
          <w:szCs w:val="26"/>
        </w:rPr>
        <w:t xml:space="preserve"> </w:t>
      </w:r>
      <w:r w:rsidRPr="00B8522A">
        <w:rPr>
          <w:rFonts w:ascii="Times New Roman" w:eastAsia="Times New Roman" w:hAnsi="Times New Roman" w:cs="Times New Roman"/>
          <w:sz w:val="26"/>
          <w:szCs w:val="26"/>
        </w:rPr>
        <w:t>информации;</w:t>
      </w:r>
    </w:p>
    <w:p w:rsidR="00B8522A" w:rsidRPr="00B8522A" w:rsidRDefault="00B8522A" w:rsidP="00B8522A">
      <w:pPr>
        <w:widowControl w:val="0"/>
        <w:numPr>
          <w:ilvl w:val="0"/>
          <w:numId w:val="12"/>
        </w:numPr>
        <w:tabs>
          <w:tab w:val="left" w:pos="645"/>
        </w:tabs>
        <w:autoSpaceDE w:val="0"/>
        <w:autoSpaceDN w:val="0"/>
        <w:spacing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осуществлять совместный контроль и оценку выполняемых действий, предвидеть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возможность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возникновения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ошибок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трудностей,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предусматривать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пути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предупреждения.</w:t>
      </w:r>
    </w:p>
    <w:p w:rsidR="00B8522A" w:rsidRPr="00B8522A" w:rsidRDefault="00B8522A" w:rsidP="00B8522A">
      <w:pPr>
        <w:widowControl w:val="0"/>
        <w:autoSpaceDE w:val="0"/>
        <w:autoSpaceDN w:val="0"/>
        <w:spacing w:before="2" w:after="0" w:line="240" w:lineRule="auto"/>
        <w:rPr>
          <w:rFonts w:ascii="Times New Roman" w:eastAsia="Times New Roman" w:hAnsi="Times New Roman" w:cs="Times New Roman"/>
          <w:sz w:val="26"/>
          <w:szCs w:val="26"/>
        </w:rPr>
      </w:pPr>
    </w:p>
    <w:p w:rsidR="00B8522A" w:rsidRPr="00B8522A" w:rsidRDefault="00B8522A" w:rsidP="00B8522A">
      <w:pPr>
        <w:widowControl w:val="0"/>
        <w:autoSpaceDE w:val="0"/>
        <w:autoSpaceDN w:val="0"/>
        <w:spacing w:after="0" w:line="240" w:lineRule="auto"/>
        <w:ind w:left="217"/>
        <w:outlineLvl w:val="1"/>
        <w:rPr>
          <w:rFonts w:ascii="Times New Roman" w:eastAsia="Times New Roman" w:hAnsi="Times New Roman" w:cs="Times New Roman"/>
          <w:b/>
          <w:bCs/>
          <w:sz w:val="26"/>
          <w:szCs w:val="26"/>
        </w:rPr>
      </w:pPr>
      <w:r w:rsidRPr="00B8522A">
        <w:rPr>
          <w:rFonts w:ascii="Times New Roman" w:eastAsia="Times New Roman" w:hAnsi="Times New Roman" w:cs="Times New Roman"/>
          <w:b/>
          <w:bCs/>
          <w:sz w:val="26"/>
          <w:szCs w:val="26"/>
          <w:u w:val="thick"/>
        </w:rPr>
        <w:t>ПРЕДМЕТНЫЕ</w:t>
      </w:r>
      <w:r w:rsidRPr="00B8522A">
        <w:rPr>
          <w:rFonts w:ascii="Times New Roman" w:eastAsia="Times New Roman" w:hAnsi="Times New Roman" w:cs="Times New Roman"/>
          <w:b/>
          <w:bCs/>
          <w:spacing w:val="-6"/>
          <w:sz w:val="26"/>
          <w:szCs w:val="26"/>
          <w:u w:val="thick"/>
        </w:rPr>
        <w:t xml:space="preserve"> </w:t>
      </w:r>
      <w:r w:rsidRPr="00B8522A">
        <w:rPr>
          <w:rFonts w:ascii="Times New Roman" w:eastAsia="Times New Roman" w:hAnsi="Times New Roman" w:cs="Times New Roman"/>
          <w:b/>
          <w:bCs/>
          <w:sz w:val="26"/>
          <w:szCs w:val="26"/>
          <w:u w:val="thick"/>
        </w:rPr>
        <w:t>РЕЗУЛЬТАТЫ</w:t>
      </w:r>
    </w:p>
    <w:p w:rsidR="00B8522A" w:rsidRPr="00B8522A" w:rsidRDefault="00B8522A" w:rsidP="00B8522A">
      <w:pPr>
        <w:widowControl w:val="0"/>
        <w:autoSpaceDE w:val="0"/>
        <w:autoSpaceDN w:val="0"/>
        <w:spacing w:before="3" w:after="0" w:line="240" w:lineRule="auto"/>
        <w:rPr>
          <w:rFonts w:ascii="Times New Roman" w:eastAsia="Times New Roman" w:hAnsi="Times New Roman" w:cs="Times New Roman"/>
          <w:b/>
          <w:sz w:val="18"/>
          <w:szCs w:val="26"/>
        </w:rPr>
      </w:pPr>
    </w:p>
    <w:p w:rsidR="00B8522A" w:rsidRPr="00B8522A" w:rsidRDefault="00B8522A" w:rsidP="00B8522A">
      <w:pPr>
        <w:widowControl w:val="0"/>
        <w:autoSpaceDE w:val="0"/>
        <w:autoSpaceDN w:val="0"/>
        <w:spacing w:before="89" w:after="0" w:line="298" w:lineRule="exact"/>
        <w:ind w:left="644"/>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К</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концу</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обучения</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в первом</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классе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обучающийся</w:t>
      </w:r>
      <w:r w:rsidRPr="00B8522A">
        <w:rPr>
          <w:rFonts w:ascii="Times New Roman" w:eastAsia="Times New Roman" w:hAnsi="Times New Roman" w:cs="Times New Roman"/>
          <w:b/>
          <w:bCs/>
          <w:i/>
          <w:iCs/>
          <w:spacing w:val="-1"/>
          <w:sz w:val="26"/>
          <w:szCs w:val="26"/>
        </w:rPr>
        <w:t xml:space="preserve"> </w:t>
      </w:r>
      <w:r w:rsidRPr="00B8522A">
        <w:rPr>
          <w:rFonts w:ascii="Times New Roman" w:eastAsia="Times New Roman" w:hAnsi="Times New Roman" w:cs="Times New Roman"/>
          <w:b/>
          <w:bCs/>
          <w:i/>
          <w:iCs/>
          <w:sz w:val="26"/>
          <w:szCs w:val="26"/>
        </w:rPr>
        <w:t>научится:</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упорядочивать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от</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0</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20;</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пересчитывать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различные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порядковый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номер</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объекта;</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большие/меньшие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данного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заданное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число;</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арифметические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вычитания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20</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(устно 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письменно)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без перехода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через</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десяток;</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2"/>
        <w:rPr>
          <w:rFonts w:ascii="Wingdings" w:eastAsia="Times New Roman" w:hAnsi="Wingdings" w:cs="Times New Roman"/>
          <w:sz w:val="26"/>
        </w:rPr>
      </w:pPr>
      <w:r w:rsidRPr="00B8522A">
        <w:rPr>
          <w:rFonts w:ascii="Times New Roman" w:eastAsia="Times New Roman" w:hAnsi="Times New Roman" w:cs="Times New Roman"/>
          <w:sz w:val="26"/>
        </w:rPr>
        <w:t>называть</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компоненты</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действий</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(слагаемые,</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сумма)</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вычитания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(уменьшаемое,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вычитаемое,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разность);</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09"/>
        <w:rPr>
          <w:rFonts w:ascii="Wingdings" w:eastAsia="Times New Roman" w:hAnsi="Wingdings" w:cs="Times New Roman"/>
          <w:sz w:val="26"/>
        </w:rPr>
      </w:pPr>
      <w:r w:rsidRPr="00B8522A">
        <w:rPr>
          <w:rFonts w:ascii="Times New Roman" w:eastAsia="Times New Roman" w:hAnsi="Times New Roman" w:cs="Times New Roman"/>
          <w:sz w:val="26"/>
        </w:rPr>
        <w:t>решать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одно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вычитание: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выделять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условие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требование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(вопрос);</w:t>
      </w:r>
    </w:p>
    <w:p w:rsidR="00B8522A" w:rsidRPr="00B8522A" w:rsidRDefault="00B8522A" w:rsidP="00B8522A">
      <w:pPr>
        <w:widowControl w:val="0"/>
        <w:numPr>
          <w:ilvl w:val="0"/>
          <w:numId w:val="12"/>
        </w:numPr>
        <w:tabs>
          <w:tab w:val="left" w:pos="644"/>
          <w:tab w:val="left" w:pos="645"/>
          <w:tab w:val="left" w:pos="2153"/>
          <w:tab w:val="left" w:pos="3359"/>
          <w:tab w:val="left" w:pos="3906"/>
          <w:tab w:val="left" w:pos="4906"/>
          <w:tab w:val="left" w:pos="6662"/>
          <w:tab w:val="left" w:pos="7662"/>
          <w:tab w:val="left" w:pos="8523"/>
        </w:tabs>
        <w:autoSpaceDE w:val="0"/>
        <w:autoSpaceDN w:val="0"/>
        <w:spacing w:after="0" w:line="240" w:lineRule="auto"/>
        <w:ind w:right="115"/>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z w:val="26"/>
        </w:rPr>
        <w:tab/>
        <w:t>объекты</w:t>
      </w:r>
      <w:r w:rsidRPr="00B8522A">
        <w:rPr>
          <w:rFonts w:ascii="Times New Roman" w:eastAsia="Times New Roman" w:hAnsi="Times New Roman" w:cs="Times New Roman"/>
          <w:sz w:val="26"/>
        </w:rPr>
        <w:tab/>
        <w:t>по</w:t>
      </w:r>
      <w:r w:rsidRPr="00B8522A">
        <w:rPr>
          <w:rFonts w:ascii="Times New Roman" w:eastAsia="Times New Roman" w:hAnsi="Times New Roman" w:cs="Times New Roman"/>
          <w:sz w:val="26"/>
        </w:rPr>
        <w:tab/>
        <w:t>длине,</w:t>
      </w:r>
      <w:r w:rsidRPr="00B8522A">
        <w:rPr>
          <w:rFonts w:ascii="Times New Roman" w:eastAsia="Times New Roman" w:hAnsi="Times New Roman" w:cs="Times New Roman"/>
          <w:sz w:val="26"/>
        </w:rPr>
        <w:tab/>
        <w:t>устанавливая</w:t>
      </w:r>
      <w:r w:rsidRPr="00B8522A">
        <w:rPr>
          <w:rFonts w:ascii="Times New Roman" w:eastAsia="Times New Roman" w:hAnsi="Times New Roman" w:cs="Times New Roman"/>
          <w:sz w:val="26"/>
        </w:rPr>
        <w:tab/>
        <w:t>между</w:t>
      </w:r>
      <w:r w:rsidRPr="00B8522A">
        <w:rPr>
          <w:rFonts w:ascii="Times New Roman" w:eastAsia="Times New Roman" w:hAnsi="Times New Roman" w:cs="Times New Roman"/>
          <w:sz w:val="26"/>
        </w:rPr>
        <w:tab/>
        <w:t>ними</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соотношение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длиннее/короче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(выше/ниже,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шире/уже);</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right="108"/>
        <w:rPr>
          <w:rFonts w:ascii="Wingdings" w:eastAsia="Times New Roman" w:hAnsi="Wingdings" w:cs="Times New Roman"/>
          <w:sz w:val="26"/>
        </w:rPr>
      </w:pPr>
      <w:r w:rsidRPr="00B8522A">
        <w:rPr>
          <w:rFonts w:ascii="Times New Roman" w:eastAsia="Times New Roman" w:hAnsi="Times New Roman" w:cs="Times New Roman"/>
          <w:sz w:val="26"/>
        </w:rPr>
        <w:t>знать</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27"/>
          <w:sz w:val="26"/>
        </w:rPr>
        <w:t xml:space="preserve"> </w:t>
      </w:r>
      <w:r w:rsidRPr="00B8522A">
        <w:rPr>
          <w:rFonts w:ascii="Times New Roman" w:eastAsia="Times New Roman" w:hAnsi="Times New Roman" w:cs="Times New Roman"/>
          <w:sz w:val="26"/>
        </w:rPr>
        <w:t>единицу</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36"/>
          <w:sz w:val="26"/>
        </w:rPr>
        <w:t xml:space="preserve"> </w:t>
      </w:r>
      <w:r w:rsidRPr="00B8522A">
        <w:rPr>
          <w:rFonts w:ascii="Times New Roman" w:eastAsia="Times New Roman" w:hAnsi="Times New Roman" w:cs="Times New Roman"/>
          <w:sz w:val="26"/>
        </w:rPr>
        <w:t>—</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сантиметр;</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измерять</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длину</w:t>
      </w:r>
      <w:r w:rsidRPr="00B8522A">
        <w:rPr>
          <w:rFonts w:ascii="Times New Roman" w:eastAsia="Times New Roman" w:hAnsi="Times New Roman" w:cs="Times New Roman"/>
          <w:spacing w:val="28"/>
          <w:sz w:val="26"/>
        </w:rPr>
        <w:t xml:space="preserve"> </w:t>
      </w:r>
      <w:r w:rsidRPr="00B8522A">
        <w:rPr>
          <w:rFonts w:ascii="Times New Roman" w:eastAsia="Times New Roman" w:hAnsi="Times New Roman" w:cs="Times New Roman"/>
          <w:sz w:val="26"/>
        </w:rPr>
        <w:t>отрезка,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чертить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отрезок заданной 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см);</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цифру;</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распознавать геометрические фигуры: круг, треугольник, прямоугольник (квадрат),</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отрезок;</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1"/>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объектами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соотношения: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слева/справа,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дальше/ближе,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перед/за,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над/под;</w:t>
      </w:r>
    </w:p>
    <w:p w:rsidR="00B8522A" w:rsidRPr="00B8522A" w:rsidRDefault="00B8522A" w:rsidP="00B8522A">
      <w:pPr>
        <w:widowControl w:val="0"/>
        <w:numPr>
          <w:ilvl w:val="0"/>
          <w:numId w:val="12"/>
        </w:numPr>
        <w:tabs>
          <w:tab w:val="left" w:pos="644"/>
          <w:tab w:val="left" w:pos="645"/>
        </w:tabs>
        <w:autoSpaceDE w:val="0"/>
        <w:autoSpaceDN w:val="0"/>
        <w:spacing w:before="2" w:after="0" w:line="240" w:lineRule="auto"/>
        <w:ind w:right="114"/>
        <w:rPr>
          <w:rFonts w:ascii="Wingdings" w:eastAsia="Times New Roman" w:hAnsi="Wingdings" w:cs="Times New Roman"/>
          <w:sz w:val="26"/>
        </w:rPr>
      </w:pPr>
      <w:r w:rsidRPr="00B8522A">
        <w:rPr>
          <w:rFonts w:ascii="Times New Roman" w:eastAsia="Times New Roman" w:hAnsi="Times New Roman" w:cs="Times New Roman"/>
          <w:sz w:val="26"/>
        </w:rPr>
        <w:t>распознавать</w:t>
      </w:r>
      <w:r w:rsidRPr="00B8522A">
        <w:rPr>
          <w:rFonts w:ascii="Times New Roman" w:eastAsia="Times New Roman" w:hAnsi="Times New Roman" w:cs="Times New Roman"/>
          <w:spacing w:val="13"/>
          <w:sz w:val="26"/>
        </w:rPr>
        <w:t xml:space="preserve"> </w:t>
      </w:r>
      <w:r w:rsidRPr="00B8522A">
        <w:rPr>
          <w:rFonts w:ascii="Times New Roman" w:eastAsia="Times New Roman" w:hAnsi="Times New Roman" w:cs="Times New Roman"/>
          <w:sz w:val="26"/>
        </w:rPr>
        <w:t>верные</w:t>
      </w:r>
      <w:r w:rsidRPr="00B8522A">
        <w:rPr>
          <w:rFonts w:ascii="Times New Roman" w:eastAsia="Times New Roman" w:hAnsi="Times New Roman" w:cs="Times New Roman"/>
          <w:spacing w:val="16"/>
          <w:sz w:val="26"/>
        </w:rPr>
        <w:t xml:space="preserve"> </w:t>
      </w:r>
      <w:r w:rsidRPr="00B8522A">
        <w:rPr>
          <w:rFonts w:ascii="Times New Roman" w:eastAsia="Times New Roman" w:hAnsi="Times New Roman" w:cs="Times New Roman"/>
          <w:sz w:val="26"/>
        </w:rPr>
        <w:t>(истинные)</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неверные</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(ложные)</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утвержде</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ния</w:t>
      </w:r>
      <w:r w:rsidRPr="00B8522A">
        <w:rPr>
          <w:rFonts w:ascii="Times New Roman" w:eastAsia="Times New Roman" w:hAnsi="Times New Roman" w:cs="Times New Roman"/>
          <w:spacing w:val="15"/>
          <w:sz w:val="26"/>
        </w:rPr>
        <w:t xml:space="preserve"> </w:t>
      </w:r>
      <w:r w:rsidRPr="00B8522A">
        <w:rPr>
          <w:rFonts w:ascii="Times New Roman" w:eastAsia="Times New Roman" w:hAnsi="Times New Roman" w:cs="Times New Roman"/>
          <w:sz w:val="26"/>
        </w:rPr>
        <w:t>относительно</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заданного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набора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объектов/предметов;</w:t>
      </w:r>
    </w:p>
    <w:p w:rsidR="00B8522A" w:rsidRPr="00B8522A" w:rsidRDefault="00B8522A" w:rsidP="00B8522A">
      <w:pPr>
        <w:widowControl w:val="0"/>
        <w:numPr>
          <w:ilvl w:val="0"/>
          <w:numId w:val="12"/>
        </w:numPr>
        <w:tabs>
          <w:tab w:val="left" w:pos="644"/>
          <w:tab w:val="left" w:pos="645"/>
          <w:tab w:val="left" w:pos="2472"/>
          <w:tab w:val="left" w:pos="3719"/>
          <w:tab w:val="left" w:pos="4304"/>
          <w:tab w:val="left" w:pos="5788"/>
          <w:tab w:val="left" w:pos="7198"/>
          <w:tab w:val="left" w:pos="8532"/>
          <w:tab w:val="left" w:pos="8988"/>
        </w:tabs>
        <w:autoSpaceDE w:val="0"/>
        <w:autoSpaceDN w:val="0"/>
        <w:spacing w:after="0" w:line="240" w:lineRule="auto"/>
        <w:ind w:right="113"/>
        <w:rPr>
          <w:rFonts w:ascii="Wingdings" w:eastAsia="Times New Roman" w:hAnsi="Wingdings" w:cs="Times New Roman"/>
          <w:sz w:val="26"/>
        </w:rPr>
      </w:pPr>
      <w:r w:rsidRPr="00B8522A">
        <w:rPr>
          <w:rFonts w:ascii="Times New Roman" w:eastAsia="Times New Roman" w:hAnsi="Times New Roman" w:cs="Times New Roman"/>
          <w:sz w:val="26"/>
        </w:rPr>
        <w:t>группировать</w:t>
      </w:r>
      <w:r w:rsidRPr="00B8522A">
        <w:rPr>
          <w:rFonts w:ascii="Times New Roman" w:eastAsia="Times New Roman" w:hAnsi="Times New Roman" w:cs="Times New Roman"/>
          <w:sz w:val="26"/>
        </w:rPr>
        <w:tab/>
        <w:t>объекты</w:t>
      </w:r>
      <w:r w:rsidRPr="00B8522A">
        <w:rPr>
          <w:rFonts w:ascii="Times New Roman" w:eastAsia="Times New Roman" w:hAnsi="Times New Roman" w:cs="Times New Roman"/>
          <w:sz w:val="26"/>
        </w:rPr>
        <w:tab/>
        <w:t>по</w:t>
      </w:r>
      <w:r w:rsidRPr="00B8522A">
        <w:rPr>
          <w:rFonts w:ascii="Times New Roman" w:eastAsia="Times New Roman" w:hAnsi="Times New Roman" w:cs="Times New Roman"/>
          <w:sz w:val="26"/>
        </w:rPr>
        <w:tab/>
        <w:t>заданному</w:t>
      </w:r>
      <w:r w:rsidRPr="00B8522A">
        <w:rPr>
          <w:rFonts w:ascii="Times New Roman" w:eastAsia="Times New Roman" w:hAnsi="Times New Roman" w:cs="Times New Roman"/>
          <w:sz w:val="26"/>
        </w:rPr>
        <w:tab/>
        <w:t>признаку;</w:t>
      </w:r>
      <w:r w:rsidRPr="00B8522A">
        <w:rPr>
          <w:rFonts w:ascii="Times New Roman" w:eastAsia="Times New Roman" w:hAnsi="Times New Roman" w:cs="Times New Roman"/>
          <w:sz w:val="26"/>
        </w:rPr>
        <w:tab/>
        <w:t>находить</w:t>
      </w:r>
      <w:r w:rsidRPr="00B8522A">
        <w:rPr>
          <w:rFonts w:ascii="Times New Roman" w:eastAsia="Times New Roman" w:hAnsi="Times New Roman" w:cs="Times New Roman"/>
          <w:sz w:val="26"/>
        </w:rPr>
        <w:tab/>
        <w:t>и</w:t>
      </w:r>
      <w:r w:rsidRPr="00B8522A">
        <w:rPr>
          <w:rFonts w:ascii="Times New Roman" w:eastAsia="Times New Roman" w:hAnsi="Times New Roman" w:cs="Times New Roman"/>
          <w:sz w:val="26"/>
        </w:rPr>
        <w:tab/>
      </w:r>
      <w:r w:rsidRPr="00B8522A">
        <w:rPr>
          <w:rFonts w:ascii="Times New Roman" w:eastAsia="Times New Roman" w:hAnsi="Times New Roman" w:cs="Times New Roman"/>
          <w:spacing w:val="-1"/>
          <w:sz w:val="26"/>
        </w:rPr>
        <w:t>называть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закономерности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ряду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объектов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повседневной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жизни;</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right="110"/>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строки</w:t>
      </w:r>
      <w:r w:rsidRPr="00B8522A">
        <w:rPr>
          <w:rFonts w:ascii="Times New Roman" w:eastAsia="Times New Roman" w:hAnsi="Times New Roman" w:cs="Times New Roman"/>
          <w:spacing w:val="45"/>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столбцы</w:t>
      </w:r>
      <w:r w:rsidRPr="00B8522A">
        <w:rPr>
          <w:rFonts w:ascii="Times New Roman" w:eastAsia="Times New Roman" w:hAnsi="Times New Roman" w:cs="Times New Roman"/>
          <w:spacing w:val="46"/>
          <w:sz w:val="26"/>
        </w:rPr>
        <w:t xml:space="preserve"> </w:t>
      </w:r>
      <w:r w:rsidRPr="00B8522A">
        <w:rPr>
          <w:rFonts w:ascii="Times New Roman" w:eastAsia="Times New Roman" w:hAnsi="Times New Roman" w:cs="Times New Roman"/>
          <w:sz w:val="26"/>
        </w:rPr>
        <w:t>таблицы,</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вносить</w:t>
      </w:r>
      <w:r w:rsidRPr="00B8522A">
        <w:rPr>
          <w:rFonts w:ascii="Times New Roman" w:eastAsia="Times New Roman" w:hAnsi="Times New Roman" w:cs="Times New Roman"/>
          <w:spacing w:val="44"/>
          <w:sz w:val="26"/>
        </w:rPr>
        <w:t xml:space="preserve"> </w:t>
      </w:r>
      <w:r w:rsidRPr="00B8522A">
        <w:rPr>
          <w:rFonts w:ascii="Times New Roman" w:eastAsia="Times New Roman" w:hAnsi="Times New Roman" w:cs="Times New Roman"/>
          <w:sz w:val="26"/>
        </w:rPr>
        <w:t>данное</w:t>
      </w:r>
      <w:r w:rsidRPr="00B8522A">
        <w:rPr>
          <w:rFonts w:ascii="Times New Roman" w:eastAsia="Times New Roman" w:hAnsi="Times New Roman" w:cs="Times New Roman"/>
          <w:spacing w:val="4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7"/>
          <w:sz w:val="26"/>
        </w:rPr>
        <w:t xml:space="preserve"> </w:t>
      </w:r>
      <w:r w:rsidRPr="00B8522A">
        <w:rPr>
          <w:rFonts w:ascii="Times New Roman" w:eastAsia="Times New Roman" w:hAnsi="Times New Roman" w:cs="Times New Roman"/>
          <w:sz w:val="26"/>
        </w:rPr>
        <w:t>таблицу,</w:t>
      </w:r>
      <w:r w:rsidRPr="00B8522A">
        <w:rPr>
          <w:rFonts w:ascii="Times New Roman" w:eastAsia="Times New Roman" w:hAnsi="Times New Roman" w:cs="Times New Roman"/>
          <w:spacing w:val="45"/>
          <w:sz w:val="26"/>
        </w:rPr>
        <w:t xml:space="preserve"> </w:t>
      </w:r>
      <w:r w:rsidRPr="00B8522A">
        <w:rPr>
          <w:rFonts w:ascii="Times New Roman" w:eastAsia="Times New Roman" w:hAnsi="Times New Roman" w:cs="Times New Roman"/>
          <w:sz w:val="26"/>
        </w:rPr>
        <w:t>извлекать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данное/данные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таблицы;</w:t>
      </w:r>
    </w:p>
    <w:p w:rsidR="00B8522A" w:rsidRPr="00B8522A" w:rsidRDefault="00B8522A" w:rsidP="00B8522A">
      <w:pPr>
        <w:widowControl w:val="0"/>
        <w:numPr>
          <w:ilvl w:val="0"/>
          <w:numId w:val="12"/>
        </w:numPr>
        <w:tabs>
          <w:tab w:val="left" w:pos="644"/>
          <w:tab w:val="left" w:pos="645"/>
        </w:tabs>
        <w:autoSpaceDE w:val="0"/>
        <w:autoSpaceDN w:val="0"/>
        <w:spacing w:after="0" w:line="299"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два</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объекта</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фигуры);</w:t>
      </w:r>
    </w:p>
    <w:p w:rsidR="00B8522A" w:rsidRPr="00B8522A" w:rsidRDefault="00B8522A" w:rsidP="00B8522A">
      <w:pPr>
        <w:widowControl w:val="0"/>
        <w:numPr>
          <w:ilvl w:val="0"/>
          <w:numId w:val="12"/>
        </w:numPr>
        <w:tabs>
          <w:tab w:val="left" w:pos="644"/>
          <w:tab w:val="left" w:pos="645"/>
        </w:tabs>
        <w:autoSpaceDE w:val="0"/>
        <w:autoSpaceDN w:val="0"/>
        <w:spacing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распределять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две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группы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заданному</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основанию.</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98" w:lineRule="exact"/>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К</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концу</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обучения</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во втором</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классе обучающийся</w:t>
      </w:r>
      <w:r w:rsidRPr="00B8522A">
        <w:rPr>
          <w:rFonts w:ascii="Times New Roman" w:eastAsia="Times New Roman" w:hAnsi="Times New Roman" w:cs="Times New Roman"/>
          <w:b/>
          <w:bCs/>
          <w:i/>
          <w:iCs/>
          <w:spacing w:val="-1"/>
          <w:sz w:val="26"/>
          <w:szCs w:val="26"/>
        </w:rPr>
        <w:t xml:space="preserve"> </w:t>
      </w:r>
      <w:r w:rsidRPr="00B8522A">
        <w:rPr>
          <w:rFonts w:ascii="Times New Roman" w:eastAsia="Times New Roman" w:hAnsi="Times New Roman" w:cs="Times New Roman"/>
          <w:b/>
          <w:bCs/>
          <w:i/>
          <w:iCs/>
          <w:sz w:val="26"/>
          <w:szCs w:val="26"/>
        </w:rPr>
        <w:t>научится:</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упорядочивать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100;</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находить число большее/меньшее данного числа на заданное число (в пределах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100);</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большее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раз (в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20);</w:t>
      </w:r>
    </w:p>
    <w:p w:rsidR="00B8522A" w:rsidRPr="00B8522A" w:rsidRDefault="00B8522A" w:rsidP="00B8522A">
      <w:pPr>
        <w:widowControl w:val="0"/>
        <w:numPr>
          <w:ilvl w:val="0"/>
          <w:numId w:val="12"/>
        </w:numPr>
        <w:tabs>
          <w:tab w:val="left" w:pos="645"/>
        </w:tabs>
        <w:autoSpaceDE w:val="0"/>
        <w:autoSpaceDN w:val="0"/>
        <w:spacing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соблюдать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порядок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вычислении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значения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числового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выражения (со скобками/без скобок), содержащего действия сложения и вычитания 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100;</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5"/>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 арифметические действия: сложение и вычитание, в пределах 100 —</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устно и письменно; умножение и деление в пределах 50 с использованием таблицы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умножения;</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называть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компоненты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умножения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(множители,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произведение);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деления (делимое,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делитель,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частное);</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5"/>
        </w:tabs>
        <w:autoSpaceDE w:val="0"/>
        <w:autoSpaceDN w:val="0"/>
        <w:spacing w:before="76"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lastRenderedPageBreak/>
        <w:t>находить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неизвестный</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компонент</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вычитания;</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единицы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(сантиметр, дециметр, метр), массы (килограмм), времени (минута, час); стоимости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(рубль,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копейка);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преобразовывать одни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единицы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другие;</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измерительных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инструментов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длину;</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часов;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прикидку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оценку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измерений;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массы,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времени,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стоимости,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устанавливая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ними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соотношение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«больше/меньше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решать текстовые задачи в одно-два действия: представлять задачу (краткая запись,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рисунок, таблица или другая модель); планировать ход решения текстовой задачи в два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оформлять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виде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арифметического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действия/действий,</w:t>
      </w:r>
      <w:r w:rsidRPr="00B8522A">
        <w:rPr>
          <w:rFonts w:ascii="Times New Roman" w:eastAsia="Times New Roman" w:hAnsi="Times New Roman" w:cs="Times New Roman"/>
          <w:spacing w:val="65"/>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ответ;</w:t>
      </w:r>
    </w:p>
    <w:p w:rsidR="00B8522A" w:rsidRPr="00B8522A" w:rsidRDefault="00B8522A" w:rsidP="00B8522A">
      <w:pPr>
        <w:widowControl w:val="0"/>
        <w:numPr>
          <w:ilvl w:val="0"/>
          <w:numId w:val="12"/>
        </w:numPr>
        <w:tabs>
          <w:tab w:val="left" w:pos="645"/>
        </w:tabs>
        <w:autoSpaceDE w:val="0"/>
        <w:autoSpaceDN w:val="0"/>
        <w:spacing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называть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угол,</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ломаную,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многоугольник;</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выделять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среди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четырехугольников</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прямоугольники,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квадраты;</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на бумаге в клетку изображать ломаную, многоугольник; чертить прямой угол,</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сторон;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построений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линейку,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угольник;</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измерение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реальных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объектов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линейки;</w:t>
      </w:r>
    </w:p>
    <w:p w:rsidR="00B8522A" w:rsidRPr="00B8522A" w:rsidRDefault="00B8522A" w:rsidP="00B8522A">
      <w:pPr>
        <w:widowControl w:val="0"/>
        <w:numPr>
          <w:ilvl w:val="0"/>
          <w:numId w:val="12"/>
        </w:numPr>
        <w:tabs>
          <w:tab w:val="left" w:pos="645"/>
        </w:tabs>
        <w:autoSpaceDE w:val="0"/>
        <w:autoSpaceDN w:val="0"/>
        <w:spacing w:after="0" w:line="240" w:lineRule="auto"/>
        <w:ind w:right="107"/>
        <w:jc w:val="both"/>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ломаной,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состоящей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двух-трёх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звеньев,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периметр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(квадрата);</w:t>
      </w:r>
    </w:p>
    <w:p w:rsidR="00B8522A" w:rsidRPr="00B8522A" w:rsidRDefault="00B8522A" w:rsidP="00B8522A">
      <w:pPr>
        <w:widowControl w:val="0"/>
        <w:numPr>
          <w:ilvl w:val="0"/>
          <w:numId w:val="12"/>
        </w:numPr>
        <w:tabs>
          <w:tab w:val="left" w:pos="645"/>
        </w:tabs>
        <w:autoSpaceDE w:val="0"/>
        <w:autoSpaceDN w:val="0"/>
        <w:spacing w:before="1"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распознавать</w:t>
      </w:r>
      <w:r w:rsidRPr="00B8522A">
        <w:rPr>
          <w:rFonts w:ascii="Times New Roman" w:eastAsia="Times New Roman" w:hAnsi="Times New Roman" w:cs="Times New Roman"/>
          <w:spacing w:val="57"/>
          <w:sz w:val="26"/>
        </w:rPr>
        <w:t xml:space="preserve"> </w:t>
      </w:r>
      <w:r w:rsidRPr="00B8522A">
        <w:rPr>
          <w:rFonts w:ascii="Times New Roman" w:eastAsia="Times New Roman" w:hAnsi="Times New Roman" w:cs="Times New Roman"/>
          <w:sz w:val="26"/>
        </w:rPr>
        <w:t>верные</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(истинные)</w:t>
      </w:r>
      <w:r w:rsidRPr="00B8522A">
        <w:rPr>
          <w:rFonts w:ascii="Times New Roman" w:eastAsia="Times New Roman" w:hAnsi="Times New Roman" w:cs="Times New Roman"/>
          <w:spacing w:val="59"/>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60"/>
          <w:sz w:val="26"/>
        </w:rPr>
        <w:t xml:space="preserve"> </w:t>
      </w:r>
      <w:r w:rsidRPr="00B8522A">
        <w:rPr>
          <w:rFonts w:ascii="Times New Roman" w:eastAsia="Times New Roman" w:hAnsi="Times New Roman" w:cs="Times New Roman"/>
          <w:sz w:val="26"/>
        </w:rPr>
        <w:t>неверные</w:t>
      </w:r>
      <w:r w:rsidRPr="00B8522A">
        <w:rPr>
          <w:rFonts w:ascii="Times New Roman" w:eastAsia="Times New Roman" w:hAnsi="Times New Roman" w:cs="Times New Roman"/>
          <w:spacing w:val="59"/>
          <w:sz w:val="26"/>
        </w:rPr>
        <w:t xml:space="preserve"> </w:t>
      </w:r>
      <w:r w:rsidRPr="00B8522A">
        <w:rPr>
          <w:rFonts w:ascii="Times New Roman" w:eastAsia="Times New Roman" w:hAnsi="Times New Roman" w:cs="Times New Roman"/>
          <w:sz w:val="26"/>
        </w:rPr>
        <w:t>(ложные)</w:t>
      </w:r>
      <w:r w:rsidRPr="00B8522A">
        <w:rPr>
          <w:rFonts w:ascii="Times New Roman" w:eastAsia="Times New Roman" w:hAnsi="Times New Roman" w:cs="Times New Roman"/>
          <w:spacing w:val="59"/>
          <w:sz w:val="26"/>
        </w:rPr>
        <w:t xml:space="preserve"> </w:t>
      </w:r>
      <w:r w:rsidRPr="00B8522A">
        <w:rPr>
          <w:rFonts w:ascii="Times New Roman" w:eastAsia="Times New Roman" w:hAnsi="Times New Roman" w:cs="Times New Roman"/>
          <w:sz w:val="26"/>
        </w:rPr>
        <w:t>утверждения</w:t>
      </w:r>
      <w:r w:rsidRPr="00B8522A">
        <w:rPr>
          <w:rFonts w:ascii="Times New Roman" w:eastAsia="Times New Roman" w:hAnsi="Times New Roman" w:cs="Times New Roman"/>
          <w:spacing w:val="59"/>
          <w:sz w:val="26"/>
        </w:rPr>
        <w:t xml:space="preserve"> </w:t>
      </w:r>
      <w:r w:rsidRPr="00B8522A">
        <w:rPr>
          <w:rFonts w:ascii="Times New Roman" w:eastAsia="Times New Roman" w:hAnsi="Times New Roman" w:cs="Times New Roman"/>
          <w:sz w:val="26"/>
        </w:rPr>
        <w:t>со</w:t>
      </w:r>
      <w:r w:rsidRPr="00B8522A">
        <w:rPr>
          <w:rFonts w:ascii="Times New Roman" w:eastAsia="Times New Roman" w:hAnsi="Times New Roman" w:cs="Times New Roman"/>
          <w:spacing w:val="60"/>
          <w:sz w:val="26"/>
        </w:rPr>
        <w:t xml:space="preserve"> </w:t>
      </w:r>
      <w:r w:rsidRPr="00B8522A">
        <w:rPr>
          <w:rFonts w:ascii="Times New Roman" w:eastAsia="Times New Roman" w:hAnsi="Times New Roman" w:cs="Times New Roman"/>
          <w:sz w:val="26"/>
        </w:rPr>
        <w:t>словами</w:t>
      </w:r>
    </w:p>
    <w:p w:rsidR="00B8522A" w:rsidRPr="00B8522A" w:rsidRDefault="00B8522A" w:rsidP="00B8522A">
      <w:pPr>
        <w:widowControl w:val="0"/>
        <w:autoSpaceDE w:val="0"/>
        <w:autoSpaceDN w:val="0"/>
        <w:spacing w:after="0" w:line="240" w:lineRule="auto"/>
        <w:ind w:left="217" w:right="110"/>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«все»,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«каждый»;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проводить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одно-двухшаговые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логические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рассуждения</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делать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выводы;</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общий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признак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группы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математических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объектов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(чисел,</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фигур);</w:t>
      </w:r>
    </w:p>
    <w:p w:rsidR="00B8522A" w:rsidRPr="00B8522A" w:rsidRDefault="00B8522A" w:rsidP="00B8522A">
      <w:pPr>
        <w:widowControl w:val="0"/>
        <w:numPr>
          <w:ilvl w:val="0"/>
          <w:numId w:val="12"/>
        </w:numPr>
        <w:tabs>
          <w:tab w:val="left" w:pos="645"/>
        </w:tabs>
        <w:autoSpaceDE w:val="0"/>
        <w:autoSpaceDN w:val="0"/>
        <w:spacing w:after="0" w:line="299"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закономерность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ряду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объектов (чисел,</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фигур);</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представлять информацию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форме: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строку/столбец</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таблицы,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указывать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числовые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рисунке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(изображении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w:t>
      </w:r>
    </w:p>
    <w:p w:rsidR="00B8522A" w:rsidRPr="00B8522A" w:rsidRDefault="00B8522A" w:rsidP="00B8522A">
      <w:pPr>
        <w:widowControl w:val="0"/>
        <w:numPr>
          <w:ilvl w:val="0"/>
          <w:numId w:val="12"/>
        </w:numPr>
        <w:tabs>
          <w:tab w:val="left" w:pos="644"/>
          <w:tab w:val="left" w:pos="645"/>
        </w:tabs>
        <w:autoSpaceDE w:val="0"/>
        <w:autoSpaceDN w:val="0"/>
        <w:spacing w:before="2"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группы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объектов</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общее,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различное);</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обнаруживать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модели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геометрических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фигур</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окружающем</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мире;</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подбирать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примеры,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подтверждающие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суждение,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ответ;</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(дополнять)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текстовую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задачу;</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8"/>
          <w:sz w:val="26"/>
        </w:rPr>
        <w:t xml:space="preserve"> </w:t>
      </w:r>
      <w:r w:rsidRPr="00B8522A">
        <w:rPr>
          <w:rFonts w:ascii="Times New Roman" w:eastAsia="Times New Roman" w:hAnsi="Times New Roman" w:cs="Times New Roman"/>
          <w:sz w:val="26"/>
        </w:rPr>
        <w:t>правильность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вычислений.</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К</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концу</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обучения</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в</w:t>
      </w:r>
      <w:r w:rsidRPr="00B8522A">
        <w:rPr>
          <w:rFonts w:ascii="Times New Roman" w:eastAsia="Times New Roman" w:hAnsi="Times New Roman" w:cs="Times New Roman"/>
          <w:b/>
          <w:bCs/>
          <w:i/>
          <w:iCs/>
          <w:spacing w:val="-1"/>
          <w:sz w:val="26"/>
          <w:szCs w:val="26"/>
        </w:rPr>
        <w:t xml:space="preserve"> </w:t>
      </w:r>
      <w:r w:rsidRPr="00B8522A">
        <w:rPr>
          <w:rFonts w:ascii="Times New Roman" w:eastAsia="Times New Roman" w:hAnsi="Times New Roman" w:cs="Times New Roman"/>
          <w:b/>
          <w:bCs/>
          <w:i/>
          <w:iCs/>
          <w:sz w:val="26"/>
          <w:szCs w:val="26"/>
        </w:rPr>
        <w:t>третьем</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классе</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обучающийся</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научится:</w:t>
      </w:r>
    </w:p>
    <w:p w:rsidR="00B8522A" w:rsidRPr="00B8522A" w:rsidRDefault="00B8522A" w:rsidP="00B8522A">
      <w:pPr>
        <w:widowControl w:val="0"/>
        <w:numPr>
          <w:ilvl w:val="0"/>
          <w:numId w:val="12"/>
        </w:numPr>
        <w:tabs>
          <w:tab w:val="left" w:pos="645"/>
        </w:tabs>
        <w:autoSpaceDE w:val="0"/>
        <w:autoSpaceDN w:val="0"/>
        <w:spacing w:before="1"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упорядочивать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числа</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1000;</w:t>
      </w:r>
    </w:p>
    <w:p w:rsidR="00B8522A" w:rsidRPr="00B8522A" w:rsidRDefault="00B8522A" w:rsidP="00B8522A">
      <w:pPr>
        <w:widowControl w:val="0"/>
        <w:numPr>
          <w:ilvl w:val="0"/>
          <w:numId w:val="12"/>
        </w:numPr>
        <w:tabs>
          <w:tab w:val="left" w:pos="645"/>
        </w:tabs>
        <w:autoSpaceDE w:val="0"/>
        <w:autoSpaceDN w:val="0"/>
        <w:spacing w:after="0" w:line="240" w:lineRule="auto"/>
        <w:ind w:right="109"/>
        <w:jc w:val="both"/>
        <w:rPr>
          <w:rFonts w:ascii="Wingdings" w:eastAsia="Times New Roman" w:hAnsi="Wingdings" w:cs="Times New Roman"/>
          <w:sz w:val="26"/>
        </w:rPr>
      </w:pPr>
      <w:r w:rsidRPr="00B8522A">
        <w:rPr>
          <w:rFonts w:ascii="Times New Roman" w:eastAsia="Times New Roman" w:hAnsi="Times New Roman" w:cs="Times New Roman"/>
          <w:sz w:val="26"/>
        </w:rPr>
        <w:t>находить число большее/меньшее данного числа на заданное число, в заданное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раз (в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1000);</w:t>
      </w:r>
    </w:p>
    <w:p w:rsidR="00B8522A" w:rsidRPr="00B8522A" w:rsidRDefault="00B8522A" w:rsidP="00B8522A">
      <w:pPr>
        <w:widowControl w:val="0"/>
        <w:numPr>
          <w:ilvl w:val="0"/>
          <w:numId w:val="12"/>
        </w:numPr>
        <w:tabs>
          <w:tab w:val="left" w:pos="645"/>
        </w:tabs>
        <w:autoSpaceDE w:val="0"/>
        <w:autoSpaceDN w:val="0"/>
        <w:spacing w:after="0" w:line="240" w:lineRule="auto"/>
        <w:ind w:right="105"/>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 арифметические действия: сложение и вычитание (в пределах 100 —</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устно, в пределах 1000 — письменно), умножение и деление на однозначное число (в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100</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письменно);</w:t>
      </w:r>
    </w:p>
    <w:p w:rsidR="00B8522A" w:rsidRPr="00B8522A" w:rsidRDefault="00B8522A" w:rsidP="00B8522A">
      <w:pPr>
        <w:widowControl w:val="0"/>
        <w:numPr>
          <w:ilvl w:val="0"/>
          <w:numId w:val="12"/>
        </w:numPr>
        <w:tabs>
          <w:tab w:val="left" w:pos="645"/>
        </w:tabs>
        <w:autoSpaceDE w:val="0"/>
        <w:autoSpaceDN w:val="0"/>
        <w:spacing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умножение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деление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числами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0</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1,</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деление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остатком;</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1"/>
        <w:jc w:val="both"/>
        <w:rPr>
          <w:rFonts w:ascii="Wingdings" w:eastAsia="Times New Roman" w:hAnsi="Wingdings" w:cs="Times New Roman"/>
          <w:sz w:val="26"/>
        </w:rPr>
      </w:pPr>
      <w:r w:rsidRPr="00B8522A">
        <w:rPr>
          <w:rFonts w:ascii="Times New Roman" w:eastAsia="Times New Roman" w:hAnsi="Times New Roman" w:cs="Times New Roman"/>
          <w:sz w:val="26"/>
        </w:rPr>
        <w:t>устанавливать и соблюдать порядок действий при вычислении значения числового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выражения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скобками/без</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скобок),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содержащего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арифметические</w:t>
      </w:r>
      <w:r w:rsidRPr="00B8522A">
        <w:rPr>
          <w:rFonts w:ascii="Times New Roman" w:eastAsia="Times New Roman" w:hAnsi="Times New Roman" w:cs="Times New Roman"/>
          <w:spacing w:val="66"/>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вычитания,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умножения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 деления;</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вычислениях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переместительное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сочетательное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свойства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сложения;</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5"/>
        </w:tabs>
        <w:autoSpaceDE w:val="0"/>
        <w:autoSpaceDN w:val="0"/>
        <w:spacing w:before="76"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lastRenderedPageBreak/>
        <w:t>находить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неизвестный</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компонент</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арифметического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 при выполнении практических заданий и решении задач единицы: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 (миллиметр, сантиметр, дециметр, метр, километр), массы (грамм, килограмм),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времени</w:t>
      </w:r>
    </w:p>
    <w:p w:rsidR="00B8522A" w:rsidRPr="00B8522A" w:rsidRDefault="00B8522A" w:rsidP="00B8522A">
      <w:pPr>
        <w:widowControl w:val="0"/>
        <w:numPr>
          <w:ilvl w:val="0"/>
          <w:numId w:val="12"/>
        </w:numPr>
        <w:tabs>
          <w:tab w:val="left" w:pos="645"/>
        </w:tabs>
        <w:autoSpaceDE w:val="0"/>
        <w:autoSpaceDN w:val="0"/>
        <w:spacing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(минута, час, секунда), стоимости (копейка, рубль); преобразовывать одни единицы</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данной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величины 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другие;</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цифровых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аналоговых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приборов,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измерительных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инструментов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массу,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прикидку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оценку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измерений;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продолжительность события;</w:t>
      </w:r>
    </w:p>
    <w:p w:rsidR="00B8522A" w:rsidRPr="00B8522A" w:rsidRDefault="00B8522A" w:rsidP="00B8522A">
      <w:pPr>
        <w:widowControl w:val="0"/>
        <w:numPr>
          <w:ilvl w:val="0"/>
          <w:numId w:val="12"/>
        </w:numPr>
        <w:tabs>
          <w:tab w:val="left" w:pos="645"/>
        </w:tabs>
        <w:autoSpaceDE w:val="0"/>
        <w:autoSpaceDN w:val="0"/>
        <w:spacing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сравнивать величины длины, площади, массы, времени, стоимости, устанавливая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ними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соотношение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«больше/меньше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на/в»;</w:t>
      </w:r>
    </w:p>
    <w:p w:rsidR="00B8522A" w:rsidRPr="00B8522A" w:rsidRDefault="00B8522A" w:rsidP="00B8522A">
      <w:pPr>
        <w:widowControl w:val="0"/>
        <w:numPr>
          <w:ilvl w:val="0"/>
          <w:numId w:val="12"/>
        </w:numPr>
        <w:tabs>
          <w:tab w:val="left" w:pos="645"/>
        </w:tabs>
        <w:autoSpaceDE w:val="0"/>
        <w:autoSpaceDN w:val="0"/>
        <w:spacing w:after="0" w:line="299"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называть,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долю</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(половина,</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четверть);</w:t>
      </w:r>
    </w:p>
    <w:p w:rsidR="00B8522A" w:rsidRPr="00B8522A" w:rsidRDefault="00B8522A" w:rsidP="00B8522A">
      <w:pPr>
        <w:widowControl w:val="0"/>
        <w:numPr>
          <w:ilvl w:val="0"/>
          <w:numId w:val="12"/>
        </w:numPr>
        <w:tabs>
          <w:tab w:val="left" w:pos="645"/>
        </w:tabs>
        <w:autoSpaceDE w:val="0"/>
        <w:autoSpaceDN w:val="0"/>
        <w:spacing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выраженные</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долями;</w:t>
      </w:r>
    </w:p>
    <w:p w:rsidR="00B8522A" w:rsidRPr="00B8522A" w:rsidRDefault="00B8522A" w:rsidP="00B8522A">
      <w:pPr>
        <w:widowControl w:val="0"/>
        <w:numPr>
          <w:ilvl w:val="0"/>
          <w:numId w:val="12"/>
        </w:numPr>
        <w:tabs>
          <w:tab w:val="left" w:pos="645"/>
        </w:tabs>
        <w:autoSpaceDE w:val="0"/>
        <w:autoSpaceDN w:val="0"/>
        <w:spacing w:after="0" w:line="240" w:lineRule="auto"/>
        <w:ind w:right="107"/>
        <w:jc w:val="both"/>
        <w:rPr>
          <w:rFonts w:ascii="Wingdings" w:eastAsia="Times New Roman" w:hAnsi="Wingdings" w:cs="Times New Roman"/>
          <w:sz w:val="26"/>
        </w:rPr>
      </w:pPr>
      <w:r w:rsidRPr="00B8522A">
        <w:rPr>
          <w:rFonts w:ascii="Times New Roman" w:eastAsia="Times New Roman" w:hAnsi="Times New Roman" w:cs="Times New Roman"/>
          <w:sz w:val="26"/>
        </w:rPr>
        <w:t>знать и использовать при решении задач и в практических ситуациях (покупка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товара, определение времени, выполнение расчётов) соотношение между величинами;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вычитание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однородных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умножение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деление</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однозначное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решать задачи в одно-два действия: представлять текст задачи, планировать ход</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 записывать решение и ответ, анализировать решение (искать другой способ</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оценивать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ответ</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(устанавливать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его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реалистичность,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проверять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вычисления);</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делить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многоугольник 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части;</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площади</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(наложение,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сопоставление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числовых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значений);</w:t>
      </w:r>
    </w:p>
    <w:p w:rsidR="00B8522A" w:rsidRPr="00B8522A" w:rsidRDefault="00B8522A" w:rsidP="00B8522A">
      <w:pPr>
        <w:widowControl w:val="0"/>
        <w:numPr>
          <w:ilvl w:val="0"/>
          <w:numId w:val="12"/>
        </w:numPr>
        <w:tabs>
          <w:tab w:val="left" w:pos="645"/>
        </w:tabs>
        <w:autoSpaceDE w:val="0"/>
        <w:autoSpaceDN w:val="0"/>
        <w:spacing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периметр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площадь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используя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правило/алгоритм;</w:t>
      </w:r>
    </w:p>
    <w:p w:rsidR="00B8522A" w:rsidRPr="00B8522A" w:rsidRDefault="00B8522A" w:rsidP="00B8522A">
      <w:pPr>
        <w:widowControl w:val="0"/>
        <w:numPr>
          <w:ilvl w:val="0"/>
          <w:numId w:val="12"/>
        </w:numPr>
        <w:tabs>
          <w:tab w:val="left" w:pos="645"/>
        </w:tabs>
        <w:autoSpaceDE w:val="0"/>
        <w:autoSpaceDN w:val="0"/>
        <w:spacing w:after="0" w:line="299"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распознавать</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верные</w:t>
      </w:r>
      <w:r w:rsidRPr="00B8522A">
        <w:rPr>
          <w:rFonts w:ascii="Times New Roman" w:eastAsia="Times New Roman" w:hAnsi="Times New Roman" w:cs="Times New Roman"/>
          <w:spacing w:val="50"/>
          <w:sz w:val="26"/>
        </w:rPr>
        <w:t xml:space="preserve"> </w:t>
      </w:r>
      <w:r w:rsidRPr="00B8522A">
        <w:rPr>
          <w:rFonts w:ascii="Times New Roman" w:eastAsia="Times New Roman" w:hAnsi="Times New Roman" w:cs="Times New Roman"/>
          <w:sz w:val="26"/>
        </w:rPr>
        <w:t>(истинные)</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неверные</w:t>
      </w:r>
      <w:r w:rsidRPr="00B8522A">
        <w:rPr>
          <w:rFonts w:ascii="Times New Roman" w:eastAsia="Times New Roman" w:hAnsi="Times New Roman" w:cs="Times New Roman"/>
          <w:spacing w:val="49"/>
          <w:sz w:val="26"/>
        </w:rPr>
        <w:t xml:space="preserve"> </w:t>
      </w:r>
      <w:r w:rsidRPr="00B8522A">
        <w:rPr>
          <w:rFonts w:ascii="Times New Roman" w:eastAsia="Times New Roman" w:hAnsi="Times New Roman" w:cs="Times New Roman"/>
          <w:sz w:val="26"/>
        </w:rPr>
        <w:t>(ложные)</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утверждения</w:t>
      </w:r>
      <w:r w:rsidRPr="00B8522A">
        <w:rPr>
          <w:rFonts w:ascii="Times New Roman" w:eastAsia="Times New Roman" w:hAnsi="Times New Roman" w:cs="Times New Roman"/>
          <w:spacing w:val="50"/>
          <w:sz w:val="26"/>
        </w:rPr>
        <w:t xml:space="preserve"> </w:t>
      </w:r>
      <w:r w:rsidRPr="00B8522A">
        <w:rPr>
          <w:rFonts w:ascii="Times New Roman" w:eastAsia="Times New Roman" w:hAnsi="Times New Roman" w:cs="Times New Roman"/>
          <w:sz w:val="26"/>
        </w:rPr>
        <w:t>со</w:t>
      </w:r>
      <w:r w:rsidRPr="00B8522A">
        <w:rPr>
          <w:rFonts w:ascii="Times New Roman" w:eastAsia="Times New Roman" w:hAnsi="Times New Roman" w:cs="Times New Roman"/>
          <w:spacing w:val="48"/>
          <w:sz w:val="26"/>
        </w:rPr>
        <w:t xml:space="preserve"> </w:t>
      </w:r>
      <w:r w:rsidRPr="00B8522A">
        <w:rPr>
          <w:rFonts w:ascii="Times New Roman" w:eastAsia="Times New Roman" w:hAnsi="Times New Roman" w:cs="Times New Roman"/>
          <w:sz w:val="26"/>
        </w:rPr>
        <w:t>словами:</w:t>
      </w:r>
    </w:p>
    <w:p w:rsidR="00B8522A" w:rsidRPr="00B8522A" w:rsidRDefault="00B8522A" w:rsidP="00B8522A">
      <w:pPr>
        <w:widowControl w:val="0"/>
        <w:autoSpaceDE w:val="0"/>
        <w:autoSpaceDN w:val="0"/>
        <w:spacing w:after="0" w:line="240" w:lineRule="auto"/>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«все»,</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«некоторые»,</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«каждый»,</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«если…,</w:t>
      </w:r>
      <w:r w:rsidRPr="00B8522A">
        <w:rPr>
          <w:rFonts w:ascii="Times New Roman" w:eastAsia="Times New Roman" w:hAnsi="Times New Roman" w:cs="Times New Roman"/>
          <w:spacing w:val="-3"/>
          <w:sz w:val="26"/>
          <w:szCs w:val="26"/>
        </w:rPr>
        <w:t xml:space="preserve"> </w:t>
      </w:r>
      <w:r w:rsidRPr="00B8522A">
        <w:rPr>
          <w:rFonts w:ascii="Times New Roman" w:eastAsia="Times New Roman" w:hAnsi="Times New Roman" w:cs="Times New Roman"/>
          <w:sz w:val="26"/>
          <w:szCs w:val="26"/>
        </w:rPr>
        <w:t>то…»;</w:t>
      </w:r>
    </w:p>
    <w:p w:rsidR="00B8522A" w:rsidRPr="00B8522A" w:rsidRDefault="00B8522A" w:rsidP="00B8522A">
      <w:pPr>
        <w:widowControl w:val="0"/>
        <w:numPr>
          <w:ilvl w:val="0"/>
          <w:numId w:val="12"/>
        </w:numPr>
        <w:tabs>
          <w:tab w:val="left" w:pos="645"/>
        </w:tabs>
        <w:autoSpaceDE w:val="0"/>
        <w:autoSpaceDN w:val="0"/>
        <w:spacing w:before="2" w:after="0" w:line="240" w:lineRule="auto"/>
        <w:ind w:right="105"/>
        <w:jc w:val="both"/>
        <w:rPr>
          <w:rFonts w:ascii="Wingdings" w:eastAsia="Times New Roman" w:hAnsi="Wingdings" w:cs="Times New Roman"/>
          <w:sz w:val="26"/>
        </w:rPr>
      </w:pPr>
      <w:r w:rsidRPr="00B8522A">
        <w:rPr>
          <w:rFonts w:ascii="Times New Roman" w:eastAsia="Times New Roman" w:hAnsi="Times New Roman" w:cs="Times New Roman"/>
          <w:sz w:val="26"/>
        </w:rPr>
        <w:t>формулировать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утверждение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(вывод),</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логические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рассуждения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(одно-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двухшаговые),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использованием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изученных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связок;</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классифицировать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одному-двум</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признакам;</w:t>
      </w:r>
    </w:p>
    <w:p w:rsidR="00B8522A" w:rsidRPr="00B8522A" w:rsidRDefault="00B8522A" w:rsidP="00B8522A">
      <w:pPr>
        <w:widowControl w:val="0"/>
        <w:numPr>
          <w:ilvl w:val="0"/>
          <w:numId w:val="12"/>
        </w:numPr>
        <w:tabs>
          <w:tab w:val="left" w:pos="645"/>
        </w:tabs>
        <w:autoSpaceDE w:val="0"/>
        <w:autoSpaceDN w:val="0"/>
        <w:spacing w:after="0" w:line="240" w:lineRule="auto"/>
        <w:ind w:right="107"/>
        <w:jc w:val="both"/>
        <w:rPr>
          <w:rFonts w:ascii="Wingdings" w:eastAsia="Times New Roman" w:hAnsi="Wingdings" w:cs="Times New Roman"/>
          <w:sz w:val="26"/>
        </w:rPr>
      </w:pPr>
      <w:r w:rsidRPr="00B8522A">
        <w:rPr>
          <w:rFonts w:ascii="Times New Roman" w:eastAsia="Times New Roman" w:hAnsi="Times New Roman" w:cs="Times New Roman"/>
          <w:sz w:val="26"/>
        </w:rPr>
        <w:t>извлекать и использовать информацию, представленную в таблицах с данными 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реальных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процессах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явлениях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окружающего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мира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(например,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расписание,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режим</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работы),</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предметах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повседневной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жизни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(например,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ярлык,</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этикетка);</w:t>
      </w:r>
    </w:p>
    <w:p w:rsidR="00B8522A" w:rsidRPr="00B8522A" w:rsidRDefault="00B8522A" w:rsidP="00B8522A">
      <w:pPr>
        <w:widowControl w:val="0"/>
        <w:numPr>
          <w:ilvl w:val="0"/>
          <w:numId w:val="12"/>
        </w:numPr>
        <w:tabs>
          <w:tab w:val="left" w:pos="645"/>
        </w:tabs>
        <w:autoSpaceDE w:val="0"/>
        <w:autoSpaceDN w:val="0"/>
        <w:spacing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структурировать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информацию:</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заполнять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простейшие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таблицы</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образцу;</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план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учебного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следовать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алгоритму;</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математические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объекты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общее,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различное,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уникальное);</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верное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решение</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математической задачи.</w:t>
      </w:r>
    </w:p>
    <w:p w:rsidR="00B8522A" w:rsidRPr="00B8522A" w:rsidRDefault="00B8522A" w:rsidP="00B8522A">
      <w:pPr>
        <w:widowControl w:val="0"/>
        <w:autoSpaceDE w:val="0"/>
        <w:autoSpaceDN w:val="0"/>
        <w:spacing w:before="11" w:after="0" w:line="240" w:lineRule="auto"/>
        <w:rPr>
          <w:rFonts w:ascii="Times New Roman" w:eastAsia="Times New Roman" w:hAnsi="Times New Roman" w:cs="Times New Roman"/>
          <w:sz w:val="25"/>
          <w:szCs w:val="26"/>
        </w:rPr>
      </w:pPr>
    </w:p>
    <w:p w:rsidR="00B8522A" w:rsidRPr="00B8522A" w:rsidRDefault="00B8522A" w:rsidP="00B8522A">
      <w:pPr>
        <w:widowControl w:val="0"/>
        <w:autoSpaceDE w:val="0"/>
        <w:autoSpaceDN w:val="0"/>
        <w:spacing w:after="0" w:line="240" w:lineRule="auto"/>
        <w:ind w:left="217"/>
        <w:jc w:val="both"/>
        <w:outlineLvl w:val="2"/>
        <w:rPr>
          <w:rFonts w:ascii="Times New Roman" w:eastAsia="Times New Roman" w:hAnsi="Times New Roman" w:cs="Times New Roman"/>
          <w:b/>
          <w:bCs/>
          <w:i/>
          <w:iCs/>
          <w:sz w:val="26"/>
          <w:szCs w:val="26"/>
        </w:rPr>
      </w:pPr>
      <w:r w:rsidRPr="00B8522A">
        <w:rPr>
          <w:rFonts w:ascii="Times New Roman" w:eastAsia="Times New Roman" w:hAnsi="Times New Roman" w:cs="Times New Roman"/>
          <w:b/>
          <w:bCs/>
          <w:i/>
          <w:iCs/>
          <w:sz w:val="26"/>
          <w:szCs w:val="26"/>
        </w:rPr>
        <w:t>К</w:t>
      </w:r>
      <w:r w:rsidRPr="00B8522A">
        <w:rPr>
          <w:rFonts w:ascii="Times New Roman" w:eastAsia="Times New Roman" w:hAnsi="Times New Roman" w:cs="Times New Roman"/>
          <w:b/>
          <w:bCs/>
          <w:i/>
          <w:iCs/>
          <w:spacing w:val="-3"/>
          <w:sz w:val="26"/>
          <w:szCs w:val="26"/>
        </w:rPr>
        <w:t xml:space="preserve"> </w:t>
      </w:r>
      <w:r w:rsidRPr="00B8522A">
        <w:rPr>
          <w:rFonts w:ascii="Times New Roman" w:eastAsia="Times New Roman" w:hAnsi="Times New Roman" w:cs="Times New Roman"/>
          <w:b/>
          <w:bCs/>
          <w:i/>
          <w:iCs/>
          <w:sz w:val="26"/>
          <w:szCs w:val="26"/>
        </w:rPr>
        <w:t>концу</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обучения</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в</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четвертом</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классе</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обучающийся</w:t>
      </w:r>
      <w:r w:rsidRPr="00B8522A">
        <w:rPr>
          <w:rFonts w:ascii="Times New Roman" w:eastAsia="Times New Roman" w:hAnsi="Times New Roman" w:cs="Times New Roman"/>
          <w:b/>
          <w:bCs/>
          <w:i/>
          <w:iCs/>
          <w:spacing w:val="-2"/>
          <w:sz w:val="26"/>
          <w:szCs w:val="26"/>
        </w:rPr>
        <w:t xml:space="preserve"> </w:t>
      </w:r>
      <w:r w:rsidRPr="00B8522A">
        <w:rPr>
          <w:rFonts w:ascii="Times New Roman" w:eastAsia="Times New Roman" w:hAnsi="Times New Roman" w:cs="Times New Roman"/>
          <w:b/>
          <w:bCs/>
          <w:i/>
          <w:iCs/>
          <w:sz w:val="26"/>
          <w:szCs w:val="26"/>
        </w:rPr>
        <w:t>научится:</w:t>
      </w:r>
    </w:p>
    <w:p w:rsidR="00B8522A" w:rsidRPr="00B8522A" w:rsidRDefault="00B8522A" w:rsidP="00B8522A">
      <w:pPr>
        <w:widowControl w:val="0"/>
        <w:numPr>
          <w:ilvl w:val="0"/>
          <w:numId w:val="12"/>
        </w:numPr>
        <w:tabs>
          <w:tab w:val="left" w:pos="645"/>
        </w:tabs>
        <w:autoSpaceDE w:val="0"/>
        <w:autoSpaceDN w:val="0"/>
        <w:spacing w:before="1"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читать,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записывать,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сравнивать,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упорядочивать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многозначные</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числа;</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находить число большее/меньшее данного числа на заданное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 в заданное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раз;</w:t>
      </w:r>
    </w:p>
    <w:p w:rsidR="00B8522A" w:rsidRPr="00B8522A" w:rsidRDefault="00B8522A" w:rsidP="00B8522A">
      <w:pPr>
        <w:widowControl w:val="0"/>
        <w:numPr>
          <w:ilvl w:val="0"/>
          <w:numId w:val="12"/>
        </w:numPr>
        <w:tabs>
          <w:tab w:val="left" w:pos="645"/>
        </w:tabs>
        <w:autoSpaceDE w:val="0"/>
        <w:autoSpaceDN w:val="0"/>
        <w:spacing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арифметические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сложение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вычитание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многозначными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числами письменно (в пределах 100 - устно); умножение и деление многозначного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числа на однозначное, двузначное число письменно (в пределах 100- устно); деление 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остатком -</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письменно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пределах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1000);</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2"/>
        </w:numPr>
        <w:tabs>
          <w:tab w:val="left" w:pos="645"/>
        </w:tabs>
        <w:autoSpaceDE w:val="0"/>
        <w:autoSpaceDN w:val="0"/>
        <w:spacing w:before="76" w:after="0" w:line="240" w:lineRule="auto"/>
        <w:ind w:right="106"/>
        <w:jc w:val="both"/>
        <w:rPr>
          <w:rFonts w:ascii="Wingdings" w:eastAsia="Times New Roman" w:hAnsi="Wingdings" w:cs="Times New Roman"/>
          <w:sz w:val="26"/>
        </w:rPr>
      </w:pPr>
      <w:r w:rsidRPr="00B8522A">
        <w:rPr>
          <w:rFonts w:ascii="Times New Roman" w:eastAsia="Times New Roman" w:hAnsi="Times New Roman" w:cs="Times New Roman"/>
          <w:sz w:val="26"/>
        </w:rPr>
        <w:lastRenderedPageBreak/>
        <w:t>вычислять значение числового выражения (со скобками/без скобок), содержащего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сложения,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вычитания,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умножения,</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деления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многозначными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числами;</w:t>
      </w:r>
    </w:p>
    <w:p w:rsidR="00B8522A" w:rsidRPr="00B8522A" w:rsidRDefault="00B8522A" w:rsidP="00B8522A">
      <w:pPr>
        <w:widowControl w:val="0"/>
        <w:numPr>
          <w:ilvl w:val="0"/>
          <w:numId w:val="12"/>
        </w:numPr>
        <w:tabs>
          <w:tab w:val="left" w:pos="645"/>
        </w:tabs>
        <w:autoSpaceDE w:val="0"/>
        <w:autoSpaceDN w:val="0"/>
        <w:spacing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вычислениях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изученные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свойства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арифметических</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действий;</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7"/>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 прикидку результата вычислений; осуществлять проверку полученного</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результата по критериям: достоверность(реальность), соответствие правилу/алгоритму,</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а</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также 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калькулятора;</w:t>
      </w:r>
    </w:p>
    <w:p w:rsidR="00B8522A" w:rsidRPr="00B8522A" w:rsidRDefault="00B8522A" w:rsidP="00B8522A">
      <w:pPr>
        <w:widowControl w:val="0"/>
        <w:numPr>
          <w:ilvl w:val="0"/>
          <w:numId w:val="12"/>
        </w:numPr>
        <w:tabs>
          <w:tab w:val="left" w:pos="645"/>
        </w:tabs>
        <w:autoSpaceDE w:val="0"/>
        <w:autoSpaceDN w:val="0"/>
        <w:spacing w:before="1"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долю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величины,</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величину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ее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доле;</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7"/>
          <w:sz w:val="26"/>
        </w:rPr>
        <w:t xml:space="preserve"> </w:t>
      </w:r>
      <w:r w:rsidRPr="00B8522A">
        <w:rPr>
          <w:rFonts w:ascii="Times New Roman" w:eastAsia="Times New Roman" w:hAnsi="Times New Roman" w:cs="Times New Roman"/>
          <w:sz w:val="26"/>
        </w:rPr>
        <w:t>неизвестный</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компонент</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арифметического</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действия;</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5"/>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единицы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масса,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вместимость,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стоимость,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площадь,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скорость);</w:t>
      </w:r>
    </w:p>
    <w:p w:rsidR="00B8522A" w:rsidRPr="00B8522A" w:rsidRDefault="00B8522A" w:rsidP="00B8522A">
      <w:pPr>
        <w:widowControl w:val="0"/>
        <w:numPr>
          <w:ilvl w:val="0"/>
          <w:numId w:val="12"/>
        </w:numPr>
        <w:tabs>
          <w:tab w:val="left" w:pos="645"/>
        </w:tabs>
        <w:autoSpaceDE w:val="0"/>
        <w:autoSpaceDN w:val="0"/>
        <w:spacing w:after="0" w:line="240" w:lineRule="auto"/>
        <w:ind w:right="106"/>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единицы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длины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(миллиметр,</w:t>
      </w:r>
      <w:r w:rsidRPr="00B8522A">
        <w:rPr>
          <w:rFonts w:ascii="Times New Roman" w:eastAsia="Times New Roman" w:hAnsi="Times New Roman" w:cs="Times New Roman"/>
          <w:spacing w:val="66"/>
          <w:sz w:val="26"/>
        </w:rPr>
        <w:t xml:space="preserve"> </w:t>
      </w:r>
      <w:r w:rsidRPr="00B8522A">
        <w:rPr>
          <w:rFonts w:ascii="Times New Roman" w:eastAsia="Times New Roman" w:hAnsi="Times New Roman" w:cs="Times New Roman"/>
          <w:sz w:val="26"/>
        </w:rPr>
        <w:t>сантиметр,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дециметр,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километр),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массы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(грамм,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килограмм,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центнер,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тонна),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времени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(секунда, минута, час; сутки, неделя, месяц, год, век), вместимости (литр), стоимости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(копейка,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рубль),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площади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(квадратный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квадратный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дециметр,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квадратный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сантиметр),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скорости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(километр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 час,</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секунду);</w:t>
      </w:r>
    </w:p>
    <w:p w:rsidR="00B8522A" w:rsidRPr="00B8522A" w:rsidRDefault="00B8522A" w:rsidP="00B8522A">
      <w:pPr>
        <w:widowControl w:val="0"/>
        <w:numPr>
          <w:ilvl w:val="0"/>
          <w:numId w:val="12"/>
        </w:numPr>
        <w:tabs>
          <w:tab w:val="left" w:pos="645"/>
        </w:tabs>
        <w:autoSpaceDE w:val="0"/>
        <w:autoSpaceDN w:val="0"/>
        <w:spacing w:before="1" w:after="0" w:line="240" w:lineRule="auto"/>
        <w:ind w:right="107"/>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ситуациях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соотношения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скоростью,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временем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пройденным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путем,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между</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производительностью,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временем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объёмом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работы;</w:t>
      </w:r>
    </w:p>
    <w:p w:rsidR="00B8522A" w:rsidRPr="00B8522A" w:rsidRDefault="00B8522A" w:rsidP="00B8522A">
      <w:pPr>
        <w:widowControl w:val="0"/>
        <w:numPr>
          <w:ilvl w:val="0"/>
          <w:numId w:val="12"/>
        </w:numPr>
        <w:tabs>
          <w:tab w:val="left" w:pos="645"/>
        </w:tabs>
        <w:autoSpaceDE w:val="0"/>
        <w:autoSpaceDN w:val="0"/>
        <w:spacing w:after="0" w:line="240" w:lineRule="auto"/>
        <w:ind w:right="113"/>
        <w:jc w:val="both"/>
        <w:rPr>
          <w:rFonts w:ascii="Wingdings" w:eastAsia="Times New Roman" w:hAnsi="Wingdings" w:cs="Times New Roman"/>
          <w:sz w:val="26"/>
        </w:rPr>
      </w:pP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цифровых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аналоговых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приборов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массу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предмета,</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температуру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(например,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воды,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воздуха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помещении),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скорость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движения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транспортного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средства;</w:t>
      </w:r>
    </w:p>
    <w:p w:rsidR="00B8522A" w:rsidRPr="00B8522A" w:rsidRDefault="00B8522A" w:rsidP="00B8522A">
      <w:pPr>
        <w:widowControl w:val="0"/>
        <w:numPr>
          <w:ilvl w:val="0"/>
          <w:numId w:val="12"/>
        </w:numPr>
        <w:tabs>
          <w:tab w:val="left" w:pos="645"/>
        </w:tabs>
        <w:autoSpaceDE w:val="0"/>
        <w:autoSpaceDN w:val="0"/>
        <w:spacing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определять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с помощью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измерительных</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сосудов</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вместимость;</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6"/>
          <w:sz w:val="26"/>
        </w:rPr>
        <w:t xml:space="preserve"> </w:t>
      </w:r>
      <w:r w:rsidRPr="00B8522A">
        <w:rPr>
          <w:rFonts w:ascii="Times New Roman" w:eastAsia="Times New Roman" w:hAnsi="Times New Roman" w:cs="Times New Roman"/>
          <w:sz w:val="26"/>
        </w:rPr>
        <w:t>прикидку</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оценку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результата</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измерений;</w:t>
      </w:r>
    </w:p>
    <w:p w:rsidR="00B8522A" w:rsidRPr="00B8522A" w:rsidRDefault="00B8522A" w:rsidP="00B8522A">
      <w:pPr>
        <w:widowControl w:val="0"/>
        <w:numPr>
          <w:ilvl w:val="0"/>
          <w:numId w:val="12"/>
        </w:numPr>
        <w:tabs>
          <w:tab w:val="left" w:pos="645"/>
        </w:tabs>
        <w:autoSpaceDE w:val="0"/>
        <w:autoSpaceDN w:val="0"/>
        <w:spacing w:after="0" w:line="240" w:lineRule="auto"/>
        <w:ind w:right="108"/>
        <w:jc w:val="both"/>
        <w:rPr>
          <w:rFonts w:ascii="Wingdings" w:eastAsia="Times New Roman" w:hAnsi="Wingdings" w:cs="Times New Roman"/>
          <w:sz w:val="26"/>
        </w:rPr>
      </w:pPr>
      <w:r w:rsidRPr="00B8522A">
        <w:rPr>
          <w:rFonts w:ascii="Times New Roman" w:eastAsia="Times New Roman" w:hAnsi="Times New Roman" w:cs="Times New Roman"/>
          <w:sz w:val="26"/>
        </w:rPr>
        <w:t>решать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текстовые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1-3</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действия,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преобразование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величин, выбирать при решении подходящие способы вычисления, сочетая устные 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письменные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вычисления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используя,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необходимости,</w:t>
      </w:r>
      <w:r w:rsidRPr="00B8522A">
        <w:rPr>
          <w:rFonts w:ascii="Times New Roman" w:eastAsia="Times New Roman" w:hAnsi="Times New Roman" w:cs="Times New Roman"/>
          <w:spacing w:val="66"/>
          <w:sz w:val="26"/>
        </w:rPr>
        <w:t xml:space="preserve"> </w:t>
      </w:r>
      <w:r w:rsidRPr="00B8522A">
        <w:rPr>
          <w:rFonts w:ascii="Times New Roman" w:eastAsia="Times New Roman" w:hAnsi="Times New Roman" w:cs="Times New Roman"/>
          <w:sz w:val="26"/>
        </w:rPr>
        <w:t>вычислительные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устройства, оценивать полученный результат по критериям: достоверность/реальность,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соответствие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условию;</w:t>
      </w:r>
    </w:p>
    <w:p w:rsidR="00B8522A" w:rsidRPr="00B8522A" w:rsidRDefault="00B8522A" w:rsidP="00B8522A">
      <w:pPr>
        <w:widowControl w:val="0"/>
        <w:numPr>
          <w:ilvl w:val="0"/>
          <w:numId w:val="12"/>
        </w:numPr>
        <w:tabs>
          <w:tab w:val="left" w:pos="645"/>
        </w:tabs>
        <w:autoSpaceDE w:val="0"/>
        <w:autoSpaceDN w:val="0"/>
        <w:spacing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решать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практические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связанные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повседневной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жизнью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покупки,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движение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т.п.),</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том</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числе,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избыточными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данными,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недостающую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информацию (например, из таблиц, схем), находить и оценивать различные способы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использовать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подходящие</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способы проверки;</w:t>
      </w:r>
    </w:p>
    <w:p w:rsidR="00B8522A" w:rsidRPr="00B8522A" w:rsidRDefault="00B8522A" w:rsidP="00B8522A">
      <w:pPr>
        <w:widowControl w:val="0"/>
        <w:numPr>
          <w:ilvl w:val="0"/>
          <w:numId w:val="12"/>
        </w:numPr>
        <w:tabs>
          <w:tab w:val="left" w:pos="645"/>
        </w:tabs>
        <w:autoSpaceDE w:val="0"/>
        <w:autoSpaceDN w:val="0"/>
        <w:spacing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называть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геометрические</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окружность,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круг;</w:t>
      </w:r>
    </w:p>
    <w:p w:rsidR="00B8522A" w:rsidRPr="00B8522A" w:rsidRDefault="00B8522A" w:rsidP="00B8522A">
      <w:pPr>
        <w:widowControl w:val="0"/>
        <w:numPr>
          <w:ilvl w:val="0"/>
          <w:numId w:val="12"/>
        </w:numPr>
        <w:tabs>
          <w:tab w:val="left" w:pos="645"/>
        </w:tabs>
        <w:autoSpaceDE w:val="0"/>
        <w:autoSpaceDN w:val="0"/>
        <w:spacing w:before="1"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изображать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помощью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циркуля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линейки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окружность</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заданного</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радиуса;</w:t>
      </w:r>
    </w:p>
    <w:p w:rsidR="00B8522A" w:rsidRPr="00B8522A" w:rsidRDefault="00B8522A" w:rsidP="00B8522A">
      <w:pPr>
        <w:widowControl w:val="0"/>
        <w:numPr>
          <w:ilvl w:val="0"/>
          <w:numId w:val="12"/>
        </w:numPr>
        <w:tabs>
          <w:tab w:val="left" w:pos="645"/>
        </w:tabs>
        <w:autoSpaceDE w:val="0"/>
        <w:autoSpaceDN w:val="0"/>
        <w:spacing w:before="1" w:after="0" w:line="240" w:lineRule="auto"/>
        <w:ind w:right="114"/>
        <w:jc w:val="both"/>
        <w:rPr>
          <w:rFonts w:ascii="Wingdings" w:eastAsia="Times New Roman" w:hAnsi="Wingdings" w:cs="Times New Roman"/>
          <w:sz w:val="26"/>
        </w:rPr>
      </w:pPr>
      <w:r w:rsidRPr="00B8522A">
        <w:rPr>
          <w:rFonts w:ascii="Times New Roman" w:eastAsia="Times New Roman" w:hAnsi="Times New Roman" w:cs="Times New Roman"/>
          <w:sz w:val="26"/>
        </w:rPr>
        <w:t>различать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изображения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простейших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пространственных</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шара,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куба,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цилиндра, конуса, пирамиды; распознавать в простейших случаях проекции предметов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окружающего</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мира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плоскость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(пол,</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стену);</w:t>
      </w:r>
    </w:p>
    <w:p w:rsidR="00B8522A" w:rsidRPr="00B8522A" w:rsidRDefault="00B8522A" w:rsidP="00B8522A">
      <w:pPr>
        <w:widowControl w:val="0"/>
        <w:numPr>
          <w:ilvl w:val="0"/>
          <w:numId w:val="12"/>
        </w:numPr>
        <w:tabs>
          <w:tab w:val="left" w:pos="645"/>
        </w:tabs>
        <w:autoSpaceDE w:val="0"/>
        <w:autoSpaceDN w:val="0"/>
        <w:spacing w:after="0" w:line="240" w:lineRule="auto"/>
        <w:ind w:right="112"/>
        <w:jc w:val="both"/>
        <w:rPr>
          <w:rFonts w:ascii="Wingdings" w:eastAsia="Times New Roman" w:hAnsi="Wingdings" w:cs="Times New Roman"/>
          <w:sz w:val="26"/>
        </w:rPr>
      </w:pPr>
      <w:r w:rsidRPr="00B8522A">
        <w:rPr>
          <w:rFonts w:ascii="Times New Roman" w:eastAsia="Times New Roman" w:hAnsi="Times New Roman" w:cs="Times New Roman"/>
          <w:sz w:val="26"/>
        </w:rPr>
        <w:t>выполнять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разбиение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(показывать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рисунке,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чертеже)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простейшей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составной</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прямоугольники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(квадраты),</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периметр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площадь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фигур,</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составленных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из двух-трех</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прямоугольников</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(квадратов);</w:t>
      </w:r>
    </w:p>
    <w:p w:rsidR="00B8522A" w:rsidRPr="00B8522A" w:rsidRDefault="00B8522A" w:rsidP="00B8522A">
      <w:pPr>
        <w:widowControl w:val="0"/>
        <w:numPr>
          <w:ilvl w:val="0"/>
          <w:numId w:val="12"/>
        </w:numPr>
        <w:tabs>
          <w:tab w:val="left" w:pos="645"/>
        </w:tabs>
        <w:autoSpaceDE w:val="0"/>
        <w:autoSpaceDN w:val="0"/>
        <w:spacing w:after="0" w:line="240" w:lineRule="auto"/>
        <w:ind w:right="115"/>
        <w:jc w:val="both"/>
        <w:rPr>
          <w:rFonts w:ascii="Wingdings" w:eastAsia="Times New Roman" w:hAnsi="Wingdings" w:cs="Times New Roman"/>
          <w:sz w:val="26"/>
        </w:rPr>
      </w:pPr>
      <w:r w:rsidRPr="00B8522A">
        <w:rPr>
          <w:rFonts w:ascii="Times New Roman" w:eastAsia="Times New Roman" w:hAnsi="Times New Roman" w:cs="Times New Roman"/>
          <w:sz w:val="26"/>
        </w:rPr>
        <w:t>распознавать</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верные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(истинные)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и</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неверные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(ложные)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утверждения;</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приводить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пример,</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контрпример;</w:t>
      </w:r>
    </w:p>
    <w:p w:rsidR="00B8522A" w:rsidRPr="00B8522A" w:rsidRDefault="00B8522A" w:rsidP="00B8522A">
      <w:pPr>
        <w:widowControl w:val="0"/>
        <w:numPr>
          <w:ilvl w:val="0"/>
          <w:numId w:val="12"/>
        </w:numPr>
        <w:tabs>
          <w:tab w:val="left" w:pos="645"/>
        </w:tabs>
        <w:autoSpaceDE w:val="0"/>
        <w:autoSpaceDN w:val="0"/>
        <w:spacing w:after="0" w:line="299"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формулировать</w:t>
      </w:r>
      <w:r w:rsidRPr="00B8522A">
        <w:rPr>
          <w:rFonts w:ascii="Times New Roman" w:eastAsia="Times New Roman" w:hAnsi="Times New Roman" w:cs="Times New Roman"/>
          <w:spacing w:val="40"/>
          <w:sz w:val="26"/>
        </w:rPr>
        <w:t xml:space="preserve"> </w:t>
      </w:r>
      <w:r w:rsidRPr="00B8522A">
        <w:rPr>
          <w:rFonts w:ascii="Times New Roman" w:eastAsia="Times New Roman" w:hAnsi="Times New Roman" w:cs="Times New Roman"/>
          <w:sz w:val="26"/>
        </w:rPr>
        <w:t>утверждение</w:t>
      </w:r>
      <w:r w:rsidRPr="00B8522A">
        <w:rPr>
          <w:rFonts w:ascii="Times New Roman" w:eastAsia="Times New Roman" w:hAnsi="Times New Roman" w:cs="Times New Roman"/>
          <w:spacing w:val="105"/>
          <w:sz w:val="26"/>
        </w:rPr>
        <w:t xml:space="preserve"> </w:t>
      </w:r>
      <w:r w:rsidRPr="00B8522A">
        <w:rPr>
          <w:rFonts w:ascii="Times New Roman" w:eastAsia="Times New Roman" w:hAnsi="Times New Roman" w:cs="Times New Roman"/>
          <w:sz w:val="26"/>
        </w:rPr>
        <w:t>(вывод),</w:t>
      </w:r>
      <w:r w:rsidRPr="00B8522A">
        <w:rPr>
          <w:rFonts w:ascii="Times New Roman" w:eastAsia="Times New Roman" w:hAnsi="Times New Roman" w:cs="Times New Roman"/>
          <w:spacing w:val="105"/>
          <w:sz w:val="26"/>
        </w:rPr>
        <w:t xml:space="preserve"> </w:t>
      </w:r>
      <w:r w:rsidRPr="00B8522A">
        <w:rPr>
          <w:rFonts w:ascii="Times New Roman" w:eastAsia="Times New Roman" w:hAnsi="Times New Roman" w:cs="Times New Roman"/>
          <w:sz w:val="26"/>
        </w:rPr>
        <w:t>строить</w:t>
      </w:r>
      <w:r w:rsidRPr="00B8522A">
        <w:rPr>
          <w:rFonts w:ascii="Times New Roman" w:eastAsia="Times New Roman" w:hAnsi="Times New Roman" w:cs="Times New Roman"/>
          <w:spacing w:val="105"/>
          <w:sz w:val="26"/>
        </w:rPr>
        <w:t xml:space="preserve"> </w:t>
      </w:r>
      <w:r w:rsidRPr="00B8522A">
        <w:rPr>
          <w:rFonts w:ascii="Times New Roman" w:eastAsia="Times New Roman" w:hAnsi="Times New Roman" w:cs="Times New Roman"/>
          <w:sz w:val="26"/>
        </w:rPr>
        <w:t>логические</w:t>
      </w:r>
      <w:r w:rsidRPr="00B8522A">
        <w:rPr>
          <w:rFonts w:ascii="Times New Roman" w:eastAsia="Times New Roman" w:hAnsi="Times New Roman" w:cs="Times New Roman"/>
          <w:spacing w:val="106"/>
          <w:sz w:val="26"/>
        </w:rPr>
        <w:t xml:space="preserve"> </w:t>
      </w:r>
      <w:r w:rsidRPr="00B8522A">
        <w:rPr>
          <w:rFonts w:ascii="Times New Roman" w:eastAsia="Times New Roman" w:hAnsi="Times New Roman" w:cs="Times New Roman"/>
          <w:sz w:val="26"/>
        </w:rPr>
        <w:t>рассуждения</w:t>
      </w:r>
      <w:r w:rsidRPr="00B8522A">
        <w:rPr>
          <w:rFonts w:ascii="Times New Roman" w:eastAsia="Times New Roman" w:hAnsi="Times New Roman" w:cs="Times New Roman"/>
          <w:spacing w:val="106"/>
          <w:sz w:val="26"/>
        </w:rPr>
        <w:t xml:space="preserve"> </w:t>
      </w:r>
      <w:r w:rsidRPr="00B8522A">
        <w:rPr>
          <w:rFonts w:ascii="Times New Roman" w:eastAsia="Times New Roman" w:hAnsi="Times New Roman" w:cs="Times New Roman"/>
          <w:sz w:val="26"/>
        </w:rPr>
        <w:t>(одно-</w:t>
      </w:r>
    </w:p>
    <w:p w:rsidR="00B8522A" w:rsidRPr="00B8522A" w:rsidRDefault="00B8522A" w:rsidP="00B8522A">
      <w:pPr>
        <w:widowControl w:val="0"/>
        <w:autoSpaceDE w:val="0"/>
        <w:autoSpaceDN w:val="0"/>
        <w:spacing w:after="0" w:line="298" w:lineRule="exact"/>
        <w:ind w:left="217"/>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t>/двухшаговые)</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с</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использованием</w:t>
      </w:r>
      <w:r w:rsidRPr="00B8522A">
        <w:rPr>
          <w:rFonts w:ascii="Times New Roman" w:eastAsia="Times New Roman" w:hAnsi="Times New Roman" w:cs="Times New Roman"/>
          <w:spacing w:val="-5"/>
          <w:sz w:val="26"/>
          <w:szCs w:val="26"/>
        </w:rPr>
        <w:t xml:space="preserve"> </w:t>
      </w:r>
      <w:r w:rsidRPr="00B8522A">
        <w:rPr>
          <w:rFonts w:ascii="Times New Roman" w:eastAsia="Times New Roman" w:hAnsi="Times New Roman" w:cs="Times New Roman"/>
          <w:sz w:val="26"/>
          <w:szCs w:val="26"/>
        </w:rPr>
        <w:t>изученных</w:t>
      </w:r>
      <w:r w:rsidRPr="00B8522A">
        <w:rPr>
          <w:rFonts w:ascii="Times New Roman" w:eastAsia="Times New Roman" w:hAnsi="Times New Roman" w:cs="Times New Roman"/>
          <w:spacing w:val="-4"/>
          <w:sz w:val="26"/>
          <w:szCs w:val="26"/>
        </w:rPr>
        <w:t xml:space="preserve"> </w:t>
      </w:r>
      <w:r w:rsidRPr="00B8522A">
        <w:rPr>
          <w:rFonts w:ascii="Times New Roman" w:eastAsia="Times New Roman" w:hAnsi="Times New Roman" w:cs="Times New Roman"/>
          <w:sz w:val="26"/>
          <w:szCs w:val="26"/>
        </w:rPr>
        <w:t>связок;</w:t>
      </w:r>
    </w:p>
    <w:p w:rsidR="00B8522A" w:rsidRPr="00B8522A" w:rsidRDefault="00B8522A" w:rsidP="00B8522A">
      <w:pPr>
        <w:widowControl w:val="0"/>
        <w:numPr>
          <w:ilvl w:val="0"/>
          <w:numId w:val="12"/>
        </w:numPr>
        <w:tabs>
          <w:tab w:val="left" w:pos="710"/>
        </w:tabs>
        <w:autoSpaceDE w:val="0"/>
        <w:autoSpaceDN w:val="0"/>
        <w:spacing w:after="0" w:line="240" w:lineRule="auto"/>
        <w:ind w:right="105"/>
        <w:jc w:val="both"/>
        <w:rPr>
          <w:rFonts w:ascii="Wingdings" w:eastAsia="Times New Roman" w:hAnsi="Wingdings" w:cs="Times New Roman"/>
          <w:sz w:val="26"/>
        </w:rPr>
      </w:pPr>
      <w:r w:rsidRPr="00B8522A">
        <w:rPr>
          <w:rFonts w:ascii="Times New Roman" w:eastAsia="Times New Roman" w:hAnsi="Times New Roman" w:cs="Times New Roman"/>
          <w:sz w:val="26"/>
        </w:rPr>
        <w:t>классифицировать объекты по заданным/самостоятельно установленным одному-</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двум</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признакам;</w:t>
      </w:r>
    </w:p>
    <w:p w:rsidR="00B8522A" w:rsidRPr="00B8522A" w:rsidRDefault="00B8522A" w:rsidP="00B8522A">
      <w:pPr>
        <w:widowControl w:val="0"/>
        <w:numPr>
          <w:ilvl w:val="0"/>
          <w:numId w:val="12"/>
        </w:numPr>
        <w:tabs>
          <w:tab w:val="left" w:pos="645"/>
        </w:tabs>
        <w:autoSpaceDE w:val="0"/>
        <w:autoSpaceDN w:val="0"/>
        <w:spacing w:after="0" w:line="240" w:lineRule="auto"/>
        <w:ind w:right="115"/>
        <w:jc w:val="both"/>
        <w:rPr>
          <w:rFonts w:ascii="Wingdings" w:eastAsia="Times New Roman" w:hAnsi="Wingdings" w:cs="Times New Roman"/>
          <w:sz w:val="26"/>
        </w:rPr>
      </w:pPr>
      <w:r w:rsidRPr="00B8522A">
        <w:rPr>
          <w:rFonts w:ascii="Times New Roman" w:eastAsia="Times New Roman" w:hAnsi="Times New Roman" w:cs="Times New Roman"/>
          <w:sz w:val="26"/>
        </w:rPr>
        <w:t>извлекать и использовать для выполнения заданий и решения задач информацию,</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представленную</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в</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простейших</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столбчатых</w:t>
      </w:r>
      <w:r w:rsidRPr="00B8522A">
        <w:rPr>
          <w:rFonts w:ascii="Times New Roman" w:eastAsia="Times New Roman" w:hAnsi="Times New Roman" w:cs="Times New Roman"/>
          <w:spacing w:val="59"/>
          <w:sz w:val="26"/>
        </w:rPr>
        <w:t xml:space="preserve"> </w:t>
      </w:r>
      <w:r w:rsidRPr="00B8522A">
        <w:rPr>
          <w:rFonts w:ascii="Times New Roman" w:eastAsia="Times New Roman" w:hAnsi="Times New Roman" w:cs="Times New Roman"/>
          <w:sz w:val="26"/>
        </w:rPr>
        <w:t>диаграммах,</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таблицах</w:t>
      </w:r>
      <w:r w:rsidRPr="00B8522A">
        <w:rPr>
          <w:rFonts w:ascii="Times New Roman" w:eastAsia="Times New Roman" w:hAnsi="Times New Roman" w:cs="Times New Roman"/>
          <w:spacing w:val="59"/>
          <w:sz w:val="26"/>
        </w:rPr>
        <w:t xml:space="preserve"> </w:t>
      </w:r>
      <w:r w:rsidRPr="00B8522A">
        <w:rPr>
          <w:rFonts w:ascii="Times New Roman" w:eastAsia="Times New Roman" w:hAnsi="Times New Roman" w:cs="Times New Roman"/>
          <w:sz w:val="26"/>
        </w:rPr>
        <w:t>с</w:t>
      </w:r>
      <w:r w:rsidRPr="00B8522A">
        <w:rPr>
          <w:rFonts w:ascii="Times New Roman" w:eastAsia="Times New Roman" w:hAnsi="Times New Roman" w:cs="Times New Roman"/>
          <w:spacing w:val="58"/>
          <w:sz w:val="26"/>
        </w:rPr>
        <w:t xml:space="preserve"> </w:t>
      </w:r>
      <w:r w:rsidRPr="00B8522A">
        <w:rPr>
          <w:rFonts w:ascii="Times New Roman" w:eastAsia="Times New Roman" w:hAnsi="Times New Roman" w:cs="Times New Roman"/>
          <w:sz w:val="26"/>
        </w:rPr>
        <w:t>данными</w:t>
      </w:r>
      <w:r w:rsidRPr="00B8522A">
        <w:rPr>
          <w:rFonts w:ascii="Times New Roman" w:eastAsia="Times New Roman" w:hAnsi="Times New Roman" w:cs="Times New Roman"/>
          <w:spacing w:val="61"/>
          <w:sz w:val="26"/>
        </w:rPr>
        <w:t xml:space="preserve"> </w:t>
      </w:r>
      <w:r w:rsidRPr="00B8522A">
        <w:rPr>
          <w:rFonts w:ascii="Times New Roman" w:eastAsia="Times New Roman" w:hAnsi="Times New Roman" w:cs="Times New Roman"/>
          <w:sz w:val="26"/>
        </w:rPr>
        <w:t>о</w:t>
      </w:r>
    </w:p>
    <w:p w:rsidR="00B8522A" w:rsidRPr="00B8522A" w:rsidRDefault="00B8522A" w:rsidP="00B8522A">
      <w:pPr>
        <w:widowControl w:val="0"/>
        <w:autoSpaceDE w:val="0"/>
        <w:autoSpaceDN w:val="0"/>
        <w:spacing w:after="0" w:line="240" w:lineRule="auto"/>
        <w:jc w:val="both"/>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autoSpaceDE w:val="0"/>
        <w:autoSpaceDN w:val="0"/>
        <w:spacing w:before="76" w:after="0" w:line="240" w:lineRule="auto"/>
        <w:ind w:left="217" w:right="108"/>
        <w:jc w:val="both"/>
        <w:rPr>
          <w:rFonts w:ascii="Times New Roman" w:eastAsia="Times New Roman" w:hAnsi="Times New Roman" w:cs="Times New Roman"/>
          <w:sz w:val="26"/>
          <w:szCs w:val="26"/>
        </w:rPr>
      </w:pPr>
      <w:r w:rsidRPr="00B8522A">
        <w:rPr>
          <w:rFonts w:ascii="Times New Roman" w:eastAsia="Times New Roman" w:hAnsi="Times New Roman" w:cs="Times New Roman"/>
          <w:sz w:val="26"/>
          <w:szCs w:val="26"/>
        </w:rPr>
        <w:lastRenderedPageBreak/>
        <w:t>реальных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процессах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явлениях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окружающего</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мира</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(например,</w:t>
      </w:r>
      <w:r w:rsidRPr="00B8522A">
        <w:rPr>
          <w:rFonts w:ascii="Times New Roman" w:eastAsia="Times New Roman" w:hAnsi="Times New Roman" w:cs="Times New Roman"/>
          <w:spacing w:val="66"/>
          <w:sz w:val="26"/>
          <w:szCs w:val="26"/>
        </w:rPr>
        <w:t xml:space="preserve"> </w:t>
      </w:r>
      <w:r w:rsidRPr="00B8522A">
        <w:rPr>
          <w:rFonts w:ascii="Times New Roman" w:eastAsia="Times New Roman" w:hAnsi="Times New Roman" w:cs="Times New Roman"/>
          <w:sz w:val="26"/>
          <w:szCs w:val="26"/>
        </w:rPr>
        <w:t>календарь,</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расписание),</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в</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предметах</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повседневной</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жизни</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(например,</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счет,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меню,</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прайс-лист,</w:t>
      </w:r>
      <w:r w:rsidRPr="00B8522A">
        <w:rPr>
          <w:rFonts w:ascii="Times New Roman" w:eastAsia="Times New Roman" w:hAnsi="Times New Roman" w:cs="Times New Roman"/>
          <w:spacing w:val="1"/>
          <w:sz w:val="26"/>
          <w:szCs w:val="26"/>
        </w:rPr>
        <w:t xml:space="preserve"> </w:t>
      </w:r>
      <w:r w:rsidRPr="00B8522A">
        <w:rPr>
          <w:rFonts w:ascii="Times New Roman" w:eastAsia="Times New Roman" w:hAnsi="Times New Roman" w:cs="Times New Roman"/>
          <w:sz w:val="26"/>
          <w:szCs w:val="26"/>
        </w:rPr>
        <w:t>объявление);</w:t>
      </w:r>
    </w:p>
    <w:p w:rsidR="00B8522A" w:rsidRPr="00B8522A" w:rsidRDefault="00B8522A" w:rsidP="00B8522A">
      <w:pPr>
        <w:widowControl w:val="0"/>
        <w:numPr>
          <w:ilvl w:val="0"/>
          <w:numId w:val="12"/>
        </w:numPr>
        <w:tabs>
          <w:tab w:val="left" w:pos="645"/>
        </w:tabs>
        <w:autoSpaceDE w:val="0"/>
        <w:autoSpaceDN w:val="0"/>
        <w:spacing w:before="1" w:after="0" w:line="298" w:lineRule="exact"/>
        <w:ind w:left="644"/>
        <w:jc w:val="both"/>
        <w:rPr>
          <w:rFonts w:ascii="Wingdings" w:eastAsia="Times New Roman" w:hAnsi="Wingdings" w:cs="Times New Roman"/>
          <w:sz w:val="26"/>
        </w:rPr>
      </w:pPr>
      <w:r w:rsidRPr="00B8522A">
        <w:rPr>
          <w:rFonts w:ascii="Times New Roman" w:eastAsia="Times New Roman" w:hAnsi="Times New Roman" w:cs="Times New Roman"/>
          <w:sz w:val="26"/>
        </w:rPr>
        <w:t>заполнять</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данными</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предложенную</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таблицу,</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столбчатую</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диаграмму;</w:t>
      </w:r>
    </w:p>
    <w:p w:rsidR="00B8522A" w:rsidRPr="00B8522A" w:rsidRDefault="00B8522A" w:rsidP="00B8522A">
      <w:pPr>
        <w:widowControl w:val="0"/>
        <w:numPr>
          <w:ilvl w:val="0"/>
          <w:numId w:val="12"/>
        </w:numPr>
        <w:tabs>
          <w:tab w:val="left" w:pos="645"/>
        </w:tabs>
        <w:autoSpaceDE w:val="0"/>
        <w:autoSpaceDN w:val="0"/>
        <w:spacing w:after="0" w:line="240" w:lineRule="auto"/>
        <w:ind w:right="110"/>
        <w:jc w:val="both"/>
        <w:rPr>
          <w:rFonts w:ascii="Wingdings" w:eastAsia="Times New Roman" w:hAnsi="Wingdings" w:cs="Times New Roman"/>
          <w:sz w:val="26"/>
        </w:rPr>
      </w:pPr>
      <w:r w:rsidRPr="00B8522A">
        <w:rPr>
          <w:rFonts w:ascii="Times New Roman" w:eastAsia="Times New Roman" w:hAnsi="Times New Roman" w:cs="Times New Roman"/>
          <w:sz w:val="26"/>
        </w:rPr>
        <w:t>использовать формализованные описания последовательности действий (алгоритм,</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план, схема) в практических и учебных ситуациях; дополнять алгоритм, упорядочивать</w:t>
      </w:r>
      <w:r w:rsidRPr="00B8522A">
        <w:rPr>
          <w:rFonts w:ascii="Times New Roman" w:eastAsia="Times New Roman" w:hAnsi="Times New Roman" w:cs="Times New Roman"/>
          <w:spacing w:val="-62"/>
          <w:sz w:val="26"/>
        </w:rPr>
        <w:t xml:space="preserve"> </w:t>
      </w:r>
      <w:r w:rsidRPr="00B8522A">
        <w:rPr>
          <w:rFonts w:ascii="Times New Roman" w:eastAsia="Times New Roman" w:hAnsi="Times New Roman" w:cs="Times New Roman"/>
          <w:sz w:val="26"/>
        </w:rPr>
        <w:t>шаги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алгоритма;</w:t>
      </w:r>
    </w:p>
    <w:p w:rsidR="00B8522A" w:rsidRPr="00B8522A" w:rsidRDefault="00B8522A" w:rsidP="00B8522A">
      <w:pPr>
        <w:widowControl w:val="0"/>
        <w:numPr>
          <w:ilvl w:val="0"/>
          <w:numId w:val="12"/>
        </w:numPr>
        <w:tabs>
          <w:tab w:val="left" w:pos="645"/>
        </w:tabs>
        <w:autoSpaceDE w:val="0"/>
        <w:autoSpaceDN w:val="0"/>
        <w:spacing w:after="0" w:line="240" w:lineRule="auto"/>
        <w:ind w:left="644"/>
        <w:jc w:val="both"/>
        <w:rPr>
          <w:rFonts w:ascii="Wingdings" w:eastAsia="Times New Roman" w:hAnsi="Wingdings" w:cs="Times New Roman"/>
          <w:sz w:val="26"/>
        </w:rPr>
      </w:pPr>
      <w:r w:rsidRPr="00B8522A">
        <w:rPr>
          <w:rFonts w:ascii="Times New Roman" w:eastAsia="Times New Roman" w:hAnsi="Times New Roman" w:cs="Times New Roman"/>
          <w:sz w:val="26"/>
        </w:rPr>
        <w:t>выбирать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рациональное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решение;</w:t>
      </w:r>
    </w:p>
    <w:p w:rsidR="00B8522A" w:rsidRPr="00B8522A" w:rsidRDefault="00B8522A" w:rsidP="00B8522A">
      <w:pPr>
        <w:widowControl w:val="0"/>
        <w:numPr>
          <w:ilvl w:val="0"/>
          <w:numId w:val="12"/>
        </w:numPr>
        <w:tabs>
          <w:tab w:val="left" w:pos="644"/>
          <w:tab w:val="left" w:pos="645"/>
        </w:tabs>
        <w:autoSpaceDE w:val="0"/>
        <w:autoSpaceDN w:val="0"/>
        <w:spacing w:before="1"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составлять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модель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текстовой</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числовое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выражение;</w:t>
      </w:r>
    </w:p>
    <w:p w:rsidR="00B8522A" w:rsidRPr="00B8522A" w:rsidRDefault="00B8522A" w:rsidP="00B8522A">
      <w:pPr>
        <w:widowControl w:val="0"/>
        <w:numPr>
          <w:ilvl w:val="0"/>
          <w:numId w:val="12"/>
        </w:numPr>
        <w:tabs>
          <w:tab w:val="left" w:pos="644"/>
          <w:tab w:val="left" w:pos="645"/>
        </w:tabs>
        <w:autoSpaceDE w:val="0"/>
        <w:autoSpaceDN w:val="0"/>
        <w:spacing w:after="0" w:line="298" w:lineRule="exact"/>
        <w:ind w:left="644"/>
        <w:rPr>
          <w:rFonts w:ascii="Wingdings" w:eastAsia="Times New Roman" w:hAnsi="Wingdings" w:cs="Times New Roman"/>
          <w:sz w:val="26"/>
        </w:rPr>
      </w:pPr>
      <w:r w:rsidRPr="00B8522A">
        <w:rPr>
          <w:rFonts w:ascii="Times New Roman" w:eastAsia="Times New Roman" w:hAnsi="Times New Roman" w:cs="Times New Roman"/>
          <w:sz w:val="26"/>
        </w:rPr>
        <w:t>конструировать</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ход решения</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математической</w:t>
      </w:r>
      <w:r w:rsidRPr="00B8522A">
        <w:rPr>
          <w:rFonts w:ascii="Times New Roman" w:eastAsia="Times New Roman" w:hAnsi="Times New Roman" w:cs="Times New Roman"/>
          <w:spacing w:val="-2"/>
          <w:sz w:val="26"/>
        </w:rPr>
        <w:t xml:space="preserve"> </w:t>
      </w:r>
      <w:r w:rsidRPr="00B8522A">
        <w:rPr>
          <w:rFonts w:ascii="Times New Roman" w:eastAsia="Times New Roman" w:hAnsi="Times New Roman" w:cs="Times New Roman"/>
          <w:sz w:val="26"/>
        </w:rPr>
        <w:t>задачи;</w:t>
      </w:r>
    </w:p>
    <w:p w:rsidR="00B8522A" w:rsidRPr="00B8522A" w:rsidRDefault="00B8522A" w:rsidP="00B8522A">
      <w:pPr>
        <w:widowControl w:val="0"/>
        <w:numPr>
          <w:ilvl w:val="0"/>
          <w:numId w:val="12"/>
        </w:numPr>
        <w:tabs>
          <w:tab w:val="left" w:pos="644"/>
          <w:tab w:val="left" w:pos="645"/>
        </w:tabs>
        <w:autoSpaceDE w:val="0"/>
        <w:autoSpaceDN w:val="0"/>
        <w:spacing w:before="1" w:after="0" w:line="240" w:lineRule="auto"/>
        <w:ind w:left="644"/>
        <w:rPr>
          <w:rFonts w:ascii="Wingdings" w:eastAsia="Times New Roman" w:hAnsi="Wingdings" w:cs="Times New Roman"/>
          <w:sz w:val="26"/>
        </w:rPr>
      </w:pPr>
      <w:r w:rsidRPr="00B8522A">
        <w:rPr>
          <w:rFonts w:ascii="Times New Roman" w:eastAsia="Times New Roman" w:hAnsi="Times New Roman" w:cs="Times New Roman"/>
          <w:sz w:val="26"/>
        </w:rPr>
        <w:t>находить</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все</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верные</w:t>
      </w:r>
      <w:r w:rsidRPr="00B8522A">
        <w:rPr>
          <w:rFonts w:ascii="Times New Roman" w:eastAsia="Times New Roman" w:hAnsi="Times New Roman" w:cs="Times New Roman"/>
          <w:spacing w:val="-1"/>
          <w:sz w:val="26"/>
        </w:rPr>
        <w:t xml:space="preserve"> </w:t>
      </w:r>
      <w:r w:rsidRPr="00B8522A">
        <w:rPr>
          <w:rFonts w:ascii="Times New Roman" w:eastAsia="Times New Roman" w:hAnsi="Times New Roman" w:cs="Times New Roman"/>
          <w:sz w:val="26"/>
        </w:rPr>
        <w:t>решения</w:t>
      </w:r>
      <w:r w:rsidRPr="00B8522A">
        <w:rPr>
          <w:rFonts w:ascii="Times New Roman" w:eastAsia="Times New Roman" w:hAnsi="Times New Roman" w:cs="Times New Roman"/>
          <w:spacing w:val="-5"/>
          <w:sz w:val="26"/>
        </w:rPr>
        <w:t xml:space="preserve"> </w:t>
      </w:r>
      <w:r w:rsidRPr="00B8522A">
        <w:rPr>
          <w:rFonts w:ascii="Times New Roman" w:eastAsia="Times New Roman" w:hAnsi="Times New Roman" w:cs="Times New Roman"/>
          <w:sz w:val="26"/>
        </w:rPr>
        <w:t>задачи</w:t>
      </w:r>
      <w:r w:rsidRPr="00B8522A">
        <w:rPr>
          <w:rFonts w:ascii="Times New Roman" w:eastAsia="Times New Roman" w:hAnsi="Times New Roman" w:cs="Times New Roman"/>
          <w:spacing w:val="-4"/>
          <w:sz w:val="26"/>
        </w:rPr>
        <w:t xml:space="preserve"> </w:t>
      </w:r>
      <w:r w:rsidRPr="00B8522A">
        <w:rPr>
          <w:rFonts w:ascii="Times New Roman" w:eastAsia="Times New Roman" w:hAnsi="Times New Roman" w:cs="Times New Roman"/>
          <w:sz w:val="26"/>
        </w:rPr>
        <w:t>из</w:t>
      </w:r>
      <w:r w:rsidRPr="00B8522A">
        <w:rPr>
          <w:rFonts w:ascii="Times New Roman" w:eastAsia="Times New Roman" w:hAnsi="Times New Roman" w:cs="Times New Roman"/>
          <w:spacing w:val="-3"/>
          <w:sz w:val="26"/>
        </w:rPr>
        <w:t xml:space="preserve"> </w:t>
      </w:r>
      <w:r w:rsidRPr="00B8522A">
        <w:rPr>
          <w:rFonts w:ascii="Times New Roman" w:eastAsia="Times New Roman" w:hAnsi="Times New Roman" w:cs="Times New Roman"/>
          <w:sz w:val="26"/>
        </w:rPr>
        <w:t>предложенных.</w:t>
      </w:r>
    </w:p>
    <w:p w:rsidR="00B8522A" w:rsidRPr="00B8522A" w:rsidRDefault="00B8522A" w:rsidP="00B8522A">
      <w:pPr>
        <w:widowControl w:val="0"/>
        <w:autoSpaceDE w:val="0"/>
        <w:autoSpaceDN w:val="0"/>
        <w:spacing w:after="0" w:line="240" w:lineRule="auto"/>
        <w:rPr>
          <w:rFonts w:ascii="Wingdings" w:eastAsia="Times New Roman" w:hAnsi="Wingdings" w:cs="Times New Roman"/>
          <w:sz w:val="26"/>
        </w:rPr>
        <w:sectPr w:rsidR="00B8522A" w:rsidRPr="00B8522A">
          <w:pgSz w:w="11910" w:h="16840"/>
          <w:pgMar w:top="1040" w:right="740" w:bottom="1200" w:left="1060" w:header="0" w:footer="1000" w:gutter="0"/>
          <w:cols w:space="720"/>
        </w:sectPr>
      </w:pPr>
    </w:p>
    <w:p w:rsidR="00B8522A" w:rsidRPr="00B8522A" w:rsidRDefault="00B8522A" w:rsidP="00B8522A">
      <w:pPr>
        <w:widowControl w:val="0"/>
        <w:numPr>
          <w:ilvl w:val="0"/>
          <w:numId w:val="11"/>
        </w:numPr>
        <w:tabs>
          <w:tab w:val="left" w:pos="5485"/>
        </w:tabs>
        <w:autoSpaceDE w:val="0"/>
        <w:autoSpaceDN w:val="0"/>
        <w:spacing w:before="64" w:after="0" w:line="240" w:lineRule="auto"/>
        <w:ind w:left="5484" w:right="19" w:hanging="5485"/>
        <w:rPr>
          <w:rFonts w:ascii="Times New Roman" w:eastAsia="Times New Roman" w:hAnsi="Times New Roman" w:cs="Times New Roman"/>
          <w:b/>
          <w:sz w:val="24"/>
        </w:rPr>
      </w:pPr>
      <w:r w:rsidRPr="00B8522A">
        <w:rPr>
          <w:rFonts w:ascii="Times New Roman" w:eastAsia="Times New Roman" w:hAnsi="Times New Roman" w:cs="Times New Roman"/>
          <w:b/>
          <w:sz w:val="24"/>
          <w:u w:val="thick"/>
        </w:rPr>
        <w:lastRenderedPageBreak/>
        <w:t>ТЕМАТИЧЕСКОЕ</w:t>
      </w:r>
      <w:r w:rsidRPr="00B8522A">
        <w:rPr>
          <w:rFonts w:ascii="Times New Roman" w:eastAsia="Times New Roman" w:hAnsi="Times New Roman" w:cs="Times New Roman"/>
          <w:b/>
          <w:spacing w:val="-8"/>
          <w:sz w:val="24"/>
          <w:u w:val="thick"/>
        </w:rPr>
        <w:t xml:space="preserve"> </w:t>
      </w:r>
      <w:r w:rsidRPr="00B8522A">
        <w:rPr>
          <w:rFonts w:ascii="Times New Roman" w:eastAsia="Times New Roman" w:hAnsi="Times New Roman" w:cs="Times New Roman"/>
          <w:b/>
          <w:sz w:val="24"/>
          <w:u w:val="thick"/>
        </w:rPr>
        <w:t>ПЛАНИРОВАНИЕ</w:t>
      </w:r>
    </w:p>
    <w:p w:rsidR="00B8522A" w:rsidRPr="00B8522A" w:rsidRDefault="00B8522A" w:rsidP="00B8522A">
      <w:pPr>
        <w:widowControl w:val="0"/>
        <w:autoSpaceDE w:val="0"/>
        <w:autoSpaceDN w:val="0"/>
        <w:spacing w:before="4" w:after="0" w:line="240" w:lineRule="auto"/>
        <w:rPr>
          <w:rFonts w:ascii="Times New Roman" w:eastAsia="Times New Roman" w:hAnsi="Times New Roman" w:cs="Times New Roman"/>
          <w:b/>
          <w:sz w:val="23"/>
          <w:szCs w:val="26"/>
        </w:rPr>
      </w:pPr>
    </w:p>
    <w:p w:rsidR="00B8522A" w:rsidRPr="00B8522A" w:rsidRDefault="00B8522A" w:rsidP="00B8522A">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B8522A">
        <w:rPr>
          <w:rFonts w:ascii="Times New Roman" w:eastAsia="Times New Roman" w:hAnsi="Times New Roman" w:cs="Times New Roman"/>
          <w:b/>
          <w:sz w:val="24"/>
        </w:rPr>
        <w:t>КЛАСС</w:t>
      </w:r>
      <w:r w:rsidRPr="00B8522A">
        <w:rPr>
          <w:rFonts w:ascii="Times New Roman" w:eastAsia="Times New Roman" w:hAnsi="Times New Roman" w:cs="Times New Roman"/>
          <w:b/>
          <w:spacing w:val="-3"/>
          <w:sz w:val="24"/>
        </w:rPr>
        <w:t xml:space="preserve"> </w:t>
      </w:r>
      <w:r w:rsidRPr="00B8522A">
        <w:rPr>
          <w:rFonts w:ascii="Times New Roman" w:eastAsia="Times New Roman" w:hAnsi="Times New Roman" w:cs="Times New Roman"/>
          <w:b/>
          <w:sz w:val="24"/>
        </w:rPr>
        <w:t>(132</w:t>
      </w:r>
      <w:r w:rsidRPr="00B8522A">
        <w:rPr>
          <w:rFonts w:ascii="Times New Roman" w:eastAsia="Times New Roman" w:hAnsi="Times New Roman" w:cs="Times New Roman"/>
          <w:b/>
          <w:spacing w:val="-1"/>
          <w:sz w:val="24"/>
        </w:rPr>
        <w:t xml:space="preserve"> </w:t>
      </w:r>
      <w:r w:rsidRPr="00B8522A">
        <w:rPr>
          <w:rFonts w:ascii="Times New Roman" w:eastAsia="Times New Roman" w:hAnsi="Times New Roman" w:cs="Times New Roman"/>
          <w:b/>
          <w:sz w:val="24"/>
        </w:rPr>
        <w:t>Ч.)</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4" w:after="0"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1"/>
        <w:gridCol w:w="3349"/>
        <w:gridCol w:w="5737"/>
        <w:gridCol w:w="3373"/>
      </w:tblGrid>
      <w:tr w:rsidR="00B8522A" w:rsidRPr="00B8522A" w:rsidTr="00EF0B46">
        <w:trPr>
          <w:trHeight w:val="633"/>
        </w:trPr>
        <w:tc>
          <w:tcPr>
            <w:tcW w:w="2331" w:type="dxa"/>
          </w:tcPr>
          <w:p w:rsidR="00B8522A" w:rsidRPr="00B8522A" w:rsidRDefault="00B8522A" w:rsidP="00B8522A">
            <w:pPr>
              <w:spacing w:line="275" w:lineRule="exact"/>
              <w:ind w:left="129" w:right="121"/>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Тема,</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раздел</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курса,</w:t>
            </w:r>
          </w:p>
          <w:p w:rsidR="00B8522A" w:rsidRPr="00B8522A" w:rsidRDefault="00B8522A" w:rsidP="00B8522A">
            <w:pPr>
              <w:spacing w:before="41"/>
              <w:ind w:left="129" w:right="121"/>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кол-во</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часов</w:t>
            </w:r>
          </w:p>
        </w:tc>
        <w:tc>
          <w:tcPr>
            <w:tcW w:w="3349" w:type="dxa"/>
          </w:tcPr>
          <w:p w:rsidR="00B8522A" w:rsidRPr="00B8522A" w:rsidRDefault="00B8522A" w:rsidP="00B8522A">
            <w:pPr>
              <w:spacing w:before="157"/>
              <w:ind w:left="321"/>
              <w:rPr>
                <w:rFonts w:ascii="Times New Roman" w:eastAsia="Times New Roman" w:hAnsi="Times New Roman" w:cs="Times New Roman"/>
                <w:b/>
                <w:i/>
                <w:sz w:val="24"/>
              </w:rPr>
            </w:pPr>
            <w:r w:rsidRPr="00B8522A">
              <w:rPr>
                <w:rFonts w:ascii="Times New Roman" w:eastAsia="Times New Roman" w:hAnsi="Times New Roman" w:cs="Times New Roman"/>
                <w:b/>
                <w:i/>
                <w:sz w:val="24"/>
              </w:rPr>
              <w:t>Предметное</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содержание</w:t>
            </w:r>
          </w:p>
        </w:tc>
        <w:tc>
          <w:tcPr>
            <w:tcW w:w="5737" w:type="dxa"/>
          </w:tcPr>
          <w:p w:rsidR="00B8522A" w:rsidRPr="00B8522A" w:rsidRDefault="00B8522A" w:rsidP="00B8522A">
            <w:pPr>
              <w:spacing w:before="39"/>
              <w:ind w:left="356" w:right="348"/>
              <w:jc w:val="center"/>
              <w:rPr>
                <w:rFonts w:ascii="Times New Roman" w:eastAsia="Times New Roman" w:hAnsi="Times New Roman" w:cs="Times New Roman"/>
                <w:b/>
                <w:i/>
                <w:sz w:val="24"/>
                <w:lang w:val="ru-RU"/>
              </w:rPr>
            </w:pPr>
            <w:r w:rsidRPr="00B8522A">
              <w:rPr>
                <w:rFonts w:ascii="Times New Roman" w:eastAsia="Times New Roman" w:hAnsi="Times New Roman" w:cs="Times New Roman"/>
                <w:b/>
                <w:i/>
                <w:sz w:val="24"/>
                <w:lang w:val="ru-RU"/>
              </w:rPr>
              <w:t>Методы</w:t>
            </w:r>
            <w:r w:rsidRPr="00B8522A">
              <w:rPr>
                <w:rFonts w:ascii="Times New Roman" w:eastAsia="Times New Roman" w:hAnsi="Times New Roman" w:cs="Times New Roman"/>
                <w:b/>
                <w:i/>
                <w:spacing w:val="-4"/>
                <w:sz w:val="24"/>
                <w:lang w:val="ru-RU"/>
              </w:rPr>
              <w:t xml:space="preserve"> </w:t>
            </w:r>
            <w:r w:rsidRPr="00B8522A">
              <w:rPr>
                <w:rFonts w:ascii="Times New Roman" w:eastAsia="Times New Roman" w:hAnsi="Times New Roman" w:cs="Times New Roman"/>
                <w:b/>
                <w:i/>
                <w:sz w:val="24"/>
                <w:lang w:val="ru-RU"/>
              </w:rPr>
              <w:t>и</w:t>
            </w:r>
            <w:r w:rsidRPr="00B8522A">
              <w:rPr>
                <w:rFonts w:ascii="Times New Roman" w:eastAsia="Times New Roman" w:hAnsi="Times New Roman" w:cs="Times New Roman"/>
                <w:b/>
                <w:i/>
                <w:spacing w:val="-2"/>
                <w:sz w:val="24"/>
                <w:lang w:val="ru-RU"/>
              </w:rPr>
              <w:t xml:space="preserve"> </w:t>
            </w:r>
            <w:r w:rsidRPr="00B8522A">
              <w:rPr>
                <w:rFonts w:ascii="Times New Roman" w:eastAsia="Times New Roman" w:hAnsi="Times New Roman" w:cs="Times New Roman"/>
                <w:b/>
                <w:i/>
                <w:sz w:val="24"/>
                <w:lang w:val="ru-RU"/>
              </w:rPr>
              <w:t>формы</w:t>
            </w:r>
            <w:r w:rsidRPr="00B8522A">
              <w:rPr>
                <w:rFonts w:ascii="Times New Roman" w:eastAsia="Times New Roman" w:hAnsi="Times New Roman" w:cs="Times New Roman"/>
                <w:b/>
                <w:i/>
                <w:spacing w:val="-2"/>
                <w:sz w:val="24"/>
                <w:lang w:val="ru-RU"/>
              </w:rPr>
              <w:t xml:space="preserve"> </w:t>
            </w:r>
            <w:r w:rsidRPr="00B8522A">
              <w:rPr>
                <w:rFonts w:ascii="Times New Roman" w:eastAsia="Times New Roman" w:hAnsi="Times New Roman" w:cs="Times New Roman"/>
                <w:b/>
                <w:i/>
                <w:sz w:val="24"/>
                <w:lang w:val="ru-RU"/>
              </w:rPr>
              <w:t>организации</w:t>
            </w:r>
            <w:r w:rsidRPr="00B8522A">
              <w:rPr>
                <w:rFonts w:ascii="Times New Roman" w:eastAsia="Times New Roman" w:hAnsi="Times New Roman" w:cs="Times New Roman"/>
                <w:b/>
                <w:i/>
                <w:spacing w:val="-2"/>
                <w:sz w:val="24"/>
                <w:lang w:val="ru-RU"/>
              </w:rPr>
              <w:t xml:space="preserve"> </w:t>
            </w:r>
            <w:r w:rsidRPr="00B8522A">
              <w:rPr>
                <w:rFonts w:ascii="Times New Roman" w:eastAsia="Times New Roman" w:hAnsi="Times New Roman" w:cs="Times New Roman"/>
                <w:b/>
                <w:i/>
                <w:sz w:val="24"/>
                <w:lang w:val="ru-RU"/>
              </w:rPr>
              <w:t>обучения.</w:t>
            </w:r>
          </w:p>
          <w:p w:rsidR="00B8522A" w:rsidRPr="00B8522A" w:rsidRDefault="00B8522A" w:rsidP="00B8522A">
            <w:pPr>
              <w:ind w:left="356" w:right="355"/>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Характеристика</w:t>
            </w:r>
            <w:r w:rsidRPr="00B8522A">
              <w:rPr>
                <w:rFonts w:ascii="Times New Roman" w:eastAsia="Times New Roman" w:hAnsi="Times New Roman" w:cs="Times New Roman"/>
                <w:b/>
                <w:i/>
                <w:spacing w:val="-5"/>
                <w:sz w:val="24"/>
              </w:rPr>
              <w:t xml:space="preserve"> </w:t>
            </w:r>
            <w:r w:rsidRPr="00B8522A">
              <w:rPr>
                <w:rFonts w:ascii="Times New Roman" w:eastAsia="Times New Roman" w:hAnsi="Times New Roman" w:cs="Times New Roman"/>
                <w:b/>
                <w:i/>
                <w:sz w:val="24"/>
              </w:rPr>
              <w:t>деятельности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обучающихся</w:t>
            </w:r>
          </w:p>
        </w:tc>
        <w:tc>
          <w:tcPr>
            <w:tcW w:w="3373" w:type="dxa"/>
          </w:tcPr>
          <w:p w:rsidR="00B8522A" w:rsidRPr="00B8522A" w:rsidRDefault="00B8522A" w:rsidP="00B8522A">
            <w:pPr>
              <w:spacing w:line="275" w:lineRule="exact"/>
              <w:ind w:left="368"/>
              <w:rPr>
                <w:rFonts w:ascii="Times New Roman" w:eastAsia="Times New Roman" w:hAnsi="Times New Roman" w:cs="Times New Roman"/>
                <w:b/>
                <w:i/>
                <w:sz w:val="24"/>
              </w:rPr>
            </w:pPr>
            <w:r w:rsidRPr="00B8522A">
              <w:rPr>
                <w:rFonts w:ascii="Times New Roman" w:eastAsia="Times New Roman" w:hAnsi="Times New Roman" w:cs="Times New Roman"/>
                <w:b/>
                <w:i/>
                <w:sz w:val="24"/>
              </w:rPr>
              <w:t>Используемые</w:t>
            </w:r>
            <w:r w:rsidRPr="00B8522A">
              <w:rPr>
                <w:rFonts w:ascii="Times New Roman" w:eastAsia="Times New Roman" w:hAnsi="Times New Roman" w:cs="Times New Roman"/>
                <w:b/>
                <w:i/>
                <w:spacing w:val="-3"/>
                <w:sz w:val="24"/>
              </w:rPr>
              <w:t xml:space="preserve"> </w:t>
            </w:r>
            <w:r w:rsidRPr="00B8522A">
              <w:rPr>
                <w:rFonts w:ascii="Times New Roman" w:eastAsia="Times New Roman" w:hAnsi="Times New Roman" w:cs="Times New Roman"/>
                <w:b/>
                <w:i/>
                <w:sz w:val="24"/>
              </w:rPr>
              <w:t>ЭОР/ЦОР</w:t>
            </w:r>
          </w:p>
        </w:tc>
      </w:tr>
      <w:tr w:rsidR="00B8522A" w:rsidRPr="00B8522A" w:rsidTr="00EF0B46">
        <w:trPr>
          <w:trHeight w:val="7177"/>
        </w:trPr>
        <w:tc>
          <w:tcPr>
            <w:tcW w:w="2331" w:type="dxa"/>
          </w:tcPr>
          <w:p w:rsidR="00B8522A" w:rsidRPr="00B8522A" w:rsidRDefault="00B8522A" w:rsidP="00B8522A">
            <w:pPr>
              <w:spacing w:line="278" w:lineRule="auto"/>
              <w:ind w:left="845" w:right="834" w:firstLine="2"/>
              <w:jc w:val="center"/>
              <w:rPr>
                <w:rFonts w:ascii="Times New Roman" w:eastAsia="Times New Roman" w:hAnsi="Times New Roman" w:cs="Times New Roman"/>
                <w:sz w:val="24"/>
              </w:rPr>
            </w:pP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(20</w:t>
            </w:r>
            <w:r w:rsidRPr="00B8522A">
              <w:rPr>
                <w:rFonts w:ascii="Times New Roman" w:eastAsia="Times New Roman" w:hAnsi="Times New Roman" w:cs="Times New Roman"/>
                <w:spacing w:val="-14"/>
                <w:sz w:val="24"/>
              </w:rPr>
              <w:t xml:space="preserve"> </w:t>
            </w:r>
            <w:r w:rsidRPr="00B8522A">
              <w:rPr>
                <w:rFonts w:ascii="Times New Roman" w:eastAsia="Times New Roman" w:hAnsi="Times New Roman" w:cs="Times New Roman"/>
                <w:sz w:val="24"/>
              </w:rPr>
              <w:t>ч.)</w:t>
            </w:r>
          </w:p>
        </w:tc>
        <w:tc>
          <w:tcPr>
            <w:tcW w:w="3349" w:type="dxa"/>
          </w:tcPr>
          <w:p w:rsidR="00B8522A" w:rsidRPr="00B8522A" w:rsidRDefault="00B8522A" w:rsidP="00B8522A">
            <w:pPr>
              <w:tabs>
                <w:tab w:val="left" w:pos="1047"/>
                <w:tab w:val="left" w:pos="1173"/>
                <w:tab w:val="left" w:pos="1234"/>
                <w:tab w:val="left" w:pos="1283"/>
                <w:tab w:val="left" w:pos="1405"/>
                <w:tab w:val="left" w:pos="1472"/>
                <w:tab w:val="left" w:pos="2014"/>
                <w:tab w:val="left" w:pos="2139"/>
                <w:tab w:val="left" w:pos="2280"/>
                <w:tab w:val="left" w:pos="2354"/>
                <w:tab w:val="left" w:pos="2434"/>
                <w:tab w:val="left" w:pos="2643"/>
                <w:tab w:val="left" w:pos="2746"/>
                <w:tab w:val="left" w:pos="2861"/>
              </w:tabs>
              <w:ind w:left="107" w:right="94"/>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41"/>
                <w:sz w:val="24"/>
                <w:lang w:val="ru-RU"/>
              </w:rPr>
              <w:t xml:space="preserve"> </w:t>
            </w:r>
            <w:r w:rsidRPr="00B8522A">
              <w:rPr>
                <w:rFonts w:ascii="Times New Roman" w:eastAsia="Times New Roman" w:hAnsi="Times New Roman" w:cs="Times New Roman"/>
                <w:sz w:val="24"/>
                <w:lang w:val="ru-RU"/>
              </w:rPr>
              <w:t>от</w:t>
            </w:r>
            <w:r w:rsidRPr="00B8522A">
              <w:rPr>
                <w:rFonts w:ascii="Times New Roman" w:eastAsia="Times New Roman" w:hAnsi="Times New Roman" w:cs="Times New Roman"/>
                <w:spacing w:val="42"/>
                <w:sz w:val="24"/>
                <w:lang w:val="ru-RU"/>
              </w:rPr>
              <w:t xml:space="preserve"> </w:t>
            </w:r>
            <w:r w:rsidRPr="00B8522A">
              <w:rPr>
                <w:rFonts w:ascii="Times New Roman" w:eastAsia="Times New Roman" w:hAnsi="Times New Roman" w:cs="Times New Roman"/>
                <w:sz w:val="24"/>
                <w:lang w:val="ru-RU"/>
              </w:rPr>
              <w:t>1</w:t>
            </w:r>
            <w:r w:rsidRPr="00B8522A">
              <w:rPr>
                <w:rFonts w:ascii="Times New Roman" w:eastAsia="Times New Roman" w:hAnsi="Times New Roman" w:cs="Times New Roman"/>
                <w:spacing w:val="41"/>
                <w:sz w:val="24"/>
                <w:lang w:val="ru-RU"/>
              </w:rPr>
              <w:t xml:space="preserve"> </w:t>
            </w:r>
            <w:r w:rsidRPr="00B8522A">
              <w:rPr>
                <w:rFonts w:ascii="Times New Roman" w:eastAsia="Times New Roman" w:hAnsi="Times New Roman" w:cs="Times New Roman"/>
                <w:sz w:val="24"/>
                <w:lang w:val="ru-RU"/>
              </w:rPr>
              <w:t>до</w:t>
            </w:r>
            <w:r w:rsidRPr="00B8522A">
              <w:rPr>
                <w:rFonts w:ascii="Times New Roman" w:eastAsia="Times New Roman" w:hAnsi="Times New Roman" w:cs="Times New Roman"/>
                <w:spacing w:val="42"/>
                <w:sz w:val="24"/>
                <w:lang w:val="ru-RU"/>
              </w:rPr>
              <w:t xml:space="preserve"> </w:t>
            </w:r>
            <w:r w:rsidRPr="00B8522A">
              <w:rPr>
                <w:rFonts w:ascii="Times New Roman" w:eastAsia="Times New Roman" w:hAnsi="Times New Roman" w:cs="Times New Roman"/>
                <w:sz w:val="24"/>
                <w:lang w:val="ru-RU"/>
              </w:rPr>
              <w:t>9:</w:t>
            </w:r>
            <w:r w:rsidRPr="00B8522A">
              <w:rPr>
                <w:rFonts w:ascii="Times New Roman" w:eastAsia="Times New Roman" w:hAnsi="Times New Roman" w:cs="Times New Roman"/>
                <w:spacing w:val="45"/>
                <w:sz w:val="24"/>
                <w:lang w:val="ru-RU"/>
              </w:rPr>
              <w:t xml:space="preserve"> </w:t>
            </w:r>
            <w:r w:rsidRPr="00B8522A">
              <w:rPr>
                <w:rFonts w:ascii="Times New Roman" w:eastAsia="Times New Roman" w:hAnsi="Times New Roman" w:cs="Times New Roman"/>
                <w:sz w:val="24"/>
                <w:lang w:val="ru-RU"/>
              </w:rPr>
              <w:t>различение,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запись.</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Единица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счёта.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Десяток.</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Счёт</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pacing w:val="51"/>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51"/>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цифрами.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Порядковый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номер</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объекта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при</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заданном</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порядке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счёта.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Сравнение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сравнение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групп</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по</w:t>
            </w:r>
            <w:r w:rsidRPr="00B8522A">
              <w:rPr>
                <w:rFonts w:ascii="Times New Roman" w:eastAsia="Times New Roman" w:hAnsi="Times New Roman" w:cs="Times New Roman"/>
                <w:sz w:val="24"/>
                <w:lang w:val="ru-RU"/>
              </w:rPr>
              <w:tab/>
              <w:t>количеству:</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больше, меньше, столько 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w:t>
            </w:r>
            <w:r w:rsidRPr="00B8522A">
              <w:rPr>
                <w:rFonts w:ascii="Times New Roman" w:eastAsia="Times New Roman" w:hAnsi="Times New Roman" w:cs="Times New Roman"/>
                <w:sz w:val="24"/>
                <w:lang w:val="ru-RU"/>
              </w:rPr>
              <w:tab/>
              <w:t>и</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цифра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0</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при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измерении,</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вычислении.</w:t>
            </w:r>
          </w:p>
          <w:p w:rsidR="00B8522A" w:rsidRPr="00B8522A" w:rsidRDefault="00B8522A" w:rsidP="00B8522A">
            <w:pPr>
              <w:ind w:left="107"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38"/>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38"/>
                <w:sz w:val="24"/>
                <w:lang w:val="ru-RU"/>
              </w:rPr>
              <w:t xml:space="preserve"> </w:t>
            </w:r>
            <w:r w:rsidRPr="00B8522A">
              <w:rPr>
                <w:rFonts w:ascii="Times New Roman" w:eastAsia="Times New Roman" w:hAnsi="Times New Roman" w:cs="Times New Roman"/>
                <w:sz w:val="24"/>
                <w:lang w:val="ru-RU"/>
              </w:rPr>
              <w:t>пределах</w:t>
            </w:r>
            <w:r w:rsidRPr="00B8522A">
              <w:rPr>
                <w:rFonts w:ascii="Times New Roman" w:eastAsia="Times New Roman" w:hAnsi="Times New Roman" w:cs="Times New Roman"/>
                <w:spacing w:val="38"/>
                <w:sz w:val="24"/>
                <w:lang w:val="ru-RU"/>
              </w:rPr>
              <w:t xml:space="preserve"> </w:t>
            </w:r>
            <w:r w:rsidRPr="00B8522A">
              <w:rPr>
                <w:rFonts w:ascii="Times New Roman" w:eastAsia="Times New Roman" w:hAnsi="Times New Roman" w:cs="Times New Roman"/>
                <w:sz w:val="24"/>
                <w:lang w:val="ru-RU"/>
              </w:rPr>
              <w:t>20:</w:t>
            </w:r>
            <w:r w:rsidRPr="00B8522A">
              <w:rPr>
                <w:rFonts w:ascii="Times New Roman" w:eastAsia="Times New Roman" w:hAnsi="Times New Roman" w:cs="Times New Roman"/>
                <w:spacing w:val="39"/>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p>
          <w:p w:rsidR="00B8522A" w:rsidRPr="00B8522A" w:rsidRDefault="00B8522A" w:rsidP="00B8522A">
            <w:pPr>
              <w:tabs>
                <w:tab w:val="left" w:pos="1704"/>
                <w:tab w:val="left" w:pos="2010"/>
              </w:tabs>
              <w:ind w:left="107" w:right="9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Однозначные</w:t>
            </w:r>
            <w:r w:rsidRPr="00B8522A">
              <w:rPr>
                <w:rFonts w:ascii="Times New Roman" w:eastAsia="Times New Roman" w:hAnsi="Times New Roman" w:cs="Times New Roman"/>
                <w:sz w:val="24"/>
                <w:lang w:val="ru-RU"/>
              </w:rPr>
              <w:tab/>
              <w:t>и</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двузначные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Увеличение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(уменьшение) числа 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несколько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w:t>
            </w:r>
          </w:p>
        </w:tc>
        <w:tc>
          <w:tcPr>
            <w:tcW w:w="5737"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Игровые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упражнения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различению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количества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(зрительно,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слух,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установлением</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соответствия), числа и цифры, представлению 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словесно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письменно.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Формулирование</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ответов</w:t>
            </w:r>
            <w:r w:rsidRPr="00B8522A">
              <w:rPr>
                <w:rFonts w:ascii="Times New Roman" w:eastAsia="Times New Roman" w:hAnsi="Times New Roman" w:cs="Times New Roman"/>
                <w:spacing w:val="8"/>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вопросы:</w:t>
            </w:r>
            <w:r w:rsidRPr="00B8522A">
              <w:rPr>
                <w:rFonts w:ascii="Times New Roman" w:eastAsia="Times New Roman" w:hAnsi="Times New Roman" w:cs="Times New Roman"/>
                <w:spacing w:val="8"/>
                <w:sz w:val="24"/>
                <w:lang w:val="ru-RU"/>
              </w:rPr>
              <w:t xml:space="preserve"> </w:t>
            </w:r>
            <w:r w:rsidRPr="00B8522A">
              <w:rPr>
                <w:rFonts w:ascii="Times New Roman" w:eastAsia="Times New Roman" w:hAnsi="Times New Roman" w:cs="Times New Roman"/>
                <w:sz w:val="24"/>
                <w:lang w:val="ru-RU"/>
              </w:rPr>
              <w:t>«Сколько?»,</w:t>
            </w:r>
          </w:p>
          <w:p w:rsidR="00B8522A" w:rsidRPr="00B8522A" w:rsidRDefault="00B8522A" w:rsidP="00B8522A">
            <w:pPr>
              <w:ind w:left="107" w:right="93"/>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«Который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счёту?»,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сколько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больше?»,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сколько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меньше?»,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получится,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если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увеличить/уменьшить количество на 1, на 2?» — 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образцу и самостоятельно. Практические работы 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определению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предложенных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 заданной мерки, по определению длины 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сантиметрах. Поэлементное сравнение групп 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Словесное</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описание</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группы</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ряда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чисел.</w:t>
            </w:r>
          </w:p>
          <w:p w:rsidR="00B8522A" w:rsidRPr="00B8522A" w:rsidRDefault="00B8522A" w:rsidP="00B8522A">
            <w:pPr>
              <w:ind w:left="107" w:right="102"/>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Чтение и запись по образцу и самостоятельно групп</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самостоятельно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установленном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порядке.</w:t>
            </w:r>
          </w:p>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назначение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знаков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математике,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обобщение представлений. Цифры; знаки сравнения,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равенства,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арифметических действий.</w:t>
            </w:r>
          </w:p>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Устная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счёт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порядке,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упорядочение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однозначных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двузначных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счёт по 2, по 5.</w:t>
            </w:r>
          </w:p>
          <w:p w:rsidR="00B8522A" w:rsidRPr="00B8522A" w:rsidRDefault="00B8522A" w:rsidP="00B8522A">
            <w:pPr>
              <w:spacing w:before="1"/>
              <w:ind w:left="107"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 с таблицей чисел: наблюдение, установление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закономерностей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расположении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парах/группах.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Формулирование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вопросов,</w:t>
            </w:r>
          </w:p>
          <w:p w:rsidR="00B8522A" w:rsidRPr="00B8522A" w:rsidRDefault="00B8522A" w:rsidP="00B8522A">
            <w:pPr>
              <w:tabs>
                <w:tab w:val="left" w:pos="2081"/>
                <w:tab w:val="left" w:pos="3091"/>
                <w:tab w:val="left" w:pos="4984"/>
              </w:tabs>
              <w:spacing w:line="257" w:lineRule="exact"/>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связанных</w:t>
            </w:r>
            <w:r w:rsidRPr="00B8522A">
              <w:rPr>
                <w:rFonts w:ascii="Times New Roman" w:eastAsia="Times New Roman" w:hAnsi="Times New Roman" w:cs="Times New Roman"/>
                <w:sz w:val="24"/>
                <w:lang w:val="ru-RU"/>
              </w:rPr>
              <w:tab/>
              <w:t>с</w:t>
            </w:r>
            <w:r w:rsidRPr="00B8522A">
              <w:rPr>
                <w:rFonts w:ascii="Times New Roman" w:eastAsia="Times New Roman" w:hAnsi="Times New Roman" w:cs="Times New Roman"/>
                <w:sz w:val="24"/>
                <w:lang w:val="ru-RU"/>
              </w:rPr>
              <w:tab/>
              <w:t>порядком</w:t>
            </w:r>
            <w:r w:rsidRPr="00B8522A">
              <w:rPr>
                <w:rFonts w:ascii="Times New Roman" w:eastAsia="Times New Roman" w:hAnsi="Times New Roman" w:cs="Times New Roman"/>
                <w:sz w:val="24"/>
                <w:lang w:val="ru-RU"/>
              </w:rPr>
              <w:tab/>
              <w:t>чисел,</w:t>
            </w:r>
          </w:p>
        </w:tc>
        <w:tc>
          <w:tcPr>
            <w:tcW w:w="3373" w:type="dxa"/>
          </w:tcPr>
          <w:p w:rsidR="00B8522A" w:rsidRPr="00B8522A" w:rsidRDefault="00B8522A" w:rsidP="00B8522A">
            <w:pPr>
              <w:ind w:left="92" w:right="737" w:firstLine="16"/>
              <w:rPr>
                <w:rFonts w:ascii="Times New Roman" w:eastAsia="Times New Roman" w:hAnsi="Times New Roman" w:cs="Times New Roman"/>
                <w:sz w:val="24"/>
                <w:lang w:val="ru-RU"/>
              </w:rPr>
            </w:pPr>
            <w:hyperlink r:id="rId7">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elementy</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email</w:t>
              </w:r>
            </w:hyperlink>
            <w:r w:rsidRPr="00B8522A">
              <w:rPr>
                <w:rFonts w:ascii="Times New Roman" w:eastAsia="Times New Roman" w:hAnsi="Times New Roman" w:cs="Times New Roman"/>
                <w:color w:val="0087CC"/>
                <w:spacing w:val="1"/>
                <w:sz w:val="24"/>
                <w:lang w:val="ru-RU"/>
              </w:rPr>
              <w:t xml:space="preserve"> </w:t>
            </w:r>
            <w:r w:rsidRPr="00B8522A">
              <w:rPr>
                <w:rFonts w:ascii="Times New Roman" w:eastAsia="Times New Roman" w:hAnsi="Times New Roman" w:cs="Times New Roman"/>
                <w:color w:val="333333"/>
                <w:sz w:val="24"/>
                <w:lang w:val="ru-RU"/>
              </w:rPr>
              <w:t>-</w:t>
            </w:r>
            <w:r w:rsidRPr="00B8522A">
              <w:rPr>
                <w:rFonts w:ascii="Times New Roman" w:eastAsia="Times New Roman" w:hAnsi="Times New Roman" w:cs="Times New Roman"/>
                <w:color w:val="333333"/>
                <w:spacing w:val="-57"/>
                <w:sz w:val="24"/>
                <w:lang w:val="ru-RU"/>
              </w:rPr>
              <w:t xml:space="preserve"> </w:t>
            </w:r>
            <w:hyperlink r:id="rId8">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clow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9">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www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n</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shkola</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10">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school</w:t>
              </w:r>
              <w:r w:rsidRPr="00B8522A">
                <w:rPr>
                  <w:rFonts w:ascii="Times New Roman" w:eastAsia="Times New Roman" w:hAnsi="Times New Roman" w:cs="Times New Roman"/>
                  <w:color w:val="0087CC"/>
                  <w:sz w:val="24"/>
                  <w:u w:val="single" w:color="0087CC"/>
                  <w:lang w:val="ru-RU"/>
                </w:rPr>
                <w:t>-</w:t>
              </w:r>
            </w:hyperlink>
          </w:p>
          <w:p w:rsidR="00B8522A" w:rsidRPr="00B8522A" w:rsidRDefault="00B8522A" w:rsidP="00B8522A">
            <w:pPr>
              <w:ind w:left="108" w:right="160" w:hanging="140"/>
              <w:rPr>
                <w:rFonts w:ascii="Times New Roman" w:eastAsia="Times New Roman" w:hAnsi="Times New Roman" w:cs="Times New Roman"/>
                <w:sz w:val="24"/>
              </w:rPr>
            </w:pPr>
            <w:hyperlink r:id="rId11">
              <w:r w:rsidRPr="00B8522A">
                <w:rPr>
                  <w:rFonts w:ascii="Times New Roman" w:eastAsia="Times New Roman" w:hAnsi="Times New Roman" w:cs="Times New Roman"/>
                  <w:color w:val="0087CC"/>
                  <w:sz w:val="24"/>
                  <w:u w:val="single" w:color="0087CC"/>
                </w:rPr>
                <w:t>collection.edu.ru</w:t>
              </w:r>
            </w:hyperlink>
            <w:r w:rsidRPr="00B8522A">
              <w:rPr>
                <w:rFonts w:ascii="Times New Roman" w:eastAsia="Times New Roman" w:hAnsi="Times New Roman" w:cs="Times New Roman"/>
                <w:color w:val="0087CC"/>
                <w:spacing w:val="1"/>
                <w:sz w:val="24"/>
              </w:rPr>
              <w:t xml:space="preserve"> </w:t>
            </w:r>
            <w:hyperlink r:id="rId12">
              <w:r w:rsidRPr="00B8522A">
                <w:rPr>
                  <w:rFonts w:ascii="Times New Roman" w:eastAsia="Times New Roman" w:hAnsi="Times New Roman" w:cs="Times New Roman"/>
                  <w:color w:val="0087CC"/>
                  <w:sz w:val="24"/>
                  <w:u w:val="single" w:color="0087CC"/>
                </w:rPr>
                <w:t>http://www.uchportal.ru</w:t>
              </w:r>
            </w:hyperlink>
            <w:r w:rsidRPr="00B8522A">
              <w:rPr>
                <w:rFonts w:ascii="Times New Roman" w:eastAsia="Times New Roman" w:hAnsi="Times New Roman" w:cs="Times New Roman"/>
                <w:color w:val="0087CC"/>
                <w:spacing w:val="1"/>
                <w:sz w:val="24"/>
              </w:rPr>
              <w:t xml:space="preserve"> </w:t>
            </w:r>
            <w:hyperlink r:id="rId13">
              <w:r w:rsidRPr="00B8522A">
                <w:rPr>
                  <w:rFonts w:ascii="Times New Roman" w:eastAsia="Times New Roman" w:hAnsi="Times New Roman" w:cs="Times New Roman"/>
                  <w:color w:val="0087CC"/>
                  <w:sz w:val="24"/>
                  <w:u w:val="single" w:color="0087CC"/>
                </w:rPr>
                <w:t>http://school-collection.edu.ru</w:t>
              </w:r>
            </w:hyperlink>
            <w:r w:rsidRPr="00B8522A">
              <w:rPr>
                <w:rFonts w:ascii="Times New Roman" w:eastAsia="Times New Roman" w:hAnsi="Times New Roman" w:cs="Times New Roman"/>
                <w:color w:val="0087CC"/>
                <w:spacing w:val="1"/>
                <w:sz w:val="24"/>
              </w:rPr>
              <w:t xml:space="preserve"> </w:t>
            </w:r>
            <w:hyperlink r:id="rId14">
              <w:r w:rsidRPr="00B8522A">
                <w:rPr>
                  <w:rFonts w:ascii="Times New Roman" w:eastAsia="Times New Roman" w:hAnsi="Times New Roman" w:cs="Times New Roman"/>
                  <w:color w:val="0087CC"/>
                  <w:sz w:val="24"/>
                  <w:u w:val="single" w:color="0087CC"/>
                </w:rPr>
                <w:t>http://nachalka.info</w:t>
              </w:r>
            </w:hyperlink>
            <w:r w:rsidRPr="00B8522A">
              <w:rPr>
                <w:rFonts w:ascii="Times New Roman" w:eastAsia="Times New Roman" w:hAnsi="Times New Roman" w:cs="Times New Roman"/>
                <w:color w:val="0087CC"/>
                <w:spacing w:val="1"/>
                <w:sz w:val="24"/>
              </w:rPr>
              <w:t xml:space="preserve"> </w:t>
            </w:r>
            <w:hyperlink r:id="rId15">
              <w:r w:rsidRPr="00B8522A">
                <w:rPr>
                  <w:rFonts w:ascii="Times New Roman" w:eastAsia="Times New Roman" w:hAnsi="Times New Roman" w:cs="Times New Roman"/>
                  <w:color w:val="0087CC"/>
                  <w:sz w:val="24"/>
                  <w:u w:val="single" w:color="0087CC"/>
                </w:rPr>
                <w:t>http://www.openclass.ru</w:t>
              </w:r>
            </w:hyperlink>
            <w:r w:rsidRPr="00B8522A">
              <w:rPr>
                <w:rFonts w:ascii="Times New Roman" w:eastAsia="Times New Roman" w:hAnsi="Times New Roman" w:cs="Times New Roman"/>
                <w:color w:val="0087CC"/>
                <w:spacing w:val="1"/>
                <w:sz w:val="24"/>
              </w:rPr>
              <w:t xml:space="preserve"> </w:t>
            </w:r>
            <w:hyperlink r:id="rId16">
              <w:r w:rsidRPr="00B8522A">
                <w:rPr>
                  <w:rFonts w:ascii="Times New Roman" w:eastAsia="Times New Roman" w:hAnsi="Times New Roman" w:cs="Times New Roman"/>
                  <w:color w:val="0087CC"/>
                  <w:sz w:val="24"/>
                  <w:u w:val="single" w:color="0087CC"/>
                </w:rPr>
                <w:t>http://www.zavuch.info</w:t>
              </w:r>
            </w:hyperlink>
            <w:r w:rsidRPr="00B8522A">
              <w:rPr>
                <w:rFonts w:ascii="Times New Roman" w:eastAsia="Times New Roman" w:hAnsi="Times New Roman" w:cs="Times New Roman"/>
                <w:color w:val="0087CC"/>
                <w:spacing w:val="1"/>
                <w:sz w:val="24"/>
              </w:rPr>
              <w:t xml:space="preserve"> </w:t>
            </w:r>
            <w:hyperlink r:id="rId17">
              <w:r w:rsidRPr="00B8522A">
                <w:rPr>
                  <w:rFonts w:ascii="Times New Roman" w:eastAsia="Times New Roman" w:hAnsi="Times New Roman" w:cs="Times New Roman"/>
                  <w:color w:val="0087CC"/>
                  <w:sz w:val="24"/>
                  <w:u w:val="single" w:color="0087CC"/>
                </w:rPr>
                <w:t>http://www.mat-reshka.com</w:t>
              </w:r>
            </w:hyperlink>
            <w:r w:rsidRPr="00B8522A">
              <w:rPr>
                <w:rFonts w:ascii="Times New Roman" w:eastAsia="Times New Roman" w:hAnsi="Times New Roman" w:cs="Times New Roman"/>
                <w:color w:val="0087CC"/>
                <w:spacing w:val="1"/>
                <w:sz w:val="24"/>
              </w:rPr>
              <w:t xml:space="preserve"> </w:t>
            </w:r>
            <w:hyperlink r:id="rId18">
              <w:r w:rsidRPr="00B8522A">
                <w:rPr>
                  <w:rFonts w:ascii="Times New Roman" w:eastAsia="Times New Roman" w:hAnsi="Times New Roman" w:cs="Times New Roman"/>
                  <w:color w:val="0087CC"/>
                  <w:sz w:val="24"/>
                  <w:u w:val="single" w:color="0087CC"/>
                </w:rPr>
                <w:t>http://www.solnet.ee</w:t>
              </w:r>
            </w:hyperlink>
            <w:r w:rsidRPr="00B8522A">
              <w:rPr>
                <w:rFonts w:ascii="Times New Roman" w:eastAsia="Times New Roman" w:hAnsi="Times New Roman" w:cs="Times New Roman"/>
                <w:color w:val="0087CC"/>
                <w:spacing w:val="1"/>
                <w:sz w:val="24"/>
              </w:rPr>
              <w:t xml:space="preserve"> </w:t>
            </w:r>
            <w:hyperlink r:id="rId19">
              <w:r w:rsidRPr="00B8522A">
                <w:rPr>
                  <w:rFonts w:ascii="Times New Roman" w:eastAsia="Times New Roman" w:hAnsi="Times New Roman" w:cs="Times New Roman"/>
                  <w:color w:val="0087CC"/>
                  <w:sz w:val="24"/>
                  <w:u w:val="single" w:color="0087CC"/>
                </w:rPr>
                <w:t>http://nsc.1september.ru</w:t>
              </w:r>
            </w:hyperlink>
            <w:r w:rsidRPr="00B8522A">
              <w:rPr>
                <w:rFonts w:ascii="Times New Roman" w:eastAsia="Times New Roman" w:hAnsi="Times New Roman" w:cs="Times New Roman"/>
                <w:color w:val="0087CC"/>
                <w:spacing w:val="1"/>
                <w:sz w:val="24"/>
              </w:rPr>
              <w:t xml:space="preserve"> </w:t>
            </w:r>
            <w:hyperlink r:id="rId20">
              <w:r w:rsidRPr="00B8522A">
                <w:rPr>
                  <w:rFonts w:ascii="Times New Roman" w:eastAsia="Times New Roman" w:hAnsi="Times New Roman" w:cs="Times New Roman"/>
                  <w:color w:val="0087CC"/>
                  <w:sz w:val="24"/>
                  <w:u w:val="single" w:color="0087CC"/>
                </w:rPr>
                <w:t>http://viki.rdf.ru</w:t>
              </w:r>
            </w:hyperlink>
            <w:r w:rsidRPr="00B8522A">
              <w:rPr>
                <w:rFonts w:ascii="Times New Roman" w:eastAsia="Times New Roman" w:hAnsi="Times New Roman" w:cs="Times New Roman"/>
                <w:color w:val="0087CC"/>
                <w:spacing w:val="1"/>
                <w:sz w:val="24"/>
              </w:rPr>
              <w:t xml:space="preserve"> </w:t>
            </w:r>
            <w:hyperlink r:id="rId21">
              <w:r w:rsidRPr="00B8522A">
                <w:rPr>
                  <w:rFonts w:ascii="Times New Roman" w:eastAsia="Times New Roman" w:hAnsi="Times New Roman" w:cs="Times New Roman"/>
                  <w:color w:val="0087CC"/>
                  <w:sz w:val="24"/>
                  <w:u w:val="single" w:color="0087CC"/>
                </w:rPr>
                <w:t>http://www.nachalka.com/photo</w:t>
              </w:r>
            </w:hyperlink>
            <w:r w:rsidRPr="00B8522A">
              <w:rPr>
                <w:rFonts w:ascii="Times New Roman" w:eastAsia="Times New Roman" w:hAnsi="Times New Roman" w:cs="Times New Roman"/>
                <w:color w:val="0087CC"/>
                <w:spacing w:val="-58"/>
                <w:sz w:val="24"/>
              </w:rPr>
              <w:t xml:space="preserve"> </w:t>
            </w:r>
            <w:hyperlink r:id="rId22">
              <w:r w:rsidRPr="00B8522A">
                <w:rPr>
                  <w:rFonts w:ascii="Times New Roman" w:eastAsia="Times New Roman" w:hAnsi="Times New Roman" w:cs="Times New Roman"/>
                  <w:color w:val="0087CC"/>
                  <w:sz w:val="24"/>
                  <w:u w:val="single" w:color="0087CC"/>
                </w:rPr>
                <w:t>http://eor-np.ru</w:t>
              </w:r>
            </w:hyperlink>
            <w:r w:rsidRPr="00B8522A">
              <w:rPr>
                <w:rFonts w:ascii="Times New Roman" w:eastAsia="Times New Roman" w:hAnsi="Times New Roman" w:cs="Times New Roman"/>
                <w:color w:val="0087CC"/>
                <w:spacing w:val="1"/>
                <w:sz w:val="24"/>
              </w:rPr>
              <w:t xml:space="preserve"> </w:t>
            </w:r>
            <w:hyperlink r:id="rId23">
              <w:r w:rsidRPr="00B8522A">
                <w:rPr>
                  <w:rFonts w:ascii="Times New Roman" w:eastAsia="Times New Roman" w:hAnsi="Times New Roman" w:cs="Times New Roman"/>
                  <w:color w:val="0087CC"/>
                  <w:sz w:val="24"/>
                  <w:u w:val="single" w:color="0087CC"/>
                </w:rPr>
                <w:t>http://www.mobintech.ru</w:t>
              </w:r>
            </w:hyperlink>
            <w:r w:rsidRPr="00B8522A">
              <w:rPr>
                <w:rFonts w:ascii="Times New Roman" w:eastAsia="Times New Roman" w:hAnsi="Times New Roman" w:cs="Times New Roman"/>
                <w:color w:val="0087CC"/>
                <w:spacing w:val="1"/>
                <w:sz w:val="24"/>
              </w:rPr>
              <w:t xml:space="preserve"> </w:t>
            </w:r>
            <w:hyperlink r:id="rId24">
              <w:r w:rsidRPr="00B8522A">
                <w:rPr>
                  <w:rFonts w:ascii="Times New Roman" w:eastAsia="Times New Roman" w:hAnsi="Times New Roman" w:cs="Times New Roman"/>
                  <w:color w:val="0087CC"/>
                  <w:sz w:val="24"/>
                  <w:u w:val="single" w:color="0087CC"/>
                </w:rPr>
                <w:t>http://window.edu.ru</w:t>
              </w:r>
            </w:hyperlink>
            <w:r w:rsidRPr="00B8522A">
              <w:rPr>
                <w:rFonts w:ascii="Times New Roman" w:eastAsia="Times New Roman" w:hAnsi="Times New Roman" w:cs="Times New Roman"/>
                <w:color w:val="0087CC"/>
                <w:spacing w:val="1"/>
                <w:sz w:val="24"/>
              </w:rPr>
              <w:t xml:space="preserve"> </w:t>
            </w:r>
            <w:hyperlink r:id="rId25">
              <w:r w:rsidRPr="00B8522A">
                <w:rPr>
                  <w:rFonts w:ascii="Times New Roman" w:eastAsia="Times New Roman" w:hAnsi="Times New Roman" w:cs="Times New Roman"/>
                  <w:color w:val="0087CC"/>
                  <w:sz w:val="24"/>
                  <w:u w:val="single" w:color="0087CC"/>
                </w:rPr>
                <w:t>http://avtatuzova.ru</w:t>
              </w:r>
            </w:hyperlink>
            <w:r w:rsidRPr="00B8522A">
              <w:rPr>
                <w:rFonts w:ascii="Times New Roman" w:eastAsia="Times New Roman" w:hAnsi="Times New Roman" w:cs="Times New Roman"/>
                <w:color w:val="0087CC"/>
                <w:spacing w:val="1"/>
                <w:sz w:val="24"/>
              </w:rPr>
              <w:t xml:space="preserve"> </w:t>
            </w:r>
            <w:hyperlink r:id="rId26">
              <w:r w:rsidRPr="00B8522A">
                <w:rPr>
                  <w:rFonts w:ascii="Times New Roman" w:eastAsia="Times New Roman" w:hAnsi="Times New Roman" w:cs="Times New Roman"/>
                  <w:color w:val="0087CC"/>
                  <w:sz w:val="24"/>
                  <w:u w:val="single" w:color="0087CC"/>
                </w:rPr>
                <w:t>http://numi.ru/3130</w:t>
              </w:r>
            </w:hyperlink>
            <w:r w:rsidRPr="00B8522A">
              <w:rPr>
                <w:rFonts w:ascii="Times New Roman" w:eastAsia="Times New Roman" w:hAnsi="Times New Roman" w:cs="Times New Roman"/>
                <w:color w:val="0087CC"/>
                <w:spacing w:val="1"/>
                <w:sz w:val="24"/>
              </w:rPr>
              <w:t xml:space="preserve"> </w:t>
            </w:r>
            <w:hyperlink r:id="rId27">
              <w:r w:rsidRPr="00B8522A">
                <w:rPr>
                  <w:rFonts w:ascii="Times New Roman" w:eastAsia="Times New Roman" w:hAnsi="Times New Roman" w:cs="Times New Roman"/>
                  <w:color w:val="0462C1"/>
                  <w:sz w:val="24"/>
                  <w:u w:val="single" w:color="0462C1"/>
                </w:rPr>
                <w:t>http://www.metodkabinet.eu</w:t>
              </w:r>
            </w:hyperlink>
            <w:r w:rsidRPr="00B8522A">
              <w:rPr>
                <w:rFonts w:ascii="Times New Roman" w:eastAsia="Times New Roman" w:hAnsi="Times New Roman" w:cs="Times New Roman"/>
                <w:color w:val="0462C1"/>
                <w:spacing w:val="1"/>
                <w:sz w:val="24"/>
              </w:rPr>
              <w:t xml:space="preserve"> </w:t>
            </w:r>
            <w:hyperlink r:id="rId28">
              <w:r w:rsidRPr="00B8522A">
                <w:rPr>
                  <w:rFonts w:ascii="Times New Roman" w:eastAsia="Times New Roman" w:hAnsi="Times New Roman" w:cs="Times New Roman"/>
                  <w:color w:val="0087CC"/>
                  <w:sz w:val="24"/>
                  <w:u w:val="single" w:color="0087CC"/>
                </w:rPr>
                <w:t>http://pedsovet.su</w:t>
              </w:r>
            </w:hyperlink>
            <w:r w:rsidRPr="00B8522A">
              <w:rPr>
                <w:rFonts w:ascii="Times New Roman" w:eastAsia="Times New Roman" w:hAnsi="Times New Roman" w:cs="Times New Roman"/>
                <w:color w:val="0087CC"/>
                <w:spacing w:val="1"/>
                <w:sz w:val="24"/>
              </w:rPr>
              <w:t xml:space="preserve"> </w:t>
            </w:r>
            <w:hyperlink r:id="rId29">
              <w:r w:rsidRPr="00B8522A">
                <w:rPr>
                  <w:rFonts w:ascii="Times New Roman" w:eastAsia="Times New Roman" w:hAnsi="Times New Roman" w:cs="Times New Roman"/>
                  <w:color w:val="0087CC"/>
                  <w:sz w:val="24"/>
                  <w:u w:val="single" w:color="0087CC"/>
                </w:rPr>
                <w:t>http://musabiqe.edu.az</w:t>
              </w:r>
            </w:hyperlink>
            <w:r w:rsidRPr="00B8522A">
              <w:rPr>
                <w:rFonts w:ascii="Times New Roman" w:eastAsia="Times New Roman" w:hAnsi="Times New Roman" w:cs="Times New Roman"/>
                <w:color w:val="0087CC"/>
                <w:spacing w:val="1"/>
                <w:sz w:val="24"/>
              </w:rPr>
              <w:t xml:space="preserve"> </w:t>
            </w:r>
            <w:hyperlink r:id="rId30">
              <w:r w:rsidRPr="00B8522A">
                <w:rPr>
                  <w:rFonts w:ascii="Times New Roman" w:eastAsia="Times New Roman" w:hAnsi="Times New Roman" w:cs="Times New Roman"/>
                  <w:color w:val="0087CC"/>
                  <w:sz w:val="24"/>
                  <w:u w:val="single" w:color="0087CC"/>
                </w:rPr>
                <w:t>http://www.4stupeni.ru</w:t>
              </w:r>
            </w:hyperlink>
            <w:r w:rsidRPr="00B8522A">
              <w:rPr>
                <w:rFonts w:ascii="Times New Roman" w:eastAsia="Times New Roman" w:hAnsi="Times New Roman" w:cs="Times New Roman"/>
                <w:color w:val="0087CC"/>
                <w:spacing w:val="1"/>
                <w:sz w:val="24"/>
              </w:rPr>
              <w:t xml:space="preserve"> </w:t>
            </w:r>
            <w:hyperlink r:id="rId31">
              <w:r w:rsidRPr="00B8522A">
                <w:rPr>
                  <w:rFonts w:ascii="Times New Roman" w:eastAsia="Times New Roman" w:hAnsi="Times New Roman" w:cs="Times New Roman"/>
                  <w:color w:val="0087CC"/>
                  <w:sz w:val="24"/>
                  <w:u w:val="single" w:color="0087CC"/>
                </w:rPr>
                <w:t>http://trudovik.ucoz.ua</w:t>
              </w:r>
            </w:hyperlink>
          </w:p>
          <w:p w:rsidR="00B8522A" w:rsidRPr="00B8522A" w:rsidRDefault="00B8522A" w:rsidP="00B8522A">
            <w:pPr>
              <w:spacing w:before="1" w:line="257" w:lineRule="exact"/>
              <w:ind w:left="113"/>
              <w:rPr>
                <w:rFonts w:ascii="Times New Roman" w:eastAsia="Times New Roman" w:hAnsi="Times New Roman" w:cs="Times New Roman"/>
                <w:sz w:val="24"/>
              </w:rPr>
            </w:pPr>
            <w:hyperlink r:id="rId32">
              <w:r w:rsidRPr="00B8522A">
                <w:rPr>
                  <w:rFonts w:ascii="Times New Roman" w:eastAsia="Times New Roman" w:hAnsi="Times New Roman" w:cs="Times New Roman"/>
                  <w:color w:val="0087CC"/>
                  <w:sz w:val="24"/>
                  <w:u w:val="single" w:color="0087CC"/>
                </w:rPr>
                <w:t>http://www.proshkolu.ru</w:t>
              </w:r>
            </w:hyperlink>
          </w:p>
        </w:tc>
      </w:tr>
    </w:tbl>
    <w:p w:rsidR="00B8522A" w:rsidRPr="00B8522A" w:rsidRDefault="00B8522A" w:rsidP="00B8522A">
      <w:pPr>
        <w:widowControl w:val="0"/>
        <w:autoSpaceDE w:val="0"/>
        <w:autoSpaceDN w:val="0"/>
        <w:spacing w:after="0" w:line="257" w:lineRule="exact"/>
        <w:rPr>
          <w:rFonts w:ascii="Times New Roman" w:eastAsia="Times New Roman" w:hAnsi="Times New Roman" w:cs="Times New Roman"/>
          <w:sz w:val="24"/>
        </w:rPr>
        <w:sectPr w:rsidR="00B8522A" w:rsidRPr="00B8522A">
          <w:footerReference w:type="default" r:id="rId33"/>
          <w:pgSz w:w="16840" w:h="11910" w:orient="landscape"/>
          <w:pgMar w:top="78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1"/>
        <w:gridCol w:w="3349"/>
        <w:gridCol w:w="5737"/>
        <w:gridCol w:w="3373"/>
      </w:tblGrid>
      <w:tr w:rsidR="00B8522A" w:rsidRPr="00B8522A" w:rsidTr="00EF0B46">
        <w:trPr>
          <w:trHeight w:val="1656"/>
        </w:trPr>
        <w:tc>
          <w:tcPr>
            <w:tcW w:w="2331" w:type="dxa"/>
          </w:tcPr>
          <w:p w:rsidR="00B8522A" w:rsidRPr="00B8522A" w:rsidRDefault="00B8522A" w:rsidP="00B8522A">
            <w:pPr>
              <w:rPr>
                <w:rFonts w:ascii="Times New Roman" w:eastAsia="Times New Roman" w:hAnsi="Times New Roman" w:cs="Times New Roman"/>
                <w:sz w:val="24"/>
              </w:rPr>
            </w:pPr>
          </w:p>
        </w:tc>
        <w:tc>
          <w:tcPr>
            <w:tcW w:w="3349" w:type="dxa"/>
          </w:tcPr>
          <w:p w:rsidR="00B8522A" w:rsidRPr="00B8522A" w:rsidRDefault="00B8522A" w:rsidP="00B8522A">
            <w:pPr>
              <w:rPr>
                <w:rFonts w:ascii="Times New Roman" w:eastAsia="Times New Roman" w:hAnsi="Times New Roman" w:cs="Times New Roman"/>
                <w:sz w:val="24"/>
              </w:rPr>
            </w:pPr>
          </w:p>
        </w:tc>
        <w:tc>
          <w:tcPr>
            <w:tcW w:w="5737" w:type="dxa"/>
          </w:tcPr>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увеличением/уменьшением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несколько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установлением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закономерности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ряду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p>
          <w:p w:rsidR="00B8522A" w:rsidRPr="00B8522A" w:rsidRDefault="00B8522A" w:rsidP="00B8522A">
            <w:pPr>
              <w:spacing w:line="270" w:lineRule="atLeast"/>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lang w:val="ru-RU"/>
              </w:rPr>
              <w:t>Моделирование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учебных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связанных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применением представлений о числе в практических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ситуациях.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rPr>
              <w:t>Письмо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цифр.</w:t>
            </w:r>
          </w:p>
        </w:tc>
        <w:tc>
          <w:tcPr>
            <w:tcW w:w="3373" w:type="dxa"/>
          </w:tcPr>
          <w:p w:rsidR="00B8522A" w:rsidRPr="00B8522A" w:rsidRDefault="00B8522A" w:rsidP="00B8522A">
            <w:pPr>
              <w:ind w:left="113"/>
              <w:rPr>
                <w:rFonts w:ascii="Times New Roman" w:eastAsia="Times New Roman" w:hAnsi="Times New Roman" w:cs="Times New Roman"/>
                <w:sz w:val="24"/>
              </w:rPr>
            </w:pPr>
            <w:hyperlink r:id="rId34">
              <w:r w:rsidRPr="00B8522A">
                <w:rPr>
                  <w:rFonts w:ascii="Times New Roman" w:eastAsia="Times New Roman" w:hAnsi="Times New Roman" w:cs="Times New Roman"/>
                  <w:color w:val="0087CC"/>
                  <w:sz w:val="24"/>
                  <w:u w:val="single" w:color="0087CC"/>
                </w:rPr>
                <w:t>http://baby.com.ua</w:t>
              </w:r>
            </w:hyperlink>
            <w:r w:rsidRPr="00B8522A">
              <w:rPr>
                <w:rFonts w:ascii="Times New Roman" w:eastAsia="Times New Roman" w:hAnsi="Times New Roman" w:cs="Times New Roman"/>
                <w:color w:val="0087CC"/>
                <w:spacing w:val="1"/>
                <w:sz w:val="24"/>
              </w:rPr>
              <w:t xml:space="preserve"> </w:t>
            </w:r>
            <w:hyperlink r:id="rId35">
              <w:r w:rsidRPr="00B8522A">
                <w:rPr>
                  <w:rFonts w:ascii="Times New Roman" w:eastAsia="Times New Roman" w:hAnsi="Times New Roman" w:cs="Times New Roman"/>
                  <w:color w:val="0087CC"/>
                  <w:sz w:val="24"/>
                  <w:u w:val="single" w:color="0087CC"/>
                </w:rPr>
                <w:t>http://www.openworld.ru</w:t>
              </w:r>
            </w:hyperlink>
            <w:r w:rsidRPr="00B8522A">
              <w:rPr>
                <w:rFonts w:ascii="Times New Roman" w:eastAsia="Times New Roman" w:hAnsi="Times New Roman" w:cs="Times New Roman"/>
                <w:color w:val="0087CC"/>
                <w:spacing w:val="-57"/>
                <w:sz w:val="24"/>
              </w:rPr>
              <w:t xml:space="preserve"> </w:t>
            </w:r>
            <w:hyperlink r:id="rId36">
              <w:r w:rsidRPr="00B8522A">
                <w:rPr>
                  <w:rFonts w:ascii="Times New Roman" w:eastAsia="Times New Roman" w:hAnsi="Times New Roman" w:cs="Times New Roman"/>
                  <w:color w:val="0087CC"/>
                  <w:sz w:val="24"/>
                  <w:u w:val="single" w:color="0087CC"/>
                </w:rPr>
                <w:t>http://suhin.narod.ru</w:t>
              </w:r>
            </w:hyperlink>
            <w:r w:rsidRPr="00B8522A">
              <w:rPr>
                <w:rFonts w:ascii="Times New Roman" w:eastAsia="Times New Roman" w:hAnsi="Times New Roman" w:cs="Times New Roman"/>
                <w:color w:val="0087CC"/>
                <w:spacing w:val="1"/>
                <w:sz w:val="24"/>
              </w:rPr>
              <w:t xml:space="preserve"> </w:t>
            </w:r>
            <w:hyperlink r:id="rId37">
              <w:r w:rsidRPr="00B8522A">
                <w:rPr>
                  <w:rFonts w:ascii="Times New Roman" w:eastAsia="Times New Roman" w:hAnsi="Times New Roman" w:cs="Times New Roman"/>
                  <w:color w:val="0087CC"/>
                  <w:sz w:val="24"/>
                  <w:u w:val="single" w:color="0087CC"/>
                </w:rPr>
                <w:t>http://www.advise.ru</w:t>
              </w:r>
            </w:hyperlink>
          </w:p>
          <w:p w:rsidR="00B8522A" w:rsidRPr="00B8522A" w:rsidRDefault="00B8522A" w:rsidP="00B8522A">
            <w:pPr>
              <w:spacing w:line="270" w:lineRule="atLeast"/>
              <w:ind w:left="113" w:right="757"/>
              <w:rPr>
                <w:rFonts w:ascii="Times New Roman" w:eastAsia="Times New Roman" w:hAnsi="Times New Roman" w:cs="Times New Roman"/>
                <w:sz w:val="24"/>
              </w:rPr>
            </w:pPr>
            <w:hyperlink r:id="rId38">
              <w:r w:rsidRPr="00B8522A">
                <w:rPr>
                  <w:rFonts w:ascii="Times New Roman" w:eastAsia="Times New Roman" w:hAnsi="Times New Roman" w:cs="Times New Roman"/>
                  <w:color w:val="0087CC"/>
                  <w:sz w:val="24"/>
                  <w:u w:val="single" w:color="0087CC"/>
                </w:rPr>
                <w:t>http://konkurs-kenguru.ru</w:t>
              </w:r>
            </w:hyperlink>
            <w:r w:rsidRPr="00B8522A">
              <w:rPr>
                <w:rFonts w:ascii="Times New Roman" w:eastAsia="Times New Roman" w:hAnsi="Times New Roman" w:cs="Times New Roman"/>
                <w:color w:val="0087CC"/>
                <w:spacing w:val="-57"/>
                <w:sz w:val="24"/>
              </w:rPr>
              <w:t xml:space="preserve"> </w:t>
            </w:r>
            <w:hyperlink r:id="rId39">
              <w:r w:rsidRPr="00B8522A">
                <w:rPr>
                  <w:rFonts w:ascii="Times New Roman" w:eastAsia="Times New Roman" w:hAnsi="Times New Roman" w:cs="Times New Roman"/>
                  <w:color w:val="0087CC"/>
                  <w:sz w:val="24"/>
                  <w:u w:val="single" w:color="0087CC"/>
                </w:rPr>
                <w:t>http://www.edu.rin.ru</w:t>
              </w:r>
            </w:hyperlink>
          </w:p>
        </w:tc>
      </w:tr>
      <w:tr w:rsidR="00B8522A" w:rsidRPr="00B8522A" w:rsidTr="00EF0B46">
        <w:trPr>
          <w:trHeight w:val="2484"/>
        </w:trPr>
        <w:tc>
          <w:tcPr>
            <w:tcW w:w="2331" w:type="dxa"/>
          </w:tcPr>
          <w:p w:rsidR="00B8522A" w:rsidRPr="00B8522A" w:rsidRDefault="00B8522A" w:rsidP="00B8522A">
            <w:pPr>
              <w:spacing w:line="276" w:lineRule="auto"/>
              <w:ind w:left="905" w:right="609" w:hanging="267"/>
              <w:rPr>
                <w:rFonts w:ascii="Times New Roman" w:eastAsia="Times New Roman" w:hAnsi="Times New Roman" w:cs="Times New Roman"/>
                <w:sz w:val="24"/>
              </w:rPr>
            </w:pP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(7</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349" w:type="dxa"/>
          </w:tcPr>
          <w:p w:rsidR="00B8522A" w:rsidRPr="00B8522A" w:rsidRDefault="00B8522A" w:rsidP="00B8522A">
            <w:pPr>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Длина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её</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мерки.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ниже,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шире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длиннее-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короче,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старше-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моложе,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тяжелее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легче.</w:t>
            </w:r>
          </w:p>
          <w:p w:rsidR="00B8522A" w:rsidRPr="00B8522A" w:rsidRDefault="00B8522A" w:rsidP="00B8522A">
            <w:pPr>
              <w:tabs>
                <w:tab w:val="left" w:pos="1851"/>
              </w:tabs>
              <w:spacing w:line="270" w:lineRule="atLeast"/>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Единицы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сантиметр,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дециметр;</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установление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соотношения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между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ними</w:t>
            </w:r>
          </w:p>
        </w:tc>
        <w:tc>
          <w:tcPr>
            <w:tcW w:w="5737"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Знакомство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приборами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Линейка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как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простейший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инструмент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Наблюдение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измерительных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приборов. Понимание назначения и необходимости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 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жизни.</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линейки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отрезка.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Коллективная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различению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w:t>
            </w:r>
          </w:p>
        </w:tc>
        <w:tc>
          <w:tcPr>
            <w:tcW w:w="3373"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4968"/>
        </w:trPr>
        <w:tc>
          <w:tcPr>
            <w:tcW w:w="2331" w:type="dxa"/>
          </w:tcPr>
          <w:p w:rsidR="00B8522A" w:rsidRPr="00B8522A" w:rsidRDefault="00B8522A" w:rsidP="00B8522A">
            <w:pPr>
              <w:spacing w:line="276" w:lineRule="auto"/>
              <w:ind w:left="129" w:right="118"/>
              <w:jc w:val="center"/>
              <w:rPr>
                <w:rFonts w:ascii="Times New Roman" w:eastAsia="Times New Roman" w:hAnsi="Times New Roman" w:cs="Times New Roman"/>
                <w:sz w:val="24"/>
              </w:rPr>
            </w:pPr>
            <w:r w:rsidRPr="00B8522A">
              <w:rPr>
                <w:rFonts w:ascii="Times New Roman" w:eastAsia="Times New Roman" w:hAnsi="Times New Roman" w:cs="Times New Roman"/>
                <w:sz w:val="24"/>
              </w:rPr>
              <w:t>Арифметические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spacing w:line="275" w:lineRule="exact"/>
              <w:ind w:left="129" w:right="121"/>
              <w:jc w:val="center"/>
              <w:rPr>
                <w:rFonts w:ascii="Times New Roman" w:eastAsia="Times New Roman" w:hAnsi="Times New Roman" w:cs="Times New Roman"/>
                <w:sz w:val="24"/>
              </w:rPr>
            </w:pPr>
            <w:r w:rsidRPr="00B8522A">
              <w:rPr>
                <w:rFonts w:ascii="Times New Roman" w:eastAsia="Times New Roman" w:hAnsi="Times New Roman" w:cs="Times New Roman"/>
                <w:sz w:val="24"/>
              </w:rPr>
              <w:t>(40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349" w:type="dxa"/>
          </w:tcPr>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Сложение и вычитание 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пределах 20.</w:t>
            </w:r>
          </w:p>
          <w:p w:rsidR="00B8522A" w:rsidRPr="00B8522A" w:rsidRDefault="00B8522A" w:rsidP="00B8522A">
            <w:pPr>
              <w:tabs>
                <w:tab w:val="left" w:pos="1901"/>
              </w:tabs>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Названия</w:t>
            </w:r>
            <w:r w:rsidRPr="00B8522A">
              <w:rPr>
                <w:rFonts w:ascii="Times New Roman" w:eastAsia="Times New Roman" w:hAnsi="Times New Roman" w:cs="Times New Roman"/>
                <w:sz w:val="24"/>
                <w:lang w:val="ru-RU"/>
              </w:rPr>
              <w:tab/>
              <w:t>компонентов</w:t>
            </w:r>
          </w:p>
          <w:p w:rsidR="00B8522A" w:rsidRPr="00B8522A" w:rsidRDefault="00B8522A" w:rsidP="00B8522A">
            <w:pPr>
              <w:tabs>
                <w:tab w:val="left" w:pos="2021"/>
              </w:tabs>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z w:val="24"/>
                <w:lang w:val="ru-RU"/>
              </w:rPr>
              <w:tab/>
              <w:t>результатов</w:t>
            </w:r>
          </w:p>
          <w:p w:rsidR="00B8522A" w:rsidRPr="00B8522A" w:rsidRDefault="00B8522A" w:rsidP="00B8522A">
            <w:pPr>
              <w:tabs>
                <w:tab w:val="left" w:pos="2194"/>
                <w:tab w:val="left" w:pos="2324"/>
              </w:tabs>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сложения,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вычитания. Знаки сложения 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вычитания,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названия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компонентов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p>
          <w:p w:rsidR="00B8522A" w:rsidRPr="00B8522A" w:rsidRDefault="00B8522A" w:rsidP="00B8522A">
            <w:pPr>
              <w:tabs>
                <w:tab w:val="left" w:pos="2326"/>
              </w:tabs>
              <w:ind w:left="107" w:right="99"/>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Таблица сложения.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Переместительное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свойство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сложения.</w:t>
            </w:r>
          </w:p>
          <w:p w:rsidR="00B8522A" w:rsidRPr="00B8522A" w:rsidRDefault="00B8522A" w:rsidP="00B8522A">
            <w:pPr>
              <w:tabs>
                <w:tab w:val="left" w:pos="2125"/>
              </w:tabs>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Вычитание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как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обратное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сложению.</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Неизвестное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слагаемое.</w:t>
            </w:r>
          </w:p>
          <w:p w:rsidR="00B8522A" w:rsidRPr="00B8522A" w:rsidRDefault="00B8522A" w:rsidP="00B8522A">
            <w:pPr>
              <w:tabs>
                <w:tab w:val="left" w:pos="2002"/>
              </w:tabs>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Сложение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одинаковых</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слагаемых.</w:t>
            </w:r>
          </w:p>
          <w:p w:rsidR="00B8522A" w:rsidRPr="00B8522A" w:rsidRDefault="00B8522A" w:rsidP="00B8522A">
            <w:pPr>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Счёт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 2, по 3, по 5.</w:t>
            </w:r>
          </w:p>
          <w:p w:rsidR="00B8522A" w:rsidRPr="00B8522A" w:rsidRDefault="00B8522A" w:rsidP="00B8522A">
            <w:pPr>
              <w:spacing w:line="257" w:lineRule="exact"/>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 xml:space="preserve">Прибавление  </w:t>
            </w:r>
            <w:r w:rsidRPr="00B8522A">
              <w:rPr>
                <w:rFonts w:ascii="Times New Roman" w:eastAsia="Times New Roman" w:hAnsi="Times New Roman" w:cs="Times New Roman"/>
                <w:spacing w:val="31"/>
                <w:sz w:val="24"/>
                <w:lang w:val="ru-RU"/>
              </w:rPr>
              <w:t xml:space="preserve"> </w:t>
            </w:r>
            <w:r w:rsidRPr="00B8522A">
              <w:rPr>
                <w:rFonts w:ascii="Times New Roman" w:eastAsia="Times New Roman" w:hAnsi="Times New Roman" w:cs="Times New Roman"/>
                <w:sz w:val="24"/>
                <w:lang w:val="ru-RU"/>
              </w:rPr>
              <w:t xml:space="preserve">и   </w:t>
            </w:r>
            <w:r w:rsidRPr="00B8522A">
              <w:rPr>
                <w:rFonts w:ascii="Times New Roman" w:eastAsia="Times New Roman" w:hAnsi="Times New Roman" w:cs="Times New Roman"/>
                <w:spacing w:val="31"/>
                <w:sz w:val="24"/>
                <w:lang w:val="ru-RU"/>
              </w:rPr>
              <w:t xml:space="preserve"> </w:t>
            </w:r>
            <w:r w:rsidRPr="00B8522A">
              <w:rPr>
                <w:rFonts w:ascii="Times New Roman" w:eastAsia="Times New Roman" w:hAnsi="Times New Roman" w:cs="Times New Roman"/>
                <w:sz w:val="24"/>
                <w:lang w:val="ru-RU"/>
              </w:rPr>
              <w:t>вычитание</w:t>
            </w:r>
          </w:p>
        </w:tc>
        <w:tc>
          <w:tcPr>
            <w:tcW w:w="5737"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практических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(житейских) ситуаций, требующих записи одного 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числовым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приведение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примера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учителя или по образцу), иллюстрирующего смысл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приёмов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сложения, вычитания: нахождение значения суммы 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разности на основе состава числа, с использованием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ленты, по частям и др.</w:t>
            </w:r>
          </w:p>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Использование разных способов подсчёта суммы 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переместительного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при нахождении суммы.</w:t>
            </w:r>
          </w:p>
          <w:p w:rsidR="00B8522A" w:rsidRPr="00B8522A" w:rsidRDefault="00B8522A" w:rsidP="00B8522A">
            <w:pPr>
              <w:tabs>
                <w:tab w:val="left" w:pos="2218"/>
                <w:tab w:val="left" w:pos="4823"/>
              </w:tabs>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Пропедевтика</w:t>
            </w:r>
            <w:r w:rsidRPr="00B8522A">
              <w:rPr>
                <w:rFonts w:ascii="Times New Roman" w:eastAsia="Times New Roman" w:hAnsi="Times New Roman" w:cs="Times New Roman"/>
                <w:sz w:val="24"/>
                <w:lang w:val="ru-RU"/>
              </w:rPr>
              <w:tab/>
              <w:t>исследовательской</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работы:</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перестановка слагаемых при сложении (обсуждение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практических</w:t>
            </w:r>
            <w:r w:rsidRPr="00B8522A">
              <w:rPr>
                <w:rFonts w:ascii="Times New Roman" w:eastAsia="Times New Roman" w:hAnsi="Times New Roman" w:cs="Times New Roman"/>
                <w:spacing w:val="-4"/>
                <w:sz w:val="24"/>
                <w:lang w:val="ru-RU"/>
              </w:rPr>
              <w:t xml:space="preserve"> </w:t>
            </w:r>
            <w:r w:rsidRPr="00B8522A">
              <w:rPr>
                <w:rFonts w:ascii="Times New Roman" w:eastAsia="Times New Roman" w:hAnsi="Times New Roman" w:cs="Times New Roman"/>
                <w:sz w:val="24"/>
                <w:lang w:val="ru-RU"/>
              </w:rPr>
              <w:t>и учебных ситуаций).</w:t>
            </w:r>
          </w:p>
          <w:p w:rsidR="00B8522A" w:rsidRPr="00B8522A" w:rsidRDefault="00B8522A" w:rsidP="00B8522A">
            <w:pPr>
              <w:spacing w:line="257" w:lineRule="exact"/>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 xml:space="preserve">Моделирование.     </w:t>
            </w:r>
            <w:r w:rsidRPr="00B8522A">
              <w:rPr>
                <w:rFonts w:ascii="Times New Roman" w:eastAsia="Times New Roman" w:hAnsi="Times New Roman" w:cs="Times New Roman"/>
                <w:spacing w:val="18"/>
                <w:sz w:val="24"/>
              </w:rPr>
              <w:t xml:space="preserve"> </w:t>
            </w:r>
            <w:r w:rsidRPr="00B8522A">
              <w:rPr>
                <w:rFonts w:ascii="Times New Roman" w:eastAsia="Times New Roman" w:hAnsi="Times New Roman" w:cs="Times New Roman"/>
                <w:sz w:val="24"/>
              </w:rPr>
              <w:t xml:space="preserve">Иллюстрация      </w:t>
            </w:r>
            <w:r w:rsidRPr="00B8522A">
              <w:rPr>
                <w:rFonts w:ascii="Times New Roman" w:eastAsia="Times New Roman" w:hAnsi="Times New Roman" w:cs="Times New Roman"/>
                <w:spacing w:val="17"/>
                <w:sz w:val="24"/>
              </w:rPr>
              <w:t xml:space="preserve"> </w:t>
            </w:r>
            <w:r w:rsidRPr="00B8522A">
              <w:rPr>
                <w:rFonts w:ascii="Times New Roman" w:eastAsia="Times New Roman" w:hAnsi="Times New Roman" w:cs="Times New Roman"/>
                <w:sz w:val="24"/>
              </w:rPr>
              <w:t xml:space="preserve">с      </w:t>
            </w:r>
            <w:r w:rsidRPr="00B8522A">
              <w:rPr>
                <w:rFonts w:ascii="Times New Roman" w:eastAsia="Times New Roman" w:hAnsi="Times New Roman" w:cs="Times New Roman"/>
                <w:spacing w:val="15"/>
                <w:sz w:val="24"/>
              </w:rPr>
              <w:t xml:space="preserve"> </w:t>
            </w:r>
            <w:r w:rsidRPr="00B8522A">
              <w:rPr>
                <w:rFonts w:ascii="Times New Roman" w:eastAsia="Times New Roman" w:hAnsi="Times New Roman" w:cs="Times New Roman"/>
                <w:sz w:val="24"/>
              </w:rPr>
              <w:t>помощью</w:t>
            </w:r>
          </w:p>
        </w:tc>
        <w:tc>
          <w:tcPr>
            <w:tcW w:w="3373"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1"/>
        <w:gridCol w:w="3349"/>
        <w:gridCol w:w="5737"/>
        <w:gridCol w:w="3373"/>
      </w:tblGrid>
      <w:tr w:rsidR="00B8522A" w:rsidRPr="00B8522A" w:rsidTr="00EF0B46">
        <w:trPr>
          <w:trHeight w:val="4692"/>
        </w:trPr>
        <w:tc>
          <w:tcPr>
            <w:tcW w:w="2331" w:type="dxa"/>
          </w:tcPr>
          <w:p w:rsidR="00B8522A" w:rsidRPr="00B8522A" w:rsidRDefault="00B8522A" w:rsidP="00B8522A">
            <w:pPr>
              <w:rPr>
                <w:rFonts w:ascii="Times New Roman" w:eastAsia="Times New Roman" w:hAnsi="Times New Roman" w:cs="Times New Roman"/>
                <w:sz w:val="24"/>
              </w:rPr>
            </w:pPr>
          </w:p>
        </w:tc>
        <w:tc>
          <w:tcPr>
            <w:tcW w:w="3349" w:type="dxa"/>
          </w:tcPr>
          <w:p w:rsidR="00B8522A" w:rsidRPr="00B8522A" w:rsidRDefault="00B8522A" w:rsidP="00B8522A">
            <w:pPr>
              <w:spacing w:line="275" w:lineRule="exact"/>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нуля.</w:t>
            </w:r>
          </w:p>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Сложение и вычитание 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перехода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переходом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через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десяток.</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Вычисление суммы, разности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трёх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p>
        </w:tc>
        <w:tc>
          <w:tcPr>
            <w:tcW w:w="5737" w:type="dxa"/>
          </w:tcPr>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предметной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переместительного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способа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неизвестного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слагаемого.</w:t>
            </w:r>
          </w:p>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Под</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руководством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педагога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выполнение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счёта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использованием</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заданной</w:t>
            </w:r>
          </w:p>
          <w:p w:rsidR="00B8522A" w:rsidRPr="00B8522A" w:rsidRDefault="00B8522A" w:rsidP="00B8522A">
            <w:pPr>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единицы</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счёта.</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парах/группах: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проверка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правильности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раздаточного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материала,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линейки,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образцу;</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обнаружение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общего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того</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разными числами.</w:t>
            </w:r>
          </w:p>
          <w:p w:rsidR="00B8522A" w:rsidRPr="00B8522A" w:rsidRDefault="00B8522A" w:rsidP="00B8522A">
            <w:pPr>
              <w:spacing w:line="270" w:lineRule="atLeast"/>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Дидактические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игры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упражнения,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связанные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выбором, составлением сумм, разностей с заданным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значений</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числовых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p>
        </w:tc>
        <w:tc>
          <w:tcPr>
            <w:tcW w:w="3373"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4416"/>
        </w:trPr>
        <w:tc>
          <w:tcPr>
            <w:tcW w:w="2331" w:type="dxa"/>
          </w:tcPr>
          <w:p w:rsidR="00B8522A" w:rsidRPr="00B8522A" w:rsidRDefault="00B8522A" w:rsidP="00B8522A">
            <w:pPr>
              <w:spacing w:line="276" w:lineRule="auto"/>
              <w:ind w:left="845" w:right="235" w:hanging="591"/>
              <w:rPr>
                <w:rFonts w:ascii="Times New Roman" w:eastAsia="Times New Roman" w:hAnsi="Times New Roman" w:cs="Times New Roman"/>
                <w:sz w:val="24"/>
              </w:rPr>
            </w:pPr>
            <w:r w:rsidRPr="00B8522A">
              <w:rPr>
                <w:rFonts w:ascii="Times New Roman" w:eastAsia="Times New Roman" w:hAnsi="Times New Roman" w:cs="Times New Roman"/>
                <w:spacing w:val="-1"/>
                <w:sz w:val="24"/>
              </w:rPr>
              <w:t xml:space="preserve">Текстовые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(16</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349" w:type="dxa"/>
          </w:tcPr>
          <w:p w:rsidR="00B8522A" w:rsidRPr="00B8522A" w:rsidRDefault="00B8522A" w:rsidP="00B8522A">
            <w:pPr>
              <w:tabs>
                <w:tab w:val="left" w:pos="2197"/>
                <w:tab w:val="left" w:pos="2514"/>
              </w:tabs>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Текстовая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задача:</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структурные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элементы,</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составление текстовой 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Зависимость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между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данными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искомой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текстовой</w:t>
            </w:r>
          </w:p>
          <w:p w:rsidR="00B8522A" w:rsidRPr="00B8522A" w:rsidRDefault="00B8522A" w:rsidP="00B8522A">
            <w:pPr>
              <w:tabs>
                <w:tab w:val="left" w:pos="1057"/>
                <w:tab w:val="left" w:pos="1131"/>
                <w:tab w:val="left" w:pos="1467"/>
                <w:tab w:val="left" w:pos="2125"/>
                <w:tab w:val="left" w:pos="2254"/>
                <w:tab w:val="left" w:pos="2317"/>
                <w:tab w:val="left" w:pos="2563"/>
              </w:tabs>
              <w:ind w:left="107"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задаче.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Выбор</w:t>
            </w:r>
            <w:r w:rsidRPr="00B8522A">
              <w:rPr>
                <w:rFonts w:ascii="Times New Roman" w:eastAsia="Times New Roman" w:hAnsi="Times New Roman" w:cs="Times New Roman"/>
                <w:sz w:val="24"/>
                <w:lang w:val="ru-RU"/>
              </w:rPr>
              <w:tab/>
              <w:t>и</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запись</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арифметического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действия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для получения ответа 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вопрос.</w:t>
            </w:r>
            <w:r w:rsidRPr="00B8522A">
              <w:rPr>
                <w:rFonts w:ascii="Times New Roman" w:eastAsia="Times New Roman" w:hAnsi="Times New Roman" w:cs="Times New Roman"/>
                <w:spacing w:val="37"/>
                <w:sz w:val="24"/>
                <w:lang w:val="ru-RU"/>
              </w:rPr>
              <w:t xml:space="preserve"> </w:t>
            </w:r>
            <w:r w:rsidRPr="00B8522A">
              <w:rPr>
                <w:rFonts w:ascii="Times New Roman" w:eastAsia="Times New Roman" w:hAnsi="Times New Roman" w:cs="Times New Roman"/>
                <w:sz w:val="24"/>
                <w:lang w:val="ru-RU"/>
              </w:rPr>
              <w:t>Текстовая</w:t>
            </w:r>
            <w:r w:rsidRPr="00B8522A">
              <w:rPr>
                <w:rFonts w:ascii="Times New Roman" w:eastAsia="Times New Roman" w:hAnsi="Times New Roman" w:cs="Times New Roman"/>
                <w:spacing w:val="39"/>
                <w:sz w:val="24"/>
                <w:lang w:val="ru-RU"/>
              </w:rPr>
              <w:t xml:space="preserve"> </w:t>
            </w:r>
            <w:r w:rsidRPr="00B8522A">
              <w:rPr>
                <w:rFonts w:ascii="Times New Roman" w:eastAsia="Times New Roman" w:hAnsi="Times New Roman" w:cs="Times New Roman"/>
                <w:sz w:val="24"/>
                <w:lang w:val="ru-RU"/>
              </w:rPr>
              <w:t>сюжетная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задача</w:t>
            </w:r>
            <w:r w:rsidRPr="00B8522A">
              <w:rPr>
                <w:rFonts w:ascii="Times New Roman" w:eastAsia="Times New Roman" w:hAnsi="Times New Roman" w:cs="Times New Roman"/>
                <w:sz w:val="24"/>
                <w:lang w:val="ru-RU"/>
              </w:rPr>
              <w:tab/>
              <w:t>в</w:t>
            </w:r>
            <w:r w:rsidRPr="00B8522A">
              <w:rPr>
                <w:rFonts w:ascii="Times New Roman" w:eastAsia="Times New Roman" w:hAnsi="Times New Roman" w:cs="Times New Roman"/>
                <w:sz w:val="24"/>
                <w:lang w:val="ru-RU"/>
              </w:rPr>
              <w:tab/>
              <w:t>одно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действие: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решения,</w:t>
            </w:r>
          </w:p>
          <w:p w:rsidR="00B8522A" w:rsidRPr="00B8522A" w:rsidRDefault="00B8522A" w:rsidP="00B8522A">
            <w:pPr>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ответа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задачи.</w:t>
            </w:r>
          </w:p>
          <w:p w:rsidR="00B8522A" w:rsidRPr="00B8522A" w:rsidRDefault="00B8522A" w:rsidP="00B8522A">
            <w:pPr>
              <w:spacing w:line="270" w:lineRule="atLeast"/>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Обнаружение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недостающего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элемента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дополнение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текста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p>
        </w:tc>
        <w:tc>
          <w:tcPr>
            <w:tcW w:w="5737"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Коллективное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анализ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реальной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представленной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рисунка,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иллюстрации,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таблицы,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схемы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(описание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известно,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известно;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условие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вопрос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p>
          <w:p w:rsidR="00B8522A" w:rsidRPr="00B8522A" w:rsidRDefault="00B8522A" w:rsidP="00B8522A">
            <w:pPr>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Обобщение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представлений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текстовых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решаемых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вычитания («на сколько больше/меньше», «сколько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всего»,</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«сколь-</w:t>
            </w:r>
          </w:p>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 осталось»). Различение текста и текстовой 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представленного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текстовой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Соотнесение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 и её</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p>
          <w:p w:rsidR="00B8522A" w:rsidRPr="00B8522A" w:rsidRDefault="00B8522A" w:rsidP="00B8522A">
            <w:pPr>
              <w:spacing w:line="270" w:lineRule="atLeast"/>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lang w:val="ru-RU"/>
              </w:rPr>
              <w:t>Моделирование: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описание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словами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предметной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сюжетной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математического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rPr>
              <w:t>Иллюстрация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ситуации</w:t>
            </w:r>
          </w:p>
        </w:tc>
        <w:tc>
          <w:tcPr>
            <w:tcW w:w="3373"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1"/>
        <w:gridCol w:w="3349"/>
        <w:gridCol w:w="5737"/>
        <w:gridCol w:w="3373"/>
      </w:tblGrid>
      <w:tr w:rsidR="00B8522A" w:rsidRPr="00B8522A" w:rsidTr="00EF0B46">
        <w:trPr>
          <w:trHeight w:val="1380"/>
        </w:trPr>
        <w:tc>
          <w:tcPr>
            <w:tcW w:w="2331" w:type="dxa"/>
          </w:tcPr>
          <w:p w:rsidR="00B8522A" w:rsidRPr="00B8522A" w:rsidRDefault="00B8522A" w:rsidP="00B8522A">
            <w:pPr>
              <w:rPr>
                <w:rFonts w:ascii="Times New Roman" w:eastAsia="Times New Roman" w:hAnsi="Times New Roman" w:cs="Times New Roman"/>
                <w:sz w:val="24"/>
              </w:rPr>
            </w:pPr>
          </w:p>
        </w:tc>
        <w:tc>
          <w:tcPr>
            <w:tcW w:w="3349" w:type="dxa"/>
          </w:tcPr>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числовыми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данными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иллюстрации, смыслу 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её</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решению)</w:t>
            </w:r>
          </w:p>
        </w:tc>
        <w:tc>
          <w:tcPr>
            <w:tcW w:w="5737" w:type="dxa"/>
          </w:tcPr>
          <w:p w:rsidR="00B8522A" w:rsidRPr="00B8522A" w:rsidRDefault="00B8522A" w:rsidP="00B8522A">
            <w:pPr>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счётного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материала.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текстовой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раздаточного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материала.</w:t>
            </w:r>
            <w:r w:rsidRPr="00B8522A">
              <w:rPr>
                <w:rFonts w:ascii="Times New Roman" w:eastAsia="Times New Roman" w:hAnsi="Times New Roman" w:cs="Times New Roman"/>
                <w:spacing w:val="29"/>
                <w:sz w:val="24"/>
                <w:lang w:val="ru-RU"/>
              </w:rPr>
              <w:t xml:space="preserve"> </w:t>
            </w:r>
            <w:r w:rsidRPr="00B8522A">
              <w:rPr>
                <w:rFonts w:ascii="Times New Roman" w:eastAsia="Times New Roman" w:hAnsi="Times New Roman" w:cs="Times New Roman"/>
                <w:sz w:val="24"/>
                <w:lang w:val="ru-RU"/>
              </w:rPr>
              <w:t>Объяснение</w:t>
            </w:r>
            <w:r w:rsidRPr="00B8522A">
              <w:rPr>
                <w:rFonts w:ascii="Times New Roman" w:eastAsia="Times New Roman" w:hAnsi="Times New Roman" w:cs="Times New Roman"/>
                <w:spacing w:val="28"/>
                <w:sz w:val="24"/>
                <w:lang w:val="ru-RU"/>
              </w:rPr>
              <w:t xml:space="preserve"> </w:t>
            </w:r>
            <w:r w:rsidRPr="00B8522A">
              <w:rPr>
                <w:rFonts w:ascii="Times New Roman" w:eastAsia="Times New Roman" w:hAnsi="Times New Roman" w:cs="Times New Roman"/>
                <w:sz w:val="24"/>
                <w:lang w:val="ru-RU"/>
              </w:rPr>
              <w:t>выбора</w:t>
            </w:r>
            <w:r w:rsidRPr="00B8522A">
              <w:rPr>
                <w:rFonts w:ascii="Times New Roman" w:eastAsia="Times New Roman" w:hAnsi="Times New Roman" w:cs="Times New Roman"/>
                <w:spacing w:val="28"/>
                <w:sz w:val="24"/>
                <w:lang w:val="ru-RU"/>
              </w:rPr>
              <w:t xml:space="preserve"> </w:t>
            </w:r>
            <w:r w:rsidRPr="00B8522A">
              <w:rPr>
                <w:rFonts w:ascii="Times New Roman" w:eastAsia="Times New Roman" w:hAnsi="Times New Roman" w:cs="Times New Roman"/>
                <w:sz w:val="24"/>
                <w:lang w:val="ru-RU"/>
              </w:rPr>
              <w:t>арифметического</w:t>
            </w:r>
          </w:p>
          <w:p w:rsidR="00B8522A" w:rsidRPr="00B8522A" w:rsidRDefault="00B8522A" w:rsidP="00B8522A">
            <w:pPr>
              <w:spacing w:line="270" w:lineRule="atLeast"/>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действия для решения, иллюстрация хода решения,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выполнения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 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p>
        </w:tc>
        <w:tc>
          <w:tcPr>
            <w:tcW w:w="3373"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7729"/>
        </w:trPr>
        <w:tc>
          <w:tcPr>
            <w:tcW w:w="2331" w:type="dxa"/>
          </w:tcPr>
          <w:p w:rsidR="00B8522A" w:rsidRPr="00B8522A" w:rsidRDefault="00B8522A" w:rsidP="00B8522A">
            <w:pPr>
              <w:spacing w:line="276" w:lineRule="auto"/>
              <w:ind w:left="129" w:right="120"/>
              <w:jc w:val="center"/>
              <w:rPr>
                <w:rFonts w:ascii="Times New Roman" w:eastAsia="Times New Roman" w:hAnsi="Times New Roman" w:cs="Times New Roman"/>
                <w:sz w:val="24"/>
                <w:lang w:val="ru-RU"/>
              </w:rPr>
            </w:pPr>
            <w:r w:rsidRPr="00B8522A">
              <w:rPr>
                <w:rFonts w:ascii="Times New Roman" w:eastAsia="Times New Roman" w:hAnsi="Times New Roman" w:cs="Times New Roman"/>
                <w:spacing w:val="-1"/>
                <w:sz w:val="24"/>
                <w:lang w:val="ru-RU"/>
              </w:rPr>
              <w:t>Пространственные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отношения</w:t>
            </w:r>
          </w:p>
          <w:p w:rsidR="00B8522A" w:rsidRPr="00B8522A" w:rsidRDefault="00B8522A" w:rsidP="00B8522A">
            <w:pPr>
              <w:spacing w:line="278" w:lineRule="auto"/>
              <w:ind w:left="129" w:right="121"/>
              <w:jc w:val="center"/>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 геометрические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фигуры</w:t>
            </w:r>
          </w:p>
          <w:p w:rsidR="00B8522A" w:rsidRPr="00B8522A" w:rsidRDefault="00B8522A" w:rsidP="00B8522A">
            <w:pPr>
              <w:spacing w:line="272" w:lineRule="exact"/>
              <w:ind w:left="129" w:right="121"/>
              <w:jc w:val="center"/>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(20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w:t>
            </w:r>
          </w:p>
        </w:tc>
        <w:tc>
          <w:tcPr>
            <w:tcW w:w="3349"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Расположение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объектов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плоскости,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пространстве: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слева/</w:t>
            </w:r>
          </w:p>
          <w:p w:rsidR="00B8522A" w:rsidRPr="00B8522A" w:rsidRDefault="00B8522A" w:rsidP="00B8522A">
            <w:pPr>
              <w:tabs>
                <w:tab w:val="left" w:pos="1150"/>
                <w:tab w:val="left" w:pos="1522"/>
                <w:tab w:val="left" w:pos="1731"/>
                <w:tab w:val="left" w:pos="2088"/>
                <w:tab w:val="left" w:pos="2410"/>
                <w:tab w:val="left" w:pos="2616"/>
              </w:tabs>
              <w:ind w:left="107"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справа,</w:t>
            </w:r>
            <w:r w:rsidRPr="00B8522A">
              <w:rPr>
                <w:rFonts w:ascii="Times New Roman" w:eastAsia="Times New Roman" w:hAnsi="Times New Roman" w:cs="Times New Roman"/>
                <w:spacing w:val="10"/>
                <w:sz w:val="24"/>
                <w:lang w:val="ru-RU"/>
              </w:rPr>
              <w:t xml:space="preserve"> </w:t>
            </w:r>
            <w:r w:rsidRPr="00B8522A">
              <w:rPr>
                <w:rFonts w:ascii="Times New Roman" w:eastAsia="Times New Roman" w:hAnsi="Times New Roman" w:cs="Times New Roman"/>
                <w:sz w:val="24"/>
                <w:lang w:val="ru-RU"/>
              </w:rPr>
              <w:t>сверху/снизу,</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между;</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установление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пространственных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отношений.</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Распознавание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объекта</w:t>
            </w:r>
            <w:r w:rsidRPr="00B8522A">
              <w:rPr>
                <w:rFonts w:ascii="Times New Roman" w:eastAsia="Times New Roman" w:hAnsi="Times New Roman" w:cs="Times New Roman"/>
                <w:sz w:val="24"/>
                <w:lang w:val="ru-RU"/>
              </w:rPr>
              <w:tab/>
              <w:t>и</w:t>
            </w:r>
            <w:r w:rsidRPr="00B8522A">
              <w:rPr>
                <w:rFonts w:ascii="Times New Roman" w:eastAsia="Times New Roman" w:hAnsi="Times New Roman" w:cs="Times New Roman"/>
                <w:sz w:val="24"/>
                <w:lang w:val="ru-RU"/>
              </w:rPr>
              <w:tab/>
              <w:t>его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отражения.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Геометрические фигуры: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распознавание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круга,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треугольника,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отрезка.</w:t>
            </w:r>
          </w:p>
          <w:p w:rsidR="00B8522A" w:rsidRPr="00B8522A" w:rsidRDefault="00B8522A" w:rsidP="00B8522A">
            <w:pPr>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Построение</w:t>
            </w:r>
          </w:p>
          <w:p w:rsidR="00B8522A" w:rsidRPr="00B8522A" w:rsidRDefault="00B8522A" w:rsidP="00B8522A">
            <w:pPr>
              <w:tabs>
                <w:tab w:val="left" w:pos="2283"/>
              </w:tabs>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отрезка,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квадрата,</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треугольника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линейки;</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измерение</w:t>
            </w:r>
          </w:p>
          <w:p w:rsidR="00B8522A" w:rsidRPr="00B8522A" w:rsidRDefault="00B8522A" w:rsidP="00B8522A">
            <w:pPr>
              <w:tabs>
                <w:tab w:val="left" w:pos="2379"/>
              </w:tabs>
              <w:ind w:left="107"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длины отрезка в сантиметрах.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стороны</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квадрата,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треугольника.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Изображение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квадрата,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треугольника</w:t>
            </w:r>
          </w:p>
        </w:tc>
        <w:tc>
          <w:tcPr>
            <w:tcW w:w="5737"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Распознавание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называние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известных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геометрических фигур, обнаружение в окружающем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мире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моделей.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Игровые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упражнения: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«Угадай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описанию»,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«Расположи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заданном порядке»,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«Найди</w:t>
            </w:r>
            <w:r w:rsidRPr="00B8522A">
              <w:rPr>
                <w:rFonts w:ascii="Times New Roman" w:eastAsia="Times New Roman" w:hAnsi="Times New Roman" w:cs="Times New Roman"/>
                <w:spacing w:val="60"/>
                <w:sz w:val="24"/>
                <w:lang w:val="ru-RU"/>
              </w:rPr>
              <w:t xml:space="preserve"> </w:t>
            </w:r>
            <w:r w:rsidRPr="00B8522A">
              <w:rPr>
                <w:rFonts w:ascii="Times New Roman" w:eastAsia="Times New Roman" w:hAnsi="Times New Roman" w:cs="Times New Roman"/>
                <w:sz w:val="24"/>
                <w:lang w:val="ru-RU"/>
              </w:rPr>
              <w:t>модели фигур в классе»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 т. п.</w:t>
            </w:r>
          </w:p>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деятельность: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графические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измерительные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карандашом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линейкой: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копирование,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рисование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инструкции.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Анализ</w:t>
            </w:r>
          </w:p>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изображения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(узора,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фигуры),</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называние элементов узора, геометрической фигуры.</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Творческие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узоры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орнаменты.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 инструкции изображения узора, линии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клеткам).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объект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отражение.</w:t>
            </w:r>
          </w:p>
          <w:p w:rsidR="00B8522A" w:rsidRPr="00B8522A" w:rsidRDefault="00B8522A" w:rsidP="00B8522A">
            <w:pPr>
              <w:ind w:left="107" w:right="10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отрезка,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ломаной,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стороны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квадрата,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сторон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Комментирование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хода</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p>
          <w:p w:rsidR="00B8522A" w:rsidRPr="00B8522A" w:rsidRDefault="00B8522A" w:rsidP="00B8522A">
            <w:pPr>
              <w:ind w:left="107" w:right="101"/>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установление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соответствия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поставленного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вопроса.</w:t>
            </w:r>
          </w:p>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Ориентировка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пространстве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плоскости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(классной доски, листа бумаги, страницы учебника 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Установление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направления,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прокладывание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маршрута.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геометрических</w:t>
            </w:r>
          </w:p>
          <w:p w:rsidR="00B8522A" w:rsidRPr="00B8522A" w:rsidRDefault="00B8522A" w:rsidP="00B8522A">
            <w:pPr>
              <w:spacing w:before="1" w:line="257" w:lineRule="exact"/>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 xml:space="preserve">фигур    </w:t>
            </w:r>
            <w:r w:rsidRPr="00B8522A">
              <w:rPr>
                <w:rFonts w:ascii="Times New Roman" w:eastAsia="Times New Roman" w:hAnsi="Times New Roman" w:cs="Times New Roman"/>
                <w:spacing w:val="17"/>
                <w:sz w:val="24"/>
                <w:lang w:val="ru-RU"/>
              </w:rPr>
              <w:t xml:space="preserve"> </w:t>
            </w:r>
            <w:r w:rsidRPr="00B8522A">
              <w:rPr>
                <w:rFonts w:ascii="Times New Roman" w:eastAsia="Times New Roman" w:hAnsi="Times New Roman" w:cs="Times New Roman"/>
                <w:sz w:val="24"/>
                <w:lang w:val="ru-RU"/>
              </w:rPr>
              <w:t xml:space="preserve">(прямоугольника     </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 xml:space="preserve">и     </w:t>
            </w:r>
            <w:r w:rsidRPr="00B8522A">
              <w:rPr>
                <w:rFonts w:ascii="Times New Roman" w:eastAsia="Times New Roman" w:hAnsi="Times New Roman" w:cs="Times New Roman"/>
                <w:spacing w:val="17"/>
                <w:sz w:val="24"/>
                <w:lang w:val="ru-RU"/>
              </w:rPr>
              <w:t xml:space="preserve"> </w:t>
            </w:r>
            <w:r w:rsidRPr="00B8522A">
              <w:rPr>
                <w:rFonts w:ascii="Times New Roman" w:eastAsia="Times New Roman" w:hAnsi="Times New Roman" w:cs="Times New Roman"/>
                <w:sz w:val="24"/>
                <w:lang w:val="ru-RU"/>
              </w:rPr>
              <w:t xml:space="preserve">др.);     </w:t>
            </w:r>
            <w:r w:rsidRPr="00B8522A">
              <w:rPr>
                <w:rFonts w:ascii="Times New Roman" w:eastAsia="Times New Roman" w:hAnsi="Times New Roman" w:cs="Times New Roman"/>
                <w:spacing w:val="18"/>
                <w:sz w:val="24"/>
                <w:lang w:val="ru-RU"/>
              </w:rPr>
              <w:t xml:space="preserve"> </w:t>
            </w:r>
            <w:r w:rsidRPr="00B8522A">
              <w:rPr>
                <w:rFonts w:ascii="Times New Roman" w:eastAsia="Times New Roman" w:hAnsi="Times New Roman" w:cs="Times New Roman"/>
                <w:sz w:val="24"/>
                <w:lang w:val="ru-RU"/>
              </w:rPr>
              <w:t>сравнение</w:t>
            </w:r>
          </w:p>
        </w:tc>
        <w:tc>
          <w:tcPr>
            <w:tcW w:w="3373" w:type="dxa"/>
          </w:tcPr>
          <w:p w:rsidR="00B8522A" w:rsidRPr="00B8522A" w:rsidRDefault="00B8522A" w:rsidP="00B8522A">
            <w:pPr>
              <w:rPr>
                <w:rFonts w:ascii="Times New Roman" w:eastAsia="Times New Roman" w:hAnsi="Times New Roman" w:cs="Times New Roman"/>
                <w:sz w:val="24"/>
                <w:lang w:val="ru-RU"/>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1"/>
        <w:gridCol w:w="3349"/>
        <w:gridCol w:w="5737"/>
        <w:gridCol w:w="3373"/>
      </w:tblGrid>
      <w:tr w:rsidR="00B8522A" w:rsidRPr="00B8522A" w:rsidTr="00EF0B46">
        <w:trPr>
          <w:trHeight w:val="1656"/>
        </w:trPr>
        <w:tc>
          <w:tcPr>
            <w:tcW w:w="2331" w:type="dxa"/>
          </w:tcPr>
          <w:p w:rsidR="00B8522A" w:rsidRPr="00B8522A" w:rsidRDefault="00B8522A" w:rsidP="00B8522A">
            <w:pPr>
              <w:rPr>
                <w:rFonts w:ascii="Times New Roman" w:eastAsia="Times New Roman" w:hAnsi="Times New Roman" w:cs="Times New Roman"/>
                <w:sz w:val="24"/>
                <w:lang w:val="ru-RU"/>
              </w:rPr>
            </w:pPr>
          </w:p>
        </w:tc>
        <w:tc>
          <w:tcPr>
            <w:tcW w:w="3349" w:type="dxa"/>
          </w:tcPr>
          <w:p w:rsidR="00B8522A" w:rsidRPr="00B8522A" w:rsidRDefault="00B8522A" w:rsidP="00B8522A">
            <w:pPr>
              <w:rPr>
                <w:rFonts w:ascii="Times New Roman" w:eastAsia="Times New Roman" w:hAnsi="Times New Roman" w:cs="Times New Roman"/>
                <w:sz w:val="24"/>
                <w:lang w:val="ru-RU"/>
              </w:rPr>
            </w:pPr>
          </w:p>
        </w:tc>
        <w:tc>
          <w:tcPr>
            <w:tcW w:w="5737" w:type="dxa"/>
          </w:tcPr>
          <w:p w:rsidR="00B8522A" w:rsidRPr="00B8522A" w:rsidRDefault="00B8522A" w:rsidP="00B8522A">
            <w:pPr>
              <w:ind w:left="107" w:right="102"/>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размеру);</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отрезков по</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длине.</w:t>
            </w:r>
          </w:p>
          <w:p w:rsidR="00B8522A" w:rsidRPr="00B8522A" w:rsidRDefault="00B8522A" w:rsidP="00B8522A">
            <w:pPr>
              <w:spacing w:line="270" w:lineRule="atLeast"/>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Предметное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различных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материалов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(бумаги,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палочек,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трубочек,</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проволоки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других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p>
        </w:tc>
        <w:tc>
          <w:tcPr>
            <w:tcW w:w="3373"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7453"/>
        </w:trPr>
        <w:tc>
          <w:tcPr>
            <w:tcW w:w="2331" w:type="dxa"/>
          </w:tcPr>
          <w:p w:rsidR="00B8522A" w:rsidRPr="00B8522A" w:rsidRDefault="00B8522A" w:rsidP="00B8522A">
            <w:pPr>
              <w:spacing w:line="276" w:lineRule="auto"/>
              <w:ind w:left="126" w:right="121"/>
              <w:jc w:val="center"/>
              <w:rPr>
                <w:rFonts w:ascii="Times New Roman" w:eastAsia="Times New Roman" w:hAnsi="Times New Roman" w:cs="Times New Roman"/>
                <w:sz w:val="24"/>
              </w:rPr>
            </w:pPr>
            <w:r w:rsidRPr="00B8522A">
              <w:rPr>
                <w:rFonts w:ascii="Times New Roman" w:eastAsia="Times New Roman" w:hAnsi="Times New Roman" w:cs="Times New Roman"/>
                <w:spacing w:val="-1"/>
                <w:sz w:val="24"/>
              </w:rPr>
              <w:t>Математическая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информация</w:t>
            </w:r>
          </w:p>
          <w:p w:rsidR="00B8522A" w:rsidRPr="00B8522A" w:rsidRDefault="00B8522A" w:rsidP="00B8522A">
            <w:pPr>
              <w:spacing w:line="275" w:lineRule="exact"/>
              <w:ind w:left="129" w:right="121"/>
              <w:jc w:val="center"/>
              <w:rPr>
                <w:rFonts w:ascii="Times New Roman" w:eastAsia="Times New Roman" w:hAnsi="Times New Roman" w:cs="Times New Roman"/>
                <w:sz w:val="24"/>
              </w:rPr>
            </w:pPr>
            <w:r w:rsidRPr="00B8522A">
              <w:rPr>
                <w:rFonts w:ascii="Times New Roman" w:eastAsia="Times New Roman" w:hAnsi="Times New Roman" w:cs="Times New Roman"/>
                <w:sz w:val="24"/>
              </w:rPr>
              <w:t>(15</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349" w:type="dxa"/>
          </w:tcPr>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Сбор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объекте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Характеристики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объекта,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группы</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объектов (количество, форма,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размер); выбор предметов 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образцу</w:t>
            </w:r>
          </w:p>
          <w:p w:rsidR="00B8522A" w:rsidRPr="00B8522A" w:rsidRDefault="00B8522A" w:rsidP="00B8522A">
            <w:pPr>
              <w:tabs>
                <w:tab w:val="left" w:pos="1755"/>
                <w:tab w:val="left" w:pos="2237"/>
                <w:tab w:val="left" w:pos="2988"/>
              </w:tabs>
              <w:ind w:left="107" w:right="9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(по заданным признакам).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Группировка</w:t>
            </w:r>
            <w:r w:rsidRPr="00B8522A">
              <w:rPr>
                <w:rFonts w:ascii="Times New Roman" w:eastAsia="Times New Roman" w:hAnsi="Times New Roman" w:cs="Times New Roman"/>
                <w:sz w:val="24"/>
                <w:lang w:val="ru-RU"/>
              </w:rPr>
              <w:tab/>
              <w:t>объектов</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по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заданному</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признаку.</w:t>
            </w:r>
          </w:p>
          <w:p w:rsidR="00B8522A" w:rsidRPr="00B8522A" w:rsidRDefault="00B8522A" w:rsidP="00B8522A">
            <w:pPr>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Закономерность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ряду</w:t>
            </w:r>
          </w:p>
          <w:p w:rsidR="00B8522A" w:rsidRPr="00B8522A" w:rsidRDefault="00B8522A" w:rsidP="00B8522A">
            <w:pPr>
              <w:tabs>
                <w:tab w:val="left" w:pos="1578"/>
                <w:tab w:val="left" w:pos="2213"/>
                <w:tab w:val="left" w:pos="2276"/>
              </w:tabs>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заданных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объектов: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её</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обнаружение,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продолжение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ряда.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Верные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(истинные)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неверные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(ложные)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предложения,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относительно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заданного</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набора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математических</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объектов.</w:t>
            </w:r>
          </w:p>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Чтение таблицы (содержащей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более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четырёх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данных);</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извлечение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данного</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строки,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столбца;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внесение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одного-двух</w:t>
            </w:r>
          </w:p>
          <w:p w:rsidR="00B8522A" w:rsidRPr="00B8522A" w:rsidRDefault="00B8522A" w:rsidP="00B8522A">
            <w:pPr>
              <w:spacing w:before="1"/>
              <w:ind w:left="107"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таблицу.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 xml:space="preserve">рисунка,        </w:t>
            </w:r>
            <w:r w:rsidRPr="00B8522A">
              <w:rPr>
                <w:rFonts w:ascii="Times New Roman" w:eastAsia="Times New Roman" w:hAnsi="Times New Roman" w:cs="Times New Roman"/>
                <w:spacing w:val="10"/>
                <w:sz w:val="24"/>
                <w:lang w:val="ru-RU"/>
              </w:rPr>
              <w:t xml:space="preserve"> </w:t>
            </w:r>
            <w:r w:rsidRPr="00B8522A">
              <w:rPr>
                <w:rFonts w:ascii="Times New Roman" w:eastAsia="Times New Roman" w:hAnsi="Times New Roman" w:cs="Times New Roman"/>
                <w:sz w:val="24"/>
                <w:lang w:val="ru-RU"/>
              </w:rPr>
              <w:t xml:space="preserve">схемы        </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1—2</w:t>
            </w:r>
          </w:p>
          <w:p w:rsidR="00B8522A" w:rsidRPr="00B8522A" w:rsidRDefault="00B8522A" w:rsidP="00B8522A">
            <w:pPr>
              <w:tabs>
                <w:tab w:val="left" w:pos="2309"/>
              </w:tabs>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числовыми</w:t>
            </w:r>
            <w:r w:rsidRPr="00B8522A">
              <w:rPr>
                <w:rFonts w:ascii="Times New Roman" w:eastAsia="Times New Roman" w:hAnsi="Times New Roman" w:cs="Times New Roman"/>
                <w:sz w:val="24"/>
              </w:rPr>
              <w:tab/>
              <w:t>данными</w:t>
            </w:r>
          </w:p>
          <w:p w:rsidR="00B8522A" w:rsidRPr="00B8522A" w:rsidRDefault="00B8522A" w:rsidP="00B8522A">
            <w:pPr>
              <w:tabs>
                <w:tab w:val="left" w:pos="2472"/>
              </w:tabs>
              <w:spacing w:line="257" w:lineRule="exact"/>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(значениями</w:t>
            </w:r>
            <w:r w:rsidRPr="00B8522A">
              <w:rPr>
                <w:rFonts w:ascii="Times New Roman" w:eastAsia="Times New Roman" w:hAnsi="Times New Roman" w:cs="Times New Roman"/>
                <w:sz w:val="24"/>
              </w:rPr>
              <w:tab/>
              <w:t>данных</w:t>
            </w:r>
          </w:p>
        </w:tc>
        <w:tc>
          <w:tcPr>
            <w:tcW w:w="5737" w:type="dxa"/>
          </w:tcPr>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Коллективное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наблюдение: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распознавание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окружающем мире ситуаций, которые целесообразно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сформулировать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языке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решить</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математическими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средствами.</w:t>
            </w:r>
          </w:p>
          <w:p w:rsidR="00B8522A" w:rsidRPr="00B8522A" w:rsidRDefault="00B8522A" w:rsidP="00B8522A">
            <w:pPr>
              <w:ind w:left="107"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Наблюдение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окружающем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мире,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описание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словами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наблюдаемых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фактов,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закономерностей. Ориентировка в книге, на странице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учебника,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изученных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терминов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описания положения рисунка, числа, задания и пр. на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странице,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листе бумаги.</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 с наглядностью — рисунками, содержащими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математическую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информацию.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Формулирование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вопросов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ответов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рисунку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(иллюстрации,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 Упорядочение математических объектов 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опорой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рисунок,</w:t>
            </w:r>
          </w:p>
          <w:p w:rsidR="00B8522A" w:rsidRPr="00B8522A" w:rsidRDefault="00B8522A" w:rsidP="00B8522A">
            <w:pPr>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сюжетную</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ситуацию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пр.</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Дифференцированное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предложений,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характеризующих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положение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одного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предмета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относительно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другого.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(«больше»,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«меньше»,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«равно»),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переместительное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свойство сложения.</w:t>
            </w:r>
          </w:p>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 в парах/группах: поиск общих свойств групп</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предметов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(цвет,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количество,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назначение и др.). Таблица как способ представления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информации,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полученной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повседневной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жизни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(расписания,</w:t>
            </w:r>
          </w:p>
          <w:p w:rsidR="00B8522A" w:rsidRPr="00B8522A" w:rsidRDefault="00B8522A" w:rsidP="00B8522A">
            <w:pPr>
              <w:spacing w:before="1" w:line="257" w:lineRule="exact"/>
              <w:ind w:left="10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чеки,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меню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т.д.).</w:t>
            </w:r>
          </w:p>
        </w:tc>
        <w:tc>
          <w:tcPr>
            <w:tcW w:w="3373" w:type="dxa"/>
          </w:tcPr>
          <w:p w:rsidR="00B8522A" w:rsidRPr="00B8522A" w:rsidRDefault="00B8522A" w:rsidP="00B8522A">
            <w:pPr>
              <w:rPr>
                <w:rFonts w:ascii="Times New Roman" w:eastAsia="Times New Roman" w:hAnsi="Times New Roman" w:cs="Times New Roman"/>
                <w:sz w:val="24"/>
                <w:lang w:val="ru-RU"/>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1"/>
        <w:gridCol w:w="3349"/>
        <w:gridCol w:w="5737"/>
        <w:gridCol w:w="3373"/>
      </w:tblGrid>
      <w:tr w:rsidR="00B8522A" w:rsidRPr="00B8522A" w:rsidTr="00EF0B46">
        <w:trPr>
          <w:trHeight w:val="1656"/>
        </w:trPr>
        <w:tc>
          <w:tcPr>
            <w:tcW w:w="2331" w:type="dxa"/>
          </w:tcPr>
          <w:p w:rsidR="00B8522A" w:rsidRPr="00B8522A" w:rsidRDefault="00B8522A" w:rsidP="00B8522A">
            <w:pPr>
              <w:rPr>
                <w:rFonts w:ascii="Times New Roman" w:eastAsia="Times New Roman" w:hAnsi="Times New Roman" w:cs="Times New Roman"/>
                <w:sz w:val="24"/>
                <w:lang w:val="ru-RU"/>
              </w:rPr>
            </w:pPr>
          </w:p>
        </w:tc>
        <w:tc>
          <w:tcPr>
            <w:tcW w:w="3349" w:type="dxa"/>
          </w:tcPr>
          <w:p w:rsidR="00B8522A" w:rsidRPr="00B8522A" w:rsidRDefault="00B8522A" w:rsidP="00B8522A">
            <w:pPr>
              <w:spacing w:line="275" w:lineRule="exact"/>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величин).</w:t>
            </w:r>
          </w:p>
          <w:p w:rsidR="00B8522A" w:rsidRPr="00B8522A" w:rsidRDefault="00B8522A" w:rsidP="00B8522A">
            <w:pPr>
              <w:tabs>
                <w:tab w:val="left" w:pos="1919"/>
              </w:tabs>
              <w:spacing w:line="270" w:lineRule="atLeast"/>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Выполнение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1—3-шаговых</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инструкций,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связанных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вычислениями,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измерением</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построением</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p>
        </w:tc>
        <w:tc>
          <w:tcPr>
            <w:tcW w:w="5737" w:type="dxa"/>
          </w:tcPr>
          <w:p w:rsidR="00B8522A" w:rsidRPr="00B8522A" w:rsidRDefault="00B8522A" w:rsidP="00B8522A">
            <w:pPr>
              <w:spacing w:line="275" w:lineRule="exact"/>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Знакомство</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логической</w:t>
            </w:r>
            <w:r w:rsidRPr="00B8522A">
              <w:rPr>
                <w:rFonts w:ascii="Times New Roman" w:eastAsia="Times New Roman" w:hAnsi="Times New Roman" w:cs="Times New Roman"/>
                <w:spacing w:val="9"/>
                <w:sz w:val="24"/>
                <w:lang w:val="ru-RU"/>
              </w:rPr>
              <w:t xml:space="preserve"> </w:t>
            </w:r>
            <w:r w:rsidRPr="00B8522A">
              <w:rPr>
                <w:rFonts w:ascii="Times New Roman" w:eastAsia="Times New Roman" w:hAnsi="Times New Roman" w:cs="Times New Roman"/>
                <w:sz w:val="24"/>
                <w:lang w:val="ru-RU"/>
              </w:rPr>
              <w:t>конструкцией</w:t>
            </w:r>
            <w:r w:rsidRPr="00B8522A">
              <w:rPr>
                <w:rFonts w:ascii="Times New Roman" w:eastAsia="Times New Roman" w:hAnsi="Times New Roman" w:cs="Times New Roman"/>
                <w:spacing w:val="9"/>
                <w:sz w:val="24"/>
                <w:lang w:val="ru-RU"/>
              </w:rPr>
              <w:t xml:space="preserve"> </w:t>
            </w:r>
            <w:r w:rsidRPr="00B8522A">
              <w:rPr>
                <w:rFonts w:ascii="Times New Roman" w:eastAsia="Times New Roman" w:hAnsi="Times New Roman" w:cs="Times New Roman"/>
                <w:sz w:val="24"/>
                <w:lang w:val="ru-RU"/>
              </w:rPr>
              <w:t>«Если</w:t>
            </w:r>
            <w:r w:rsidRPr="00B8522A">
              <w:rPr>
                <w:rFonts w:ascii="Times New Roman" w:eastAsia="Times New Roman" w:hAnsi="Times New Roman" w:cs="Times New Roman"/>
                <w:spacing w:val="6"/>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8"/>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8"/>
                <w:sz w:val="24"/>
                <w:lang w:val="ru-RU"/>
              </w:rPr>
              <w:t xml:space="preserve"> </w:t>
            </w:r>
            <w:r w:rsidRPr="00B8522A">
              <w:rPr>
                <w:rFonts w:ascii="Times New Roman" w:eastAsia="Times New Roman" w:hAnsi="Times New Roman" w:cs="Times New Roman"/>
                <w:sz w:val="24"/>
                <w:lang w:val="ru-RU"/>
              </w:rPr>
              <w:t>то</w:t>
            </w:r>
          </w:p>
          <w:p w:rsidR="00B8522A" w:rsidRPr="00B8522A" w:rsidRDefault="00B8522A" w:rsidP="00B8522A">
            <w:pPr>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w:t>
            </w:r>
          </w:p>
          <w:p w:rsidR="00B8522A" w:rsidRPr="00B8522A" w:rsidRDefault="00B8522A" w:rsidP="00B8522A">
            <w:pPr>
              <w:ind w:left="107"/>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Верно</w:t>
            </w:r>
            <w:r w:rsidRPr="00B8522A">
              <w:rPr>
                <w:rFonts w:ascii="Times New Roman" w:eastAsia="Times New Roman" w:hAnsi="Times New Roman" w:cs="Times New Roman"/>
                <w:spacing w:val="40"/>
                <w:sz w:val="24"/>
                <w:lang w:val="ru-RU"/>
              </w:rPr>
              <w:t xml:space="preserve"> </w:t>
            </w:r>
            <w:r w:rsidRPr="00B8522A">
              <w:rPr>
                <w:rFonts w:ascii="Times New Roman" w:eastAsia="Times New Roman" w:hAnsi="Times New Roman" w:cs="Times New Roman"/>
                <w:sz w:val="24"/>
                <w:lang w:val="ru-RU"/>
              </w:rPr>
              <w:t>или</w:t>
            </w:r>
            <w:r w:rsidRPr="00B8522A">
              <w:rPr>
                <w:rFonts w:ascii="Times New Roman" w:eastAsia="Times New Roman" w:hAnsi="Times New Roman" w:cs="Times New Roman"/>
                <w:spacing w:val="42"/>
                <w:sz w:val="24"/>
                <w:lang w:val="ru-RU"/>
              </w:rPr>
              <w:t xml:space="preserve"> </w:t>
            </w:r>
            <w:r w:rsidRPr="00B8522A">
              <w:rPr>
                <w:rFonts w:ascii="Times New Roman" w:eastAsia="Times New Roman" w:hAnsi="Times New Roman" w:cs="Times New Roman"/>
                <w:sz w:val="24"/>
                <w:lang w:val="ru-RU"/>
              </w:rPr>
              <w:t>неверно:</w:t>
            </w:r>
            <w:r w:rsidRPr="00B8522A">
              <w:rPr>
                <w:rFonts w:ascii="Times New Roman" w:eastAsia="Times New Roman" w:hAnsi="Times New Roman" w:cs="Times New Roman"/>
                <w:spacing w:val="39"/>
                <w:sz w:val="24"/>
                <w:lang w:val="ru-RU"/>
              </w:rPr>
              <w:t xml:space="preserve"> </w:t>
            </w:r>
            <w:r w:rsidRPr="00B8522A">
              <w:rPr>
                <w:rFonts w:ascii="Times New Roman" w:eastAsia="Times New Roman" w:hAnsi="Times New Roman" w:cs="Times New Roman"/>
                <w:sz w:val="24"/>
                <w:lang w:val="ru-RU"/>
              </w:rPr>
              <w:t>формулирование</w:t>
            </w:r>
            <w:r w:rsidRPr="00B8522A">
              <w:rPr>
                <w:rFonts w:ascii="Times New Roman" w:eastAsia="Times New Roman" w:hAnsi="Times New Roman" w:cs="Times New Roman"/>
                <w:spacing w:val="40"/>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41"/>
                <w:sz w:val="24"/>
                <w:lang w:val="ru-RU"/>
              </w:rPr>
              <w:t xml:space="preserve"> </w:t>
            </w:r>
            <w:r w:rsidRPr="00B8522A">
              <w:rPr>
                <w:rFonts w:ascii="Times New Roman" w:eastAsia="Times New Roman" w:hAnsi="Times New Roman" w:cs="Times New Roman"/>
                <w:sz w:val="24"/>
                <w:lang w:val="ru-RU"/>
              </w:rPr>
              <w:t>проверка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предложения.</w:t>
            </w:r>
          </w:p>
        </w:tc>
        <w:tc>
          <w:tcPr>
            <w:tcW w:w="3373"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952"/>
        </w:trPr>
        <w:tc>
          <w:tcPr>
            <w:tcW w:w="2331" w:type="dxa"/>
          </w:tcPr>
          <w:p w:rsidR="00B8522A" w:rsidRPr="00B8522A" w:rsidRDefault="00B8522A" w:rsidP="00B8522A">
            <w:pPr>
              <w:spacing w:line="275" w:lineRule="exact"/>
              <w:ind w:left="128" w:right="121"/>
              <w:jc w:val="center"/>
              <w:rPr>
                <w:rFonts w:ascii="Times New Roman" w:eastAsia="Times New Roman" w:hAnsi="Times New Roman" w:cs="Times New Roman"/>
                <w:sz w:val="24"/>
              </w:rPr>
            </w:pPr>
            <w:r w:rsidRPr="00B8522A">
              <w:rPr>
                <w:rFonts w:ascii="Times New Roman" w:eastAsia="Times New Roman" w:hAnsi="Times New Roman" w:cs="Times New Roman"/>
                <w:sz w:val="24"/>
              </w:rPr>
              <w:t>Резерв.</w:t>
            </w:r>
          </w:p>
          <w:p w:rsidR="00B8522A" w:rsidRPr="00B8522A" w:rsidRDefault="00B8522A" w:rsidP="00B8522A">
            <w:pPr>
              <w:spacing w:before="6" w:line="310" w:lineRule="atLeast"/>
              <w:ind w:left="554" w:right="542"/>
              <w:jc w:val="center"/>
              <w:rPr>
                <w:rFonts w:ascii="Times New Roman" w:eastAsia="Times New Roman" w:hAnsi="Times New Roman" w:cs="Times New Roman"/>
                <w:sz w:val="24"/>
              </w:rPr>
            </w:pPr>
            <w:r w:rsidRPr="00B8522A">
              <w:rPr>
                <w:rFonts w:ascii="Times New Roman" w:eastAsia="Times New Roman" w:hAnsi="Times New Roman" w:cs="Times New Roman"/>
                <w:sz w:val="24"/>
              </w:rPr>
              <w:t>Повторение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(14</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349" w:type="dxa"/>
          </w:tcPr>
          <w:p w:rsidR="00B8522A" w:rsidRPr="00B8522A" w:rsidRDefault="00B8522A" w:rsidP="00B8522A">
            <w:pPr>
              <w:rPr>
                <w:rFonts w:ascii="Times New Roman" w:eastAsia="Times New Roman" w:hAnsi="Times New Roman" w:cs="Times New Roman"/>
                <w:sz w:val="24"/>
              </w:rPr>
            </w:pPr>
          </w:p>
        </w:tc>
        <w:tc>
          <w:tcPr>
            <w:tcW w:w="5737" w:type="dxa"/>
          </w:tcPr>
          <w:p w:rsidR="00B8522A" w:rsidRPr="00B8522A" w:rsidRDefault="00B8522A" w:rsidP="00B8522A">
            <w:pPr>
              <w:rPr>
                <w:rFonts w:ascii="Times New Roman" w:eastAsia="Times New Roman" w:hAnsi="Times New Roman" w:cs="Times New Roman"/>
                <w:sz w:val="24"/>
              </w:rPr>
            </w:pPr>
          </w:p>
        </w:tc>
        <w:tc>
          <w:tcPr>
            <w:tcW w:w="3373"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8" w:after="0" w:line="240" w:lineRule="auto"/>
        <w:rPr>
          <w:rFonts w:ascii="Times New Roman" w:eastAsia="Times New Roman" w:hAnsi="Times New Roman" w:cs="Times New Roman"/>
          <w:b/>
          <w:sz w:val="27"/>
          <w:szCs w:val="26"/>
        </w:rPr>
      </w:pPr>
    </w:p>
    <w:p w:rsidR="00B8522A" w:rsidRPr="00B8522A" w:rsidRDefault="00B8522A" w:rsidP="00B8522A">
      <w:pPr>
        <w:widowControl w:val="0"/>
        <w:numPr>
          <w:ilvl w:val="0"/>
          <w:numId w:val="7"/>
        </w:numPr>
        <w:tabs>
          <w:tab w:val="left" w:pos="453"/>
        </w:tabs>
        <w:autoSpaceDE w:val="0"/>
        <w:autoSpaceDN w:val="0"/>
        <w:spacing w:before="90" w:after="0" w:line="240" w:lineRule="auto"/>
        <w:ind w:left="452" w:hanging="241"/>
        <w:rPr>
          <w:rFonts w:ascii="Times New Roman" w:eastAsia="Times New Roman" w:hAnsi="Times New Roman" w:cs="Times New Roman"/>
          <w:b/>
          <w:sz w:val="24"/>
        </w:rPr>
      </w:pPr>
      <w:r w:rsidRPr="00B8522A">
        <w:rPr>
          <w:rFonts w:ascii="Times New Roman" w:eastAsia="Times New Roman" w:hAnsi="Times New Roman" w:cs="Times New Roman"/>
          <w:b/>
          <w:sz w:val="24"/>
          <w:u w:val="thick"/>
        </w:rPr>
        <w:t xml:space="preserve">  КЛАСС</w:t>
      </w:r>
      <w:r w:rsidRPr="00B8522A">
        <w:rPr>
          <w:rFonts w:ascii="Times New Roman" w:eastAsia="Times New Roman" w:hAnsi="Times New Roman" w:cs="Times New Roman"/>
          <w:b/>
          <w:spacing w:val="-3"/>
          <w:sz w:val="24"/>
          <w:u w:val="thick"/>
        </w:rPr>
        <w:t xml:space="preserve"> </w:t>
      </w:r>
      <w:r w:rsidRPr="00B8522A">
        <w:rPr>
          <w:rFonts w:ascii="Times New Roman" w:eastAsia="Times New Roman" w:hAnsi="Times New Roman" w:cs="Times New Roman"/>
          <w:b/>
          <w:sz w:val="24"/>
          <w:u w:val="thick"/>
        </w:rPr>
        <w:t>(170</w:t>
      </w:r>
      <w:r w:rsidRPr="00B8522A">
        <w:rPr>
          <w:rFonts w:ascii="Times New Roman" w:eastAsia="Times New Roman" w:hAnsi="Times New Roman" w:cs="Times New Roman"/>
          <w:b/>
          <w:spacing w:val="-1"/>
          <w:sz w:val="24"/>
          <w:u w:val="thick"/>
        </w:rPr>
        <w:t xml:space="preserve"> </w:t>
      </w:r>
      <w:r w:rsidRPr="00B8522A">
        <w:rPr>
          <w:rFonts w:ascii="Times New Roman" w:eastAsia="Times New Roman" w:hAnsi="Times New Roman" w:cs="Times New Roman"/>
          <w:b/>
          <w:sz w:val="24"/>
          <w:u w:val="thick"/>
        </w:rPr>
        <w:t>Ч.)</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4" w:after="1"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633"/>
        </w:trPr>
        <w:tc>
          <w:tcPr>
            <w:tcW w:w="2376" w:type="dxa"/>
          </w:tcPr>
          <w:p w:rsidR="00B8522A" w:rsidRPr="00B8522A" w:rsidRDefault="00B8522A" w:rsidP="00B8522A">
            <w:pPr>
              <w:spacing w:line="275" w:lineRule="exact"/>
              <w:ind w:left="150" w:right="144"/>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Тема,</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раздел</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курса,</w:t>
            </w:r>
          </w:p>
          <w:p w:rsidR="00B8522A" w:rsidRPr="00B8522A" w:rsidRDefault="00B8522A" w:rsidP="00B8522A">
            <w:pPr>
              <w:spacing w:before="41"/>
              <w:ind w:left="150" w:right="144"/>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кол-во</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часов</w:t>
            </w:r>
          </w:p>
        </w:tc>
        <w:tc>
          <w:tcPr>
            <w:tcW w:w="3430" w:type="dxa"/>
          </w:tcPr>
          <w:p w:rsidR="00B8522A" w:rsidRPr="00B8522A" w:rsidRDefault="00B8522A" w:rsidP="00B8522A">
            <w:pPr>
              <w:spacing w:before="157"/>
              <w:ind w:left="362"/>
              <w:rPr>
                <w:rFonts w:ascii="Times New Roman" w:eastAsia="Times New Roman" w:hAnsi="Times New Roman" w:cs="Times New Roman"/>
                <w:b/>
                <w:i/>
                <w:sz w:val="24"/>
              </w:rPr>
            </w:pPr>
            <w:r w:rsidRPr="00B8522A">
              <w:rPr>
                <w:rFonts w:ascii="Times New Roman" w:eastAsia="Times New Roman" w:hAnsi="Times New Roman" w:cs="Times New Roman"/>
                <w:b/>
                <w:i/>
                <w:sz w:val="24"/>
              </w:rPr>
              <w:t>Предметное</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содержание</w:t>
            </w:r>
          </w:p>
        </w:tc>
        <w:tc>
          <w:tcPr>
            <w:tcW w:w="5530" w:type="dxa"/>
          </w:tcPr>
          <w:p w:rsidR="00B8522A" w:rsidRPr="00B8522A" w:rsidRDefault="00B8522A" w:rsidP="00B8522A">
            <w:pPr>
              <w:spacing w:before="39"/>
              <w:ind w:left="254" w:right="244"/>
              <w:jc w:val="center"/>
              <w:rPr>
                <w:rFonts w:ascii="Times New Roman" w:eastAsia="Times New Roman" w:hAnsi="Times New Roman" w:cs="Times New Roman"/>
                <w:b/>
                <w:i/>
                <w:sz w:val="24"/>
                <w:lang w:val="ru-RU"/>
              </w:rPr>
            </w:pPr>
            <w:r w:rsidRPr="00B8522A">
              <w:rPr>
                <w:rFonts w:ascii="Times New Roman" w:eastAsia="Times New Roman" w:hAnsi="Times New Roman" w:cs="Times New Roman"/>
                <w:b/>
                <w:i/>
                <w:sz w:val="24"/>
                <w:lang w:val="ru-RU"/>
              </w:rPr>
              <w:t>Методы</w:t>
            </w:r>
            <w:r w:rsidRPr="00B8522A">
              <w:rPr>
                <w:rFonts w:ascii="Times New Roman" w:eastAsia="Times New Roman" w:hAnsi="Times New Roman" w:cs="Times New Roman"/>
                <w:b/>
                <w:i/>
                <w:spacing w:val="-4"/>
                <w:sz w:val="24"/>
                <w:lang w:val="ru-RU"/>
              </w:rPr>
              <w:t xml:space="preserve"> </w:t>
            </w:r>
            <w:r w:rsidRPr="00B8522A">
              <w:rPr>
                <w:rFonts w:ascii="Times New Roman" w:eastAsia="Times New Roman" w:hAnsi="Times New Roman" w:cs="Times New Roman"/>
                <w:b/>
                <w:i/>
                <w:sz w:val="24"/>
                <w:lang w:val="ru-RU"/>
              </w:rPr>
              <w:t>и</w:t>
            </w:r>
            <w:r w:rsidRPr="00B8522A">
              <w:rPr>
                <w:rFonts w:ascii="Times New Roman" w:eastAsia="Times New Roman" w:hAnsi="Times New Roman" w:cs="Times New Roman"/>
                <w:b/>
                <w:i/>
                <w:spacing w:val="-2"/>
                <w:sz w:val="24"/>
                <w:lang w:val="ru-RU"/>
              </w:rPr>
              <w:t xml:space="preserve"> </w:t>
            </w:r>
            <w:r w:rsidRPr="00B8522A">
              <w:rPr>
                <w:rFonts w:ascii="Times New Roman" w:eastAsia="Times New Roman" w:hAnsi="Times New Roman" w:cs="Times New Roman"/>
                <w:b/>
                <w:i/>
                <w:sz w:val="24"/>
                <w:lang w:val="ru-RU"/>
              </w:rPr>
              <w:t>формы</w:t>
            </w:r>
            <w:r w:rsidRPr="00B8522A">
              <w:rPr>
                <w:rFonts w:ascii="Times New Roman" w:eastAsia="Times New Roman" w:hAnsi="Times New Roman" w:cs="Times New Roman"/>
                <w:b/>
                <w:i/>
                <w:spacing w:val="-3"/>
                <w:sz w:val="24"/>
                <w:lang w:val="ru-RU"/>
              </w:rPr>
              <w:t xml:space="preserve"> </w:t>
            </w:r>
            <w:r w:rsidRPr="00B8522A">
              <w:rPr>
                <w:rFonts w:ascii="Times New Roman" w:eastAsia="Times New Roman" w:hAnsi="Times New Roman" w:cs="Times New Roman"/>
                <w:b/>
                <w:i/>
                <w:sz w:val="24"/>
                <w:lang w:val="ru-RU"/>
              </w:rPr>
              <w:t>организации</w:t>
            </w:r>
            <w:r w:rsidRPr="00B8522A">
              <w:rPr>
                <w:rFonts w:ascii="Times New Roman" w:eastAsia="Times New Roman" w:hAnsi="Times New Roman" w:cs="Times New Roman"/>
                <w:b/>
                <w:i/>
                <w:spacing w:val="-2"/>
                <w:sz w:val="24"/>
                <w:lang w:val="ru-RU"/>
              </w:rPr>
              <w:t xml:space="preserve"> </w:t>
            </w:r>
            <w:r w:rsidRPr="00B8522A">
              <w:rPr>
                <w:rFonts w:ascii="Times New Roman" w:eastAsia="Times New Roman" w:hAnsi="Times New Roman" w:cs="Times New Roman"/>
                <w:b/>
                <w:i/>
                <w:sz w:val="24"/>
                <w:lang w:val="ru-RU"/>
              </w:rPr>
              <w:t>обучения.</w:t>
            </w:r>
          </w:p>
          <w:p w:rsidR="00B8522A" w:rsidRPr="00B8522A" w:rsidRDefault="00B8522A" w:rsidP="00B8522A">
            <w:pPr>
              <w:ind w:left="254" w:right="250"/>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Характеристика</w:t>
            </w:r>
            <w:r w:rsidRPr="00B8522A">
              <w:rPr>
                <w:rFonts w:ascii="Times New Roman" w:eastAsia="Times New Roman" w:hAnsi="Times New Roman" w:cs="Times New Roman"/>
                <w:b/>
                <w:i/>
                <w:spacing w:val="-5"/>
                <w:sz w:val="24"/>
              </w:rPr>
              <w:t xml:space="preserve"> </w:t>
            </w:r>
            <w:r w:rsidRPr="00B8522A">
              <w:rPr>
                <w:rFonts w:ascii="Times New Roman" w:eastAsia="Times New Roman" w:hAnsi="Times New Roman" w:cs="Times New Roman"/>
                <w:b/>
                <w:i/>
                <w:sz w:val="24"/>
              </w:rPr>
              <w:t>деятельности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обучающихся</w:t>
            </w:r>
          </w:p>
        </w:tc>
        <w:tc>
          <w:tcPr>
            <w:tcW w:w="3452" w:type="dxa"/>
          </w:tcPr>
          <w:p w:rsidR="00B8522A" w:rsidRPr="00B8522A" w:rsidRDefault="00B8522A" w:rsidP="00B8522A">
            <w:pPr>
              <w:spacing w:line="275" w:lineRule="exact"/>
              <w:ind w:left="408"/>
              <w:rPr>
                <w:rFonts w:ascii="Times New Roman" w:eastAsia="Times New Roman" w:hAnsi="Times New Roman" w:cs="Times New Roman"/>
                <w:b/>
                <w:i/>
                <w:sz w:val="24"/>
              </w:rPr>
            </w:pPr>
            <w:r w:rsidRPr="00B8522A">
              <w:rPr>
                <w:rFonts w:ascii="Times New Roman" w:eastAsia="Times New Roman" w:hAnsi="Times New Roman" w:cs="Times New Roman"/>
                <w:b/>
                <w:i/>
                <w:sz w:val="24"/>
              </w:rPr>
              <w:t>Используемые</w:t>
            </w:r>
            <w:r w:rsidRPr="00B8522A">
              <w:rPr>
                <w:rFonts w:ascii="Times New Roman" w:eastAsia="Times New Roman" w:hAnsi="Times New Roman" w:cs="Times New Roman"/>
                <w:b/>
                <w:i/>
                <w:spacing w:val="-3"/>
                <w:sz w:val="24"/>
              </w:rPr>
              <w:t xml:space="preserve"> </w:t>
            </w:r>
            <w:r w:rsidRPr="00B8522A">
              <w:rPr>
                <w:rFonts w:ascii="Times New Roman" w:eastAsia="Times New Roman" w:hAnsi="Times New Roman" w:cs="Times New Roman"/>
                <w:b/>
                <w:i/>
                <w:sz w:val="24"/>
              </w:rPr>
              <w:t>ЭОР/ЦОР</w:t>
            </w:r>
          </w:p>
        </w:tc>
      </w:tr>
      <w:tr w:rsidR="00B8522A" w:rsidRPr="00B8522A" w:rsidTr="00EF0B46">
        <w:trPr>
          <w:trHeight w:val="4694"/>
        </w:trPr>
        <w:tc>
          <w:tcPr>
            <w:tcW w:w="2376" w:type="dxa"/>
          </w:tcPr>
          <w:p w:rsidR="00B8522A" w:rsidRPr="00B8522A" w:rsidRDefault="00B8522A" w:rsidP="00B8522A">
            <w:pPr>
              <w:spacing w:before="1" w:line="276" w:lineRule="auto"/>
              <w:ind w:left="866" w:right="858" w:firstLine="2"/>
              <w:jc w:val="center"/>
              <w:rPr>
                <w:rFonts w:ascii="Times New Roman" w:eastAsia="Times New Roman" w:hAnsi="Times New Roman" w:cs="Times New Roman"/>
                <w:sz w:val="24"/>
              </w:rPr>
            </w:pP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(10 ч.)</w:t>
            </w:r>
          </w:p>
        </w:tc>
        <w:tc>
          <w:tcPr>
            <w:tcW w:w="3430" w:type="dxa"/>
          </w:tcPr>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Числа в пределах 100: 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десятичный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p>
          <w:p w:rsidR="00B8522A" w:rsidRPr="00B8522A" w:rsidRDefault="00B8522A" w:rsidP="00B8522A">
            <w:pPr>
              <w:ind w:left="108"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Запись равенства, неравенства.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Увеличение/уменьшение числа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несколько</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единиц/десятков;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разностное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чисел.</w:t>
            </w:r>
          </w:p>
          <w:p w:rsidR="00B8522A" w:rsidRPr="00B8522A" w:rsidRDefault="00B8522A" w:rsidP="00B8522A">
            <w:pPr>
              <w:tabs>
                <w:tab w:val="left" w:pos="1144"/>
                <w:tab w:val="left" w:pos="1177"/>
                <w:tab w:val="left" w:pos="1631"/>
                <w:tab w:val="left" w:pos="1887"/>
                <w:tab w:val="left" w:pos="2113"/>
                <w:tab w:val="left" w:pos="2614"/>
              </w:tabs>
              <w:ind w:left="108" w:right="95"/>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Чётные и нечётные числа.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Представление</w:t>
            </w:r>
            <w:r w:rsidRPr="00B8522A">
              <w:rPr>
                <w:rFonts w:ascii="Times New Roman" w:eastAsia="Times New Roman" w:hAnsi="Times New Roman" w:cs="Times New Roman"/>
                <w:spacing w:val="43"/>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46"/>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44"/>
                <w:sz w:val="24"/>
                <w:lang w:val="ru-RU"/>
              </w:rPr>
              <w:t xml:space="preserve"> </w:t>
            </w:r>
            <w:r w:rsidRPr="00B8522A">
              <w:rPr>
                <w:rFonts w:ascii="Times New Roman" w:eastAsia="Times New Roman" w:hAnsi="Times New Roman" w:cs="Times New Roman"/>
                <w:sz w:val="24"/>
                <w:lang w:val="ru-RU"/>
              </w:rPr>
              <w:t>виде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суммы разрядных слагаемых.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с</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математической</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терминологией</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(однозначное,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двузначное,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чётное-нечётное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число;</w:t>
            </w:r>
            <w:r w:rsidRPr="00B8522A">
              <w:rPr>
                <w:rFonts w:ascii="Times New Roman" w:eastAsia="Times New Roman" w:hAnsi="Times New Roman" w:cs="Times New Roman"/>
                <w:sz w:val="24"/>
                <w:lang w:val="ru-RU"/>
              </w:rPr>
              <w:tab/>
              <w:t>число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и</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цифра;</w:t>
            </w:r>
          </w:p>
          <w:p w:rsidR="00B8522A" w:rsidRPr="00B8522A" w:rsidRDefault="00B8522A" w:rsidP="00B8522A">
            <w:pPr>
              <w:spacing w:line="270" w:lineRule="atLeast"/>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компоненты</w:t>
            </w:r>
            <w:r w:rsidRPr="00B8522A">
              <w:rPr>
                <w:rFonts w:ascii="Times New Roman" w:eastAsia="Times New Roman" w:hAnsi="Times New Roman" w:cs="Times New Roman"/>
                <w:spacing w:val="26"/>
                <w:sz w:val="24"/>
                <w:lang w:val="ru-RU"/>
              </w:rPr>
              <w:t xml:space="preserve"> </w:t>
            </w:r>
            <w:r w:rsidRPr="00B8522A">
              <w:rPr>
                <w:rFonts w:ascii="Times New Roman" w:eastAsia="Times New Roman" w:hAnsi="Times New Roman" w:cs="Times New Roman"/>
                <w:sz w:val="24"/>
                <w:lang w:val="ru-RU"/>
              </w:rPr>
              <w:t>арифметического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их название)</w:t>
            </w:r>
          </w:p>
        </w:tc>
        <w:tc>
          <w:tcPr>
            <w:tcW w:w="5530" w:type="dxa"/>
          </w:tcPr>
          <w:p w:rsidR="00B8522A" w:rsidRPr="00B8522A" w:rsidRDefault="00B8522A" w:rsidP="00B8522A">
            <w:pPr>
              <w:ind w:left="108" w:right="94"/>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Устная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письменная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счёт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двойками,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тройками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заданного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порядке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убывания/</w:t>
            </w:r>
          </w:p>
          <w:p w:rsidR="00B8522A" w:rsidRPr="00B8522A" w:rsidRDefault="00B8522A" w:rsidP="00B8522A">
            <w:pPr>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возрастания.</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Оформление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записей.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формулирование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предположения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результате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словесное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объяснение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(устно, письменно).</w:t>
            </w:r>
          </w:p>
          <w:p w:rsidR="00B8522A" w:rsidRPr="00B8522A" w:rsidRDefault="00B8522A" w:rsidP="00B8522A">
            <w:pPr>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общего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Характеристика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фигуры)</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группы.</w:t>
            </w:r>
          </w:p>
          <w:p w:rsidR="00B8522A" w:rsidRPr="00B8522A" w:rsidRDefault="00B8522A" w:rsidP="00B8522A">
            <w:pPr>
              <w:tabs>
                <w:tab w:val="left" w:pos="2404"/>
                <w:tab w:val="left" w:pos="4030"/>
              </w:tabs>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Практическая</w:t>
            </w:r>
            <w:r w:rsidRPr="00B8522A">
              <w:rPr>
                <w:rFonts w:ascii="Times New Roman" w:eastAsia="Times New Roman" w:hAnsi="Times New Roman" w:cs="Times New Roman"/>
                <w:sz w:val="24"/>
                <w:lang w:val="ru-RU"/>
              </w:rPr>
              <w:tab/>
              <w:t>работа: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установление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математического</w:t>
            </w:r>
            <w:r w:rsidRPr="00B8522A">
              <w:rPr>
                <w:rFonts w:ascii="Times New Roman" w:eastAsia="Times New Roman" w:hAnsi="Times New Roman" w:cs="Times New Roman"/>
                <w:spacing w:val="62"/>
                <w:sz w:val="24"/>
                <w:lang w:val="ru-RU"/>
              </w:rPr>
              <w:t xml:space="preserve"> </w:t>
            </w:r>
            <w:r w:rsidRPr="00B8522A">
              <w:rPr>
                <w:rFonts w:ascii="Times New Roman" w:eastAsia="Times New Roman" w:hAnsi="Times New Roman" w:cs="Times New Roman"/>
                <w:sz w:val="24"/>
                <w:lang w:val="ru-RU"/>
              </w:rPr>
              <w:t>отношения</w:t>
            </w:r>
            <w:r w:rsidRPr="00B8522A">
              <w:rPr>
                <w:rFonts w:ascii="Times New Roman" w:eastAsia="Times New Roman" w:hAnsi="Times New Roman" w:cs="Times New Roman"/>
                <w:spacing w:val="62"/>
                <w:sz w:val="24"/>
                <w:lang w:val="ru-RU"/>
              </w:rPr>
              <w:t xml:space="preserve"> </w:t>
            </w:r>
            <w:r w:rsidRPr="00B8522A">
              <w:rPr>
                <w:rFonts w:ascii="Times New Roman" w:eastAsia="Times New Roman" w:hAnsi="Times New Roman" w:cs="Times New Roman"/>
                <w:sz w:val="24"/>
                <w:lang w:val="ru-RU"/>
              </w:rPr>
              <w:t>(«больше/меньше</w:t>
            </w:r>
            <w:r w:rsidRPr="00B8522A">
              <w:rPr>
                <w:rFonts w:ascii="Times New Roman" w:eastAsia="Times New Roman" w:hAnsi="Times New Roman" w:cs="Times New Roman"/>
                <w:spacing w:val="62"/>
                <w:sz w:val="24"/>
                <w:lang w:val="ru-RU"/>
              </w:rPr>
              <w:t xml:space="preserve"> </w:t>
            </w:r>
            <w:r w:rsidRPr="00B8522A">
              <w:rPr>
                <w:rFonts w:ascii="Times New Roman" w:eastAsia="Times New Roman" w:hAnsi="Times New Roman" w:cs="Times New Roman"/>
                <w:sz w:val="24"/>
                <w:lang w:val="ru-RU"/>
              </w:rPr>
              <w:t>на</w:t>
            </w:r>
          </w:p>
          <w:p w:rsidR="00B8522A" w:rsidRPr="00B8522A" w:rsidRDefault="00B8522A" w:rsidP="00B8522A">
            <w:pPr>
              <w:spacing w:line="270" w:lineRule="atLeast"/>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«больше/меньше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житейской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возрасту,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массе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83"/>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83"/>
                <w:sz w:val="24"/>
              </w:rPr>
              <w:t xml:space="preserve"> </w:t>
            </w:r>
            <w:r w:rsidRPr="00B8522A">
              <w:rPr>
                <w:rFonts w:ascii="Times New Roman" w:eastAsia="Times New Roman" w:hAnsi="Times New Roman" w:cs="Times New Roman"/>
                <w:sz w:val="24"/>
              </w:rPr>
              <w:t>парах/группах.</w:t>
            </w:r>
            <w:r w:rsidRPr="00B8522A">
              <w:rPr>
                <w:rFonts w:ascii="Times New Roman" w:eastAsia="Times New Roman" w:hAnsi="Times New Roman" w:cs="Times New Roman"/>
                <w:spacing w:val="84"/>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83"/>
                <w:sz w:val="24"/>
              </w:rPr>
              <w:t xml:space="preserve"> </w:t>
            </w:r>
            <w:r w:rsidRPr="00B8522A">
              <w:rPr>
                <w:rFonts w:ascii="Times New Roman" w:eastAsia="Times New Roman" w:hAnsi="Times New Roman" w:cs="Times New Roman"/>
                <w:sz w:val="24"/>
              </w:rPr>
              <w:t>правильности</w:t>
            </w:r>
          </w:p>
        </w:tc>
        <w:tc>
          <w:tcPr>
            <w:tcW w:w="3452" w:type="dxa"/>
          </w:tcPr>
          <w:p w:rsidR="00B8522A" w:rsidRPr="00B8522A" w:rsidRDefault="00B8522A" w:rsidP="00B8522A">
            <w:pPr>
              <w:ind w:left="94" w:right="815" w:firstLine="16"/>
              <w:rPr>
                <w:rFonts w:ascii="Times New Roman" w:eastAsia="Times New Roman" w:hAnsi="Times New Roman" w:cs="Times New Roman"/>
                <w:sz w:val="24"/>
              </w:rPr>
            </w:pPr>
            <w:hyperlink r:id="rId40">
              <w:r w:rsidRPr="00B8522A">
                <w:rPr>
                  <w:rFonts w:ascii="Times New Roman" w:eastAsia="Times New Roman" w:hAnsi="Times New Roman" w:cs="Times New Roman"/>
                  <w:color w:val="0087CC"/>
                  <w:sz w:val="24"/>
                  <w:u w:val="single" w:color="0087CC"/>
                </w:rPr>
                <w:t>http://elementy.ru/email</w:t>
              </w:r>
            </w:hyperlink>
            <w:r w:rsidRPr="00B8522A">
              <w:rPr>
                <w:rFonts w:ascii="Times New Roman" w:eastAsia="Times New Roman" w:hAnsi="Times New Roman" w:cs="Times New Roman"/>
                <w:color w:val="0087CC"/>
                <w:spacing w:val="1"/>
                <w:sz w:val="24"/>
              </w:rPr>
              <w:t xml:space="preserve"> </w:t>
            </w:r>
            <w:r w:rsidRPr="00B8522A">
              <w:rPr>
                <w:rFonts w:ascii="Times New Roman" w:eastAsia="Times New Roman" w:hAnsi="Times New Roman" w:cs="Times New Roman"/>
                <w:color w:val="333333"/>
                <w:sz w:val="24"/>
              </w:rPr>
              <w:t>-</w:t>
            </w:r>
            <w:r w:rsidRPr="00B8522A">
              <w:rPr>
                <w:rFonts w:ascii="Times New Roman" w:eastAsia="Times New Roman" w:hAnsi="Times New Roman" w:cs="Times New Roman"/>
                <w:color w:val="333333"/>
                <w:spacing w:val="-57"/>
                <w:sz w:val="24"/>
              </w:rPr>
              <w:t xml:space="preserve"> </w:t>
            </w:r>
            <w:hyperlink r:id="rId41">
              <w:r w:rsidRPr="00B8522A">
                <w:rPr>
                  <w:rFonts w:ascii="Times New Roman" w:eastAsia="Times New Roman" w:hAnsi="Times New Roman" w:cs="Times New Roman"/>
                  <w:color w:val="0087CC"/>
                  <w:sz w:val="24"/>
                  <w:u w:val="single" w:color="0087CC"/>
                </w:rPr>
                <w:t>http://clow.ru</w:t>
              </w:r>
            </w:hyperlink>
            <w:r w:rsidRPr="00B8522A">
              <w:rPr>
                <w:rFonts w:ascii="Times New Roman" w:eastAsia="Times New Roman" w:hAnsi="Times New Roman" w:cs="Times New Roman"/>
                <w:color w:val="0087CC"/>
                <w:spacing w:val="1"/>
                <w:sz w:val="24"/>
              </w:rPr>
              <w:t xml:space="preserve"> </w:t>
            </w:r>
            <w:hyperlink r:id="rId42">
              <w:r w:rsidRPr="00B8522A">
                <w:rPr>
                  <w:rFonts w:ascii="Times New Roman" w:eastAsia="Times New Roman" w:hAnsi="Times New Roman" w:cs="Times New Roman"/>
                  <w:color w:val="0087CC"/>
                  <w:sz w:val="24"/>
                  <w:u w:val="single" w:color="0087CC"/>
                </w:rPr>
                <w:t>http://www.n-shkola.ru</w:t>
              </w:r>
            </w:hyperlink>
            <w:r w:rsidRPr="00B8522A">
              <w:rPr>
                <w:rFonts w:ascii="Times New Roman" w:eastAsia="Times New Roman" w:hAnsi="Times New Roman" w:cs="Times New Roman"/>
                <w:color w:val="0087CC"/>
                <w:spacing w:val="1"/>
                <w:sz w:val="24"/>
              </w:rPr>
              <w:t xml:space="preserve"> </w:t>
            </w:r>
            <w:hyperlink r:id="rId43">
              <w:r w:rsidRPr="00B8522A">
                <w:rPr>
                  <w:rFonts w:ascii="Times New Roman" w:eastAsia="Times New Roman" w:hAnsi="Times New Roman" w:cs="Times New Roman"/>
                  <w:color w:val="0087CC"/>
                  <w:sz w:val="24"/>
                  <w:u w:val="single" w:color="0087CC"/>
                </w:rPr>
                <w:t>http://school-</w:t>
              </w:r>
            </w:hyperlink>
          </w:p>
          <w:p w:rsidR="00B8522A" w:rsidRPr="00B8522A" w:rsidRDefault="00B8522A" w:rsidP="00B8522A">
            <w:pPr>
              <w:ind w:left="110" w:right="237" w:hanging="140"/>
              <w:rPr>
                <w:rFonts w:ascii="Times New Roman" w:eastAsia="Times New Roman" w:hAnsi="Times New Roman" w:cs="Times New Roman"/>
                <w:sz w:val="24"/>
              </w:rPr>
            </w:pPr>
            <w:hyperlink r:id="rId44">
              <w:r w:rsidRPr="00B8522A">
                <w:rPr>
                  <w:rFonts w:ascii="Times New Roman" w:eastAsia="Times New Roman" w:hAnsi="Times New Roman" w:cs="Times New Roman"/>
                  <w:color w:val="0087CC"/>
                  <w:sz w:val="24"/>
                  <w:u w:val="single" w:color="0087CC"/>
                </w:rPr>
                <w:t>collection.edu.ru</w:t>
              </w:r>
            </w:hyperlink>
            <w:r w:rsidRPr="00B8522A">
              <w:rPr>
                <w:rFonts w:ascii="Times New Roman" w:eastAsia="Times New Roman" w:hAnsi="Times New Roman" w:cs="Times New Roman"/>
                <w:color w:val="0087CC"/>
                <w:spacing w:val="1"/>
                <w:sz w:val="24"/>
              </w:rPr>
              <w:t xml:space="preserve"> </w:t>
            </w:r>
            <w:hyperlink r:id="rId45">
              <w:r w:rsidRPr="00B8522A">
                <w:rPr>
                  <w:rFonts w:ascii="Times New Roman" w:eastAsia="Times New Roman" w:hAnsi="Times New Roman" w:cs="Times New Roman"/>
                  <w:color w:val="0087CC"/>
                  <w:sz w:val="24"/>
                  <w:u w:val="single" w:color="0087CC"/>
                </w:rPr>
                <w:t>http://www.uchportal.ru</w:t>
              </w:r>
            </w:hyperlink>
            <w:r w:rsidRPr="00B8522A">
              <w:rPr>
                <w:rFonts w:ascii="Times New Roman" w:eastAsia="Times New Roman" w:hAnsi="Times New Roman" w:cs="Times New Roman"/>
                <w:color w:val="0087CC"/>
                <w:spacing w:val="1"/>
                <w:sz w:val="24"/>
              </w:rPr>
              <w:t xml:space="preserve"> </w:t>
            </w:r>
            <w:hyperlink r:id="rId46">
              <w:r w:rsidRPr="00B8522A">
                <w:rPr>
                  <w:rFonts w:ascii="Times New Roman" w:eastAsia="Times New Roman" w:hAnsi="Times New Roman" w:cs="Times New Roman"/>
                  <w:color w:val="0087CC"/>
                  <w:sz w:val="24"/>
                  <w:u w:val="single" w:color="0087CC"/>
                </w:rPr>
                <w:t>http://school-collection.edu.ru</w:t>
              </w:r>
            </w:hyperlink>
            <w:r w:rsidRPr="00B8522A">
              <w:rPr>
                <w:rFonts w:ascii="Times New Roman" w:eastAsia="Times New Roman" w:hAnsi="Times New Roman" w:cs="Times New Roman"/>
                <w:color w:val="0087CC"/>
                <w:spacing w:val="1"/>
                <w:sz w:val="24"/>
              </w:rPr>
              <w:t xml:space="preserve"> </w:t>
            </w:r>
            <w:hyperlink r:id="rId47">
              <w:r w:rsidRPr="00B8522A">
                <w:rPr>
                  <w:rFonts w:ascii="Times New Roman" w:eastAsia="Times New Roman" w:hAnsi="Times New Roman" w:cs="Times New Roman"/>
                  <w:color w:val="0087CC"/>
                  <w:sz w:val="24"/>
                  <w:u w:val="single" w:color="0087CC"/>
                </w:rPr>
                <w:t>http://nachalka.info</w:t>
              </w:r>
            </w:hyperlink>
            <w:r w:rsidRPr="00B8522A">
              <w:rPr>
                <w:rFonts w:ascii="Times New Roman" w:eastAsia="Times New Roman" w:hAnsi="Times New Roman" w:cs="Times New Roman"/>
                <w:color w:val="0087CC"/>
                <w:spacing w:val="1"/>
                <w:sz w:val="24"/>
              </w:rPr>
              <w:t xml:space="preserve"> </w:t>
            </w:r>
            <w:hyperlink r:id="rId48">
              <w:r w:rsidRPr="00B8522A">
                <w:rPr>
                  <w:rFonts w:ascii="Times New Roman" w:eastAsia="Times New Roman" w:hAnsi="Times New Roman" w:cs="Times New Roman"/>
                  <w:color w:val="0087CC"/>
                  <w:sz w:val="24"/>
                  <w:u w:val="single" w:color="0087CC"/>
                </w:rPr>
                <w:t>http://www.openclass.ru</w:t>
              </w:r>
            </w:hyperlink>
            <w:r w:rsidRPr="00B8522A">
              <w:rPr>
                <w:rFonts w:ascii="Times New Roman" w:eastAsia="Times New Roman" w:hAnsi="Times New Roman" w:cs="Times New Roman"/>
                <w:color w:val="0087CC"/>
                <w:spacing w:val="1"/>
                <w:sz w:val="24"/>
              </w:rPr>
              <w:t xml:space="preserve"> </w:t>
            </w:r>
            <w:hyperlink r:id="rId49">
              <w:r w:rsidRPr="00B8522A">
                <w:rPr>
                  <w:rFonts w:ascii="Times New Roman" w:eastAsia="Times New Roman" w:hAnsi="Times New Roman" w:cs="Times New Roman"/>
                  <w:color w:val="0087CC"/>
                  <w:sz w:val="24"/>
                  <w:u w:val="single" w:color="0087CC"/>
                </w:rPr>
                <w:t>http://www.zavuch.info</w:t>
              </w:r>
            </w:hyperlink>
            <w:r w:rsidRPr="00B8522A">
              <w:rPr>
                <w:rFonts w:ascii="Times New Roman" w:eastAsia="Times New Roman" w:hAnsi="Times New Roman" w:cs="Times New Roman"/>
                <w:color w:val="0087CC"/>
                <w:spacing w:val="1"/>
                <w:sz w:val="24"/>
              </w:rPr>
              <w:t xml:space="preserve"> </w:t>
            </w:r>
            <w:hyperlink r:id="rId50">
              <w:r w:rsidRPr="00B8522A">
                <w:rPr>
                  <w:rFonts w:ascii="Times New Roman" w:eastAsia="Times New Roman" w:hAnsi="Times New Roman" w:cs="Times New Roman"/>
                  <w:color w:val="0087CC"/>
                  <w:sz w:val="24"/>
                  <w:u w:val="single" w:color="0087CC"/>
                </w:rPr>
                <w:t>http://www.mat-reshka.com</w:t>
              </w:r>
            </w:hyperlink>
            <w:r w:rsidRPr="00B8522A">
              <w:rPr>
                <w:rFonts w:ascii="Times New Roman" w:eastAsia="Times New Roman" w:hAnsi="Times New Roman" w:cs="Times New Roman"/>
                <w:color w:val="0087CC"/>
                <w:spacing w:val="1"/>
                <w:sz w:val="24"/>
              </w:rPr>
              <w:t xml:space="preserve"> </w:t>
            </w:r>
            <w:hyperlink r:id="rId51">
              <w:r w:rsidRPr="00B8522A">
                <w:rPr>
                  <w:rFonts w:ascii="Times New Roman" w:eastAsia="Times New Roman" w:hAnsi="Times New Roman" w:cs="Times New Roman"/>
                  <w:color w:val="0087CC"/>
                  <w:sz w:val="24"/>
                  <w:u w:val="single" w:color="0087CC"/>
                </w:rPr>
                <w:t>http://www.solnet.ee</w:t>
              </w:r>
            </w:hyperlink>
            <w:r w:rsidRPr="00B8522A">
              <w:rPr>
                <w:rFonts w:ascii="Times New Roman" w:eastAsia="Times New Roman" w:hAnsi="Times New Roman" w:cs="Times New Roman"/>
                <w:color w:val="0087CC"/>
                <w:spacing w:val="1"/>
                <w:sz w:val="24"/>
              </w:rPr>
              <w:t xml:space="preserve"> </w:t>
            </w:r>
            <w:hyperlink r:id="rId52">
              <w:r w:rsidRPr="00B8522A">
                <w:rPr>
                  <w:rFonts w:ascii="Times New Roman" w:eastAsia="Times New Roman" w:hAnsi="Times New Roman" w:cs="Times New Roman"/>
                  <w:color w:val="0087CC"/>
                  <w:sz w:val="24"/>
                  <w:u w:val="single" w:color="0087CC"/>
                </w:rPr>
                <w:t>http://nsc.1september.ru</w:t>
              </w:r>
            </w:hyperlink>
            <w:r w:rsidRPr="00B8522A">
              <w:rPr>
                <w:rFonts w:ascii="Times New Roman" w:eastAsia="Times New Roman" w:hAnsi="Times New Roman" w:cs="Times New Roman"/>
                <w:color w:val="0087CC"/>
                <w:spacing w:val="1"/>
                <w:sz w:val="24"/>
              </w:rPr>
              <w:t xml:space="preserve"> </w:t>
            </w:r>
            <w:hyperlink r:id="rId53">
              <w:r w:rsidRPr="00B8522A">
                <w:rPr>
                  <w:rFonts w:ascii="Times New Roman" w:eastAsia="Times New Roman" w:hAnsi="Times New Roman" w:cs="Times New Roman"/>
                  <w:color w:val="0087CC"/>
                  <w:sz w:val="24"/>
                  <w:u w:val="single" w:color="0087CC"/>
                </w:rPr>
                <w:t>http://viki.rdf.ru</w:t>
              </w:r>
            </w:hyperlink>
            <w:r w:rsidRPr="00B8522A">
              <w:rPr>
                <w:rFonts w:ascii="Times New Roman" w:eastAsia="Times New Roman" w:hAnsi="Times New Roman" w:cs="Times New Roman"/>
                <w:color w:val="0087CC"/>
                <w:spacing w:val="1"/>
                <w:sz w:val="24"/>
              </w:rPr>
              <w:t xml:space="preserve"> </w:t>
            </w:r>
            <w:hyperlink r:id="rId54">
              <w:r w:rsidRPr="00B8522A">
                <w:rPr>
                  <w:rFonts w:ascii="Times New Roman" w:eastAsia="Times New Roman" w:hAnsi="Times New Roman" w:cs="Times New Roman"/>
                  <w:color w:val="0087CC"/>
                  <w:sz w:val="24"/>
                  <w:u w:val="single" w:color="0087CC"/>
                </w:rPr>
                <w:t>http://www.nachalka.com/photo</w:t>
              </w:r>
            </w:hyperlink>
          </w:p>
          <w:p w:rsidR="00B8522A" w:rsidRPr="00B8522A" w:rsidRDefault="00B8522A" w:rsidP="00B8522A">
            <w:pPr>
              <w:spacing w:line="270" w:lineRule="atLeast"/>
              <w:ind w:left="110" w:right="885"/>
              <w:rPr>
                <w:rFonts w:ascii="Times New Roman" w:eastAsia="Times New Roman" w:hAnsi="Times New Roman" w:cs="Times New Roman"/>
                <w:sz w:val="24"/>
              </w:rPr>
            </w:pPr>
            <w:hyperlink r:id="rId55">
              <w:r w:rsidRPr="00B8522A">
                <w:rPr>
                  <w:rFonts w:ascii="Times New Roman" w:eastAsia="Times New Roman" w:hAnsi="Times New Roman" w:cs="Times New Roman"/>
                  <w:color w:val="0087CC"/>
                  <w:sz w:val="24"/>
                  <w:u w:val="single" w:color="0087CC"/>
                </w:rPr>
                <w:t>http://eor-np.ru</w:t>
              </w:r>
            </w:hyperlink>
            <w:r w:rsidRPr="00B8522A">
              <w:rPr>
                <w:rFonts w:ascii="Times New Roman" w:eastAsia="Times New Roman" w:hAnsi="Times New Roman" w:cs="Times New Roman"/>
                <w:color w:val="0087CC"/>
                <w:spacing w:val="1"/>
                <w:sz w:val="24"/>
              </w:rPr>
              <w:t xml:space="preserve"> </w:t>
            </w:r>
            <w:hyperlink r:id="rId56">
              <w:r w:rsidRPr="00B8522A">
                <w:rPr>
                  <w:rFonts w:ascii="Times New Roman" w:eastAsia="Times New Roman" w:hAnsi="Times New Roman" w:cs="Times New Roman"/>
                  <w:color w:val="0087CC"/>
                  <w:sz w:val="24"/>
                  <w:u w:val="single" w:color="0087CC"/>
                </w:rPr>
                <w:t>http://www.mobintech.ru</w:t>
              </w:r>
            </w:hyperlink>
          </w:p>
        </w:tc>
      </w:tr>
    </w:tbl>
    <w:p w:rsidR="00B8522A" w:rsidRPr="00B8522A" w:rsidRDefault="00B8522A" w:rsidP="00B8522A">
      <w:pPr>
        <w:widowControl w:val="0"/>
        <w:autoSpaceDE w:val="0"/>
        <w:autoSpaceDN w:val="0"/>
        <w:spacing w:after="0" w:line="270" w:lineRule="atLeast"/>
        <w:rPr>
          <w:rFonts w:ascii="Times New Roman" w:eastAsia="Times New Roman" w:hAnsi="Times New Roman" w:cs="Times New Roman"/>
          <w:sz w:val="24"/>
          <w:lang w:val="en-US"/>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6348"/>
        </w:trPr>
        <w:tc>
          <w:tcPr>
            <w:tcW w:w="2376" w:type="dxa"/>
          </w:tcPr>
          <w:p w:rsidR="00B8522A" w:rsidRPr="00B8522A" w:rsidRDefault="00B8522A" w:rsidP="00B8522A">
            <w:pPr>
              <w:rPr>
                <w:rFonts w:ascii="Times New Roman" w:eastAsia="Times New Roman" w:hAnsi="Times New Roman" w:cs="Times New Roman"/>
                <w:sz w:val="24"/>
              </w:rPr>
            </w:pPr>
          </w:p>
        </w:tc>
        <w:tc>
          <w:tcPr>
            <w:tcW w:w="3430" w:type="dxa"/>
          </w:tcPr>
          <w:p w:rsidR="00B8522A" w:rsidRPr="00B8522A" w:rsidRDefault="00B8522A" w:rsidP="00B8522A">
            <w:pPr>
              <w:rPr>
                <w:rFonts w:ascii="Times New Roman" w:eastAsia="Times New Roman" w:hAnsi="Times New Roman" w:cs="Times New Roman"/>
                <w:sz w:val="24"/>
              </w:rPr>
            </w:pPr>
          </w:p>
        </w:tc>
        <w:tc>
          <w:tcPr>
            <w:tcW w:w="5530" w:type="dxa"/>
          </w:tcPr>
          <w:p w:rsidR="00B8522A" w:rsidRPr="00B8522A" w:rsidRDefault="00B8522A" w:rsidP="00B8522A">
            <w:pPr>
              <w:tabs>
                <w:tab w:val="left" w:pos="1749"/>
                <w:tab w:val="left" w:pos="4441"/>
              </w:tabs>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выбора</w:t>
            </w:r>
            <w:r w:rsidRPr="00B8522A">
              <w:rPr>
                <w:rFonts w:ascii="Times New Roman" w:eastAsia="Times New Roman" w:hAnsi="Times New Roman" w:cs="Times New Roman"/>
                <w:sz w:val="24"/>
                <w:lang w:val="ru-RU"/>
              </w:rPr>
              <w:tab/>
              <w:t>арифметического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действия,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соответствующего</w:t>
            </w:r>
            <w:r w:rsidRPr="00B8522A">
              <w:rPr>
                <w:rFonts w:ascii="Times New Roman" w:eastAsia="Times New Roman" w:hAnsi="Times New Roman" w:cs="Times New Roman"/>
                <w:spacing w:val="12"/>
                <w:sz w:val="24"/>
                <w:lang w:val="ru-RU"/>
              </w:rPr>
              <w:t xml:space="preserve"> </w:t>
            </w:r>
            <w:r w:rsidRPr="00B8522A">
              <w:rPr>
                <w:rFonts w:ascii="Times New Roman" w:eastAsia="Times New Roman" w:hAnsi="Times New Roman" w:cs="Times New Roman"/>
                <w:sz w:val="24"/>
                <w:lang w:val="ru-RU"/>
              </w:rPr>
              <w:t>отношению</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«больше</w:t>
            </w:r>
            <w:r w:rsidRPr="00B8522A">
              <w:rPr>
                <w:rFonts w:ascii="Times New Roman" w:eastAsia="Times New Roman" w:hAnsi="Times New Roman" w:cs="Times New Roman"/>
                <w:spacing w:val="1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2"/>
                <w:sz w:val="24"/>
                <w:lang w:val="ru-RU"/>
              </w:rPr>
              <w:t xml:space="preserve"> </w:t>
            </w:r>
            <w:r w:rsidRPr="00B8522A">
              <w:rPr>
                <w:rFonts w:ascii="Times New Roman" w:eastAsia="Times New Roman" w:hAnsi="Times New Roman" w:cs="Times New Roman"/>
                <w:sz w:val="24"/>
                <w:lang w:val="ru-RU"/>
              </w:rPr>
              <w:t>»,</w:t>
            </w:r>
          </w:p>
          <w:p w:rsidR="00B8522A" w:rsidRPr="00B8522A" w:rsidRDefault="00B8522A" w:rsidP="00B8522A">
            <w:pPr>
              <w:ind w:left="10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«меньше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предметной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сюжетной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возможности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представления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способами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(предметная модель, запись словами, с 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таблицы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разрядов,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виде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суммы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разрядных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слагаемых).</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ответ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вопрос: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«Зачем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нужны</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знаки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жизни,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как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они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используются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математике?» (цифры, знаки, сравнения, равенства,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арифметических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скобки).</w:t>
            </w:r>
          </w:p>
          <w:p w:rsidR="00B8522A" w:rsidRPr="00B8522A" w:rsidRDefault="00B8522A" w:rsidP="00B8522A">
            <w:pPr>
              <w:ind w:left="108" w:right="92"/>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Игры-соревнования, связанные с подбором 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обладающих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заданным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общего, различного группы чисел, распределением</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существенному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основанию.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Дифференцированное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наглядностью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опор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(таблиц,</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схем)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формулирования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ответа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вопрос</w:t>
            </w:r>
          </w:p>
        </w:tc>
        <w:tc>
          <w:tcPr>
            <w:tcW w:w="3452" w:type="dxa"/>
          </w:tcPr>
          <w:p w:rsidR="00B8522A" w:rsidRPr="00B8522A" w:rsidRDefault="00B8522A" w:rsidP="00B8522A">
            <w:pPr>
              <w:ind w:left="110" w:right="584"/>
              <w:rPr>
                <w:rFonts w:ascii="Times New Roman" w:eastAsia="Times New Roman" w:hAnsi="Times New Roman" w:cs="Times New Roman"/>
                <w:sz w:val="24"/>
                <w:lang w:val="ru-RU"/>
              </w:rPr>
            </w:pPr>
            <w:hyperlink r:id="rId57">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window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edu</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58">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avtatuzova</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59">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numi</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r w:rsidRPr="00B8522A">
                <w:rPr>
                  <w:rFonts w:ascii="Times New Roman" w:eastAsia="Times New Roman" w:hAnsi="Times New Roman" w:cs="Times New Roman"/>
                  <w:color w:val="0087CC"/>
                  <w:sz w:val="24"/>
                  <w:u w:val="single" w:color="0087CC"/>
                  <w:lang w:val="ru-RU"/>
                </w:rPr>
                <w:t>/3130</w:t>
              </w:r>
            </w:hyperlink>
            <w:r w:rsidRPr="00B8522A">
              <w:rPr>
                <w:rFonts w:ascii="Times New Roman" w:eastAsia="Times New Roman" w:hAnsi="Times New Roman" w:cs="Times New Roman"/>
                <w:color w:val="0087CC"/>
                <w:spacing w:val="1"/>
                <w:sz w:val="24"/>
                <w:lang w:val="ru-RU"/>
              </w:rPr>
              <w:t xml:space="preserve"> </w:t>
            </w:r>
            <w:hyperlink r:id="rId60">
              <w:r w:rsidRPr="00B8522A">
                <w:rPr>
                  <w:rFonts w:ascii="Times New Roman" w:eastAsia="Times New Roman" w:hAnsi="Times New Roman" w:cs="Times New Roman"/>
                  <w:color w:val="0462C1"/>
                  <w:sz w:val="24"/>
                  <w:u w:val="single" w:color="0462C1"/>
                </w:rPr>
                <w:t>http</w:t>
              </w:r>
              <w:r w:rsidRPr="00B8522A">
                <w:rPr>
                  <w:rFonts w:ascii="Times New Roman" w:eastAsia="Times New Roman" w:hAnsi="Times New Roman" w:cs="Times New Roman"/>
                  <w:color w:val="0462C1"/>
                  <w:sz w:val="24"/>
                  <w:u w:val="single" w:color="0462C1"/>
                  <w:lang w:val="ru-RU"/>
                </w:rPr>
                <w:t>://</w:t>
              </w:r>
              <w:r w:rsidRPr="00B8522A">
                <w:rPr>
                  <w:rFonts w:ascii="Times New Roman" w:eastAsia="Times New Roman" w:hAnsi="Times New Roman" w:cs="Times New Roman"/>
                  <w:color w:val="0462C1"/>
                  <w:sz w:val="24"/>
                  <w:u w:val="single" w:color="0462C1"/>
                </w:rPr>
                <w:t>www</w:t>
              </w:r>
              <w:r w:rsidRPr="00B8522A">
                <w:rPr>
                  <w:rFonts w:ascii="Times New Roman" w:eastAsia="Times New Roman" w:hAnsi="Times New Roman" w:cs="Times New Roman"/>
                  <w:color w:val="0462C1"/>
                  <w:sz w:val="24"/>
                  <w:u w:val="single" w:color="0462C1"/>
                  <w:lang w:val="ru-RU"/>
                </w:rPr>
                <w:t>.</w:t>
              </w:r>
              <w:r w:rsidRPr="00B8522A">
                <w:rPr>
                  <w:rFonts w:ascii="Times New Roman" w:eastAsia="Times New Roman" w:hAnsi="Times New Roman" w:cs="Times New Roman"/>
                  <w:color w:val="0462C1"/>
                  <w:sz w:val="24"/>
                  <w:u w:val="single" w:color="0462C1"/>
                </w:rPr>
                <w:t>metodkabinet</w:t>
              </w:r>
              <w:r w:rsidRPr="00B8522A">
                <w:rPr>
                  <w:rFonts w:ascii="Times New Roman" w:eastAsia="Times New Roman" w:hAnsi="Times New Roman" w:cs="Times New Roman"/>
                  <w:color w:val="0462C1"/>
                  <w:sz w:val="24"/>
                  <w:u w:val="single" w:color="0462C1"/>
                  <w:lang w:val="ru-RU"/>
                </w:rPr>
                <w:t>.</w:t>
              </w:r>
              <w:r w:rsidRPr="00B8522A">
                <w:rPr>
                  <w:rFonts w:ascii="Times New Roman" w:eastAsia="Times New Roman" w:hAnsi="Times New Roman" w:cs="Times New Roman"/>
                  <w:color w:val="0462C1"/>
                  <w:sz w:val="24"/>
                  <w:u w:val="single" w:color="0462C1"/>
                </w:rPr>
                <w:t>eu</w:t>
              </w:r>
            </w:hyperlink>
            <w:r w:rsidRPr="00B8522A">
              <w:rPr>
                <w:rFonts w:ascii="Times New Roman" w:eastAsia="Times New Roman" w:hAnsi="Times New Roman" w:cs="Times New Roman"/>
                <w:color w:val="0462C1"/>
                <w:sz w:val="24"/>
                <w:lang w:val="ru-RU"/>
              </w:rPr>
              <w:t xml:space="preserve"> </w:t>
            </w:r>
            <w:hyperlink r:id="rId61">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pedsovet</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su</w:t>
              </w:r>
            </w:hyperlink>
            <w:r w:rsidRPr="00B8522A">
              <w:rPr>
                <w:rFonts w:ascii="Times New Roman" w:eastAsia="Times New Roman" w:hAnsi="Times New Roman" w:cs="Times New Roman"/>
                <w:color w:val="0087CC"/>
                <w:spacing w:val="1"/>
                <w:sz w:val="24"/>
                <w:lang w:val="ru-RU"/>
              </w:rPr>
              <w:t xml:space="preserve"> </w:t>
            </w:r>
            <w:hyperlink r:id="rId62">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musabiqe</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edu</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az</w:t>
              </w:r>
            </w:hyperlink>
            <w:r w:rsidRPr="00B8522A">
              <w:rPr>
                <w:rFonts w:ascii="Times New Roman" w:eastAsia="Times New Roman" w:hAnsi="Times New Roman" w:cs="Times New Roman"/>
                <w:color w:val="0087CC"/>
                <w:spacing w:val="1"/>
                <w:sz w:val="24"/>
                <w:lang w:val="ru-RU"/>
              </w:rPr>
              <w:t xml:space="preserve"> </w:t>
            </w:r>
            <w:hyperlink r:id="rId63">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www</w:t>
              </w:r>
              <w:r w:rsidRPr="00B8522A">
                <w:rPr>
                  <w:rFonts w:ascii="Times New Roman" w:eastAsia="Times New Roman" w:hAnsi="Times New Roman" w:cs="Times New Roman"/>
                  <w:color w:val="0087CC"/>
                  <w:sz w:val="24"/>
                  <w:u w:val="single" w:color="0087CC"/>
                  <w:lang w:val="ru-RU"/>
                </w:rPr>
                <w:t>.4</w:t>
              </w:r>
              <w:r w:rsidRPr="00B8522A">
                <w:rPr>
                  <w:rFonts w:ascii="Times New Roman" w:eastAsia="Times New Roman" w:hAnsi="Times New Roman" w:cs="Times New Roman"/>
                  <w:color w:val="0087CC"/>
                  <w:sz w:val="24"/>
                  <w:u w:val="single" w:color="0087CC"/>
                </w:rPr>
                <w:t>stupeni</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64">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trudovik</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ucoz</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ua</w:t>
              </w:r>
            </w:hyperlink>
            <w:r w:rsidRPr="00B8522A">
              <w:rPr>
                <w:rFonts w:ascii="Times New Roman" w:eastAsia="Times New Roman" w:hAnsi="Times New Roman" w:cs="Times New Roman"/>
                <w:color w:val="0087CC"/>
                <w:spacing w:val="1"/>
                <w:sz w:val="24"/>
                <w:lang w:val="ru-RU"/>
              </w:rPr>
              <w:t xml:space="preserve"> </w:t>
            </w:r>
            <w:hyperlink r:id="rId65">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www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proshkolu</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66">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baby</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com</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ua</w:t>
              </w:r>
            </w:hyperlink>
            <w:r w:rsidRPr="00B8522A">
              <w:rPr>
                <w:rFonts w:ascii="Times New Roman" w:eastAsia="Times New Roman" w:hAnsi="Times New Roman" w:cs="Times New Roman"/>
                <w:color w:val="0087CC"/>
                <w:spacing w:val="1"/>
                <w:sz w:val="24"/>
                <w:lang w:val="ru-RU"/>
              </w:rPr>
              <w:t xml:space="preserve"> </w:t>
            </w:r>
            <w:hyperlink r:id="rId67">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www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openworld</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68">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suhin</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narod</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69">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www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advise</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70">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konkurs</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kenguru</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r w:rsidRPr="00B8522A">
              <w:rPr>
                <w:rFonts w:ascii="Times New Roman" w:eastAsia="Times New Roman" w:hAnsi="Times New Roman" w:cs="Times New Roman"/>
                <w:color w:val="0087CC"/>
                <w:spacing w:val="1"/>
                <w:sz w:val="24"/>
                <w:lang w:val="ru-RU"/>
              </w:rPr>
              <w:t xml:space="preserve"> </w:t>
            </w:r>
            <w:hyperlink r:id="rId71">
              <w:r w:rsidRPr="00B8522A">
                <w:rPr>
                  <w:rFonts w:ascii="Times New Roman" w:eastAsia="Times New Roman" w:hAnsi="Times New Roman" w:cs="Times New Roman"/>
                  <w:color w:val="0087CC"/>
                  <w:sz w:val="24"/>
                  <w:u w:val="single" w:color="0087CC"/>
                </w:rPr>
                <w:t>http</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www</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edu</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rin</w:t>
              </w:r>
              <w:r w:rsidRPr="00B8522A">
                <w:rPr>
                  <w:rFonts w:ascii="Times New Roman" w:eastAsia="Times New Roman" w:hAnsi="Times New Roman" w:cs="Times New Roman"/>
                  <w:color w:val="0087CC"/>
                  <w:sz w:val="24"/>
                  <w:u w:val="single" w:color="0087CC"/>
                  <w:lang w:val="ru-RU"/>
                </w:rPr>
                <w:t>.</w:t>
              </w:r>
              <w:r w:rsidRPr="00B8522A">
                <w:rPr>
                  <w:rFonts w:ascii="Times New Roman" w:eastAsia="Times New Roman" w:hAnsi="Times New Roman" w:cs="Times New Roman"/>
                  <w:color w:val="0087CC"/>
                  <w:sz w:val="24"/>
                  <w:u w:val="single" w:color="0087CC"/>
                </w:rPr>
                <w:t>ru</w:t>
              </w:r>
            </w:hyperlink>
          </w:p>
        </w:tc>
      </w:tr>
      <w:tr w:rsidR="00B8522A" w:rsidRPr="00B8522A" w:rsidTr="00EF0B46">
        <w:trPr>
          <w:trHeight w:val="2760"/>
        </w:trPr>
        <w:tc>
          <w:tcPr>
            <w:tcW w:w="2376" w:type="dxa"/>
          </w:tcPr>
          <w:p w:rsidR="00B8522A" w:rsidRPr="00B8522A" w:rsidRDefault="00B8522A" w:rsidP="00B8522A">
            <w:pPr>
              <w:spacing w:line="276" w:lineRule="auto"/>
              <w:ind w:left="866" w:right="633" w:hanging="207"/>
              <w:rPr>
                <w:rFonts w:ascii="Times New Roman" w:eastAsia="Times New Roman" w:hAnsi="Times New Roman" w:cs="Times New Roman"/>
                <w:sz w:val="24"/>
              </w:rPr>
            </w:pP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(11</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30" w:type="dxa"/>
          </w:tcPr>
          <w:p w:rsidR="00B8522A" w:rsidRPr="00B8522A" w:rsidRDefault="00B8522A" w:rsidP="00B8522A">
            <w:pPr>
              <w:tabs>
                <w:tab w:val="left" w:pos="1070"/>
                <w:tab w:val="left" w:pos="1357"/>
                <w:tab w:val="left" w:pos="1429"/>
                <w:tab w:val="left" w:pos="2020"/>
                <w:tab w:val="left" w:pos="2291"/>
                <w:tab w:val="left" w:pos="2338"/>
              </w:tabs>
              <w:ind w:left="108" w:right="95"/>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с</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величинами: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4"/>
                <w:sz w:val="24"/>
                <w:lang w:val="ru-RU"/>
              </w:rPr>
              <w:t xml:space="preserve"> </w:t>
            </w:r>
            <w:r w:rsidRPr="00B8522A">
              <w:rPr>
                <w:rFonts w:ascii="Times New Roman" w:eastAsia="Times New Roman" w:hAnsi="Times New Roman" w:cs="Times New Roman"/>
                <w:sz w:val="24"/>
                <w:lang w:val="ru-RU"/>
              </w:rPr>
              <w:t>массе</w:t>
            </w:r>
            <w:r w:rsidRPr="00B8522A">
              <w:rPr>
                <w:rFonts w:ascii="Times New Roman" w:eastAsia="Times New Roman" w:hAnsi="Times New Roman" w:cs="Times New Roman"/>
                <w:spacing w:val="15"/>
                <w:sz w:val="24"/>
                <w:lang w:val="ru-RU"/>
              </w:rPr>
              <w:t xml:space="preserve"> </w:t>
            </w:r>
            <w:r w:rsidRPr="00B8522A">
              <w:rPr>
                <w:rFonts w:ascii="Times New Roman" w:eastAsia="Times New Roman" w:hAnsi="Times New Roman" w:cs="Times New Roman"/>
                <w:sz w:val="24"/>
                <w:lang w:val="ru-RU"/>
              </w:rPr>
              <w:t>(единица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массы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60"/>
                <w:sz w:val="24"/>
                <w:lang w:val="ru-RU"/>
              </w:rPr>
              <w:t xml:space="preserve"> </w:t>
            </w:r>
            <w:r w:rsidRPr="00B8522A">
              <w:rPr>
                <w:rFonts w:ascii="Times New Roman" w:eastAsia="Times New Roman" w:hAnsi="Times New Roman" w:cs="Times New Roman"/>
                <w:sz w:val="24"/>
                <w:lang w:val="ru-RU"/>
              </w:rPr>
              <w:t>килограмм);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длины</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(единицы</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длины</w:t>
            </w:r>
            <w:r w:rsidRPr="00B8522A">
              <w:rPr>
                <w:rFonts w:ascii="Times New Roman" w:eastAsia="Times New Roman" w:hAnsi="Times New Roman" w:cs="Times New Roman"/>
                <w:sz w:val="24"/>
                <w:lang w:val="ru-RU"/>
              </w:rPr>
              <w:tab/>
              <w:t>-</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метр,</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дециметр,</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сантиметр,</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миллиметр),</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времени</w:t>
            </w:r>
            <w:r w:rsidRPr="00B8522A">
              <w:rPr>
                <w:rFonts w:ascii="Times New Roman" w:eastAsia="Times New Roman" w:hAnsi="Times New Roman" w:cs="Times New Roman"/>
                <w:spacing w:val="23"/>
                <w:sz w:val="24"/>
                <w:lang w:val="ru-RU"/>
              </w:rPr>
              <w:t xml:space="preserve"> </w:t>
            </w:r>
            <w:r w:rsidRPr="00B8522A">
              <w:rPr>
                <w:rFonts w:ascii="Times New Roman" w:eastAsia="Times New Roman" w:hAnsi="Times New Roman" w:cs="Times New Roman"/>
                <w:sz w:val="24"/>
                <w:lang w:val="ru-RU"/>
              </w:rPr>
              <w:t>(единицы</w:t>
            </w:r>
            <w:r w:rsidRPr="00B8522A">
              <w:rPr>
                <w:rFonts w:ascii="Times New Roman" w:eastAsia="Times New Roman" w:hAnsi="Times New Roman" w:cs="Times New Roman"/>
                <w:spacing w:val="21"/>
                <w:sz w:val="24"/>
                <w:lang w:val="ru-RU"/>
              </w:rPr>
              <w:t xml:space="preserve"> </w:t>
            </w:r>
            <w:r w:rsidRPr="00B8522A">
              <w:rPr>
                <w:rFonts w:ascii="Times New Roman" w:eastAsia="Times New Roman" w:hAnsi="Times New Roman" w:cs="Times New Roman"/>
                <w:sz w:val="24"/>
                <w:lang w:val="ru-RU"/>
              </w:rPr>
              <w:t>времени</w:t>
            </w:r>
            <w:r w:rsidRPr="00B8522A">
              <w:rPr>
                <w:rFonts w:ascii="Times New Roman" w:eastAsia="Times New Roman" w:hAnsi="Times New Roman" w:cs="Times New Roman"/>
                <w:spacing w:val="26"/>
                <w:sz w:val="24"/>
                <w:lang w:val="ru-RU"/>
              </w:rPr>
              <w:t xml:space="preserve"> </w:t>
            </w:r>
            <w:r w:rsidRPr="00B8522A">
              <w:rPr>
                <w:rFonts w:ascii="Times New Roman" w:eastAsia="Times New Roman" w:hAnsi="Times New Roman" w:cs="Times New Roman"/>
                <w:sz w:val="24"/>
                <w:lang w:val="ru-RU"/>
              </w:rPr>
              <w:t>-</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час,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минута).</w:t>
            </w:r>
          </w:p>
          <w:p w:rsidR="00B8522A" w:rsidRPr="00B8522A" w:rsidRDefault="00B8522A" w:rsidP="00B8522A">
            <w:pPr>
              <w:tabs>
                <w:tab w:val="left" w:pos="2653"/>
              </w:tabs>
              <w:spacing w:line="270" w:lineRule="atLeast"/>
              <w:ind w:left="108" w:right="99"/>
              <w:rPr>
                <w:rFonts w:ascii="Times New Roman" w:eastAsia="Times New Roman" w:hAnsi="Times New Roman" w:cs="Times New Roman"/>
                <w:sz w:val="24"/>
              </w:rPr>
            </w:pPr>
            <w:r w:rsidRPr="00B8522A">
              <w:rPr>
                <w:rFonts w:ascii="Times New Roman" w:eastAsia="Times New Roman" w:hAnsi="Times New Roman" w:cs="Times New Roman"/>
                <w:sz w:val="24"/>
              </w:rPr>
              <w:t>Соотношения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между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единицами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p>
        </w:tc>
        <w:tc>
          <w:tcPr>
            <w:tcW w:w="5530" w:type="dxa"/>
          </w:tcPr>
          <w:p w:rsidR="00B8522A" w:rsidRPr="00B8522A" w:rsidRDefault="00B8522A" w:rsidP="00B8522A">
            <w:pPr>
              <w:ind w:left="108" w:right="94"/>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Обсуждение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практических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установление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между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ними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(больше,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меньше,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равно), запись</w:t>
            </w:r>
          </w:p>
          <w:p w:rsidR="00B8522A" w:rsidRPr="00B8522A" w:rsidRDefault="00B8522A" w:rsidP="00B8522A">
            <w:pPr>
              <w:ind w:left="108"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результата сравнения. Сравнение по росту, массе,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возрасту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житейской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учебных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p>
          <w:p w:rsidR="00B8522A" w:rsidRPr="00B8522A" w:rsidRDefault="00B8522A" w:rsidP="00B8522A">
            <w:pPr>
              <w:spacing w:line="270" w:lineRule="atLeast"/>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Проектные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например,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временем: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расписания,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графика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8"/>
                <w:sz w:val="24"/>
                <w:lang w:val="ru-RU"/>
              </w:rPr>
              <w:t xml:space="preserve"> </w:t>
            </w:r>
            <w:r w:rsidRPr="00B8522A">
              <w:rPr>
                <w:rFonts w:ascii="Times New Roman" w:eastAsia="Times New Roman" w:hAnsi="Times New Roman" w:cs="Times New Roman"/>
                <w:sz w:val="24"/>
                <w:lang w:val="ru-RU"/>
              </w:rPr>
              <w:t>схемы</w:t>
            </w:r>
            <w:r w:rsidRPr="00B8522A">
              <w:rPr>
                <w:rFonts w:ascii="Times New Roman" w:eastAsia="Times New Roman" w:hAnsi="Times New Roman" w:cs="Times New Roman"/>
                <w:spacing w:val="11"/>
                <w:sz w:val="24"/>
                <w:lang w:val="ru-RU"/>
              </w:rPr>
              <w:t xml:space="preserve"> </w:t>
            </w:r>
            <w:r w:rsidRPr="00B8522A">
              <w:rPr>
                <w:rFonts w:ascii="Times New Roman" w:eastAsia="Times New Roman" w:hAnsi="Times New Roman" w:cs="Times New Roman"/>
                <w:sz w:val="24"/>
                <w:lang w:val="ru-RU"/>
              </w:rPr>
              <w:t>для</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определения</w:t>
            </w:r>
            <w:r w:rsidRPr="00B8522A">
              <w:rPr>
                <w:rFonts w:ascii="Times New Roman" w:eastAsia="Times New Roman" w:hAnsi="Times New Roman" w:cs="Times New Roman"/>
                <w:spacing w:val="7"/>
                <w:sz w:val="24"/>
                <w:lang w:val="ru-RU"/>
              </w:rPr>
              <w:t xml:space="preserve"> </w:t>
            </w:r>
            <w:r w:rsidRPr="00B8522A">
              <w:rPr>
                <w:rFonts w:ascii="Times New Roman" w:eastAsia="Times New Roman" w:hAnsi="Times New Roman" w:cs="Times New Roman"/>
                <w:sz w:val="24"/>
                <w:lang w:val="ru-RU"/>
              </w:rPr>
              <w:t>отрезка</w:t>
            </w:r>
          </w:p>
        </w:tc>
        <w:tc>
          <w:tcPr>
            <w:tcW w:w="3452" w:type="dxa"/>
          </w:tcPr>
          <w:p w:rsidR="00B8522A" w:rsidRPr="00B8522A" w:rsidRDefault="00B8522A" w:rsidP="00B8522A">
            <w:pPr>
              <w:rPr>
                <w:rFonts w:ascii="Times New Roman" w:eastAsia="Times New Roman" w:hAnsi="Times New Roman" w:cs="Times New Roman"/>
                <w:sz w:val="24"/>
                <w:lang w:val="ru-RU"/>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1931"/>
        </w:trPr>
        <w:tc>
          <w:tcPr>
            <w:tcW w:w="2376" w:type="dxa"/>
          </w:tcPr>
          <w:p w:rsidR="00B8522A" w:rsidRPr="00B8522A" w:rsidRDefault="00B8522A" w:rsidP="00B8522A">
            <w:pPr>
              <w:rPr>
                <w:rFonts w:ascii="Times New Roman" w:eastAsia="Times New Roman" w:hAnsi="Times New Roman" w:cs="Times New Roman"/>
                <w:sz w:val="24"/>
                <w:lang w:val="ru-RU"/>
              </w:rPr>
            </w:pPr>
          </w:p>
        </w:tc>
        <w:tc>
          <w:tcPr>
            <w:tcW w:w="3430" w:type="dxa"/>
          </w:tcPr>
          <w:p w:rsidR="00B8522A" w:rsidRPr="00B8522A" w:rsidRDefault="00B8522A" w:rsidP="00B8522A">
            <w:pPr>
              <w:tabs>
                <w:tab w:val="left" w:pos="2708"/>
              </w:tabs>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пределах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100),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практических</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задач.</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rPr>
              <w:t>Измерение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величин.</w:t>
            </w:r>
          </w:p>
        </w:tc>
        <w:tc>
          <w:tcPr>
            <w:tcW w:w="5530" w:type="dxa"/>
          </w:tcPr>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времени;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установление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соотношения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между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времени: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годом,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месяцем,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неделей,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сутками.</w:t>
            </w:r>
          </w:p>
          <w:p w:rsidR="00B8522A" w:rsidRPr="00B8522A" w:rsidRDefault="00B8522A" w:rsidP="00B8522A">
            <w:pPr>
              <w:spacing w:line="270" w:lineRule="atLeast"/>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Пропедевтика исследовательской работы: переход</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другим,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обратный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переход;</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иллюстрация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перехода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p>
        </w:tc>
        <w:tc>
          <w:tcPr>
            <w:tcW w:w="3452"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7177"/>
        </w:trPr>
        <w:tc>
          <w:tcPr>
            <w:tcW w:w="2376" w:type="dxa"/>
          </w:tcPr>
          <w:p w:rsidR="00B8522A" w:rsidRPr="00B8522A" w:rsidRDefault="00B8522A" w:rsidP="00B8522A">
            <w:pPr>
              <w:spacing w:line="276" w:lineRule="auto"/>
              <w:ind w:left="150" w:right="141"/>
              <w:jc w:val="center"/>
              <w:rPr>
                <w:rFonts w:ascii="Times New Roman" w:eastAsia="Times New Roman" w:hAnsi="Times New Roman" w:cs="Times New Roman"/>
                <w:sz w:val="24"/>
              </w:rPr>
            </w:pPr>
            <w:r w:rsidRPr="00B8522A">
              <w:rPr>
                <w:rFonts w:ascii="Times New Roman" w:eastAsia="Times New Roman" w:hAnsi="Times New Roman" w:cs="Times New Roman"/>
                <w:spacing w:val="-1"/>
                <w:sz w:val="24"/>
              </w:rPr>
              <w:t>Арифметические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spacing w:line="275" w:lineRule="exact"/>
              <w:ind w:left="150"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(58</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30" w:type="dxa"/>
          </w:tcPr>
          <w:p w:rsidR="00B8522A" w:rsidRPr="00B8522A" w:rsidRDefault="00B8522A" w:rsidP="00B8522A">
            <w:pPr>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Устное сложение и вычитание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пределах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100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перехода и с переходом через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разряд.</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Письменное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вычитание</w:t>
            </w:r>
            <w:r w:rsidRPr="00B8522A">
              <w:rPr>
                <w:rFonts w:ascii="Times New Roman" w:eastAsia="Times New Roman" w:hAnsi="Times New Roman" w:cs="Times New Roman"/>
                <w:spacing w:val="40"/>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4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40"/>
                <w:sz w:val="24"/>
                <w:lang w:val="ru-RU"/>
              </w:rPr>
              <w:t xml:space="preserve"> </w:t>
            </w:r>
            <w:r w:rsidRPr="00B8522A">
              <w:rPr>
                <w:rFonts w:ascii="Times New Roman" w:eastAsia="Times New Roman" w:hAnsi="Times New Roman" w:cs="Times New Roman"/>
                <w:sz w:val="24"/>
                <w:lang w:val="ru-RU"/>
              </w:rPr>
              <w:t>пределах</w:t>
            </w:r>
          </w:p>
          <w:p w:rsidR="00B8522A" w:rsidRPr="00B8522A" w:rsidRDefault="00B8522A" w:rsidP="00B8522A">
            <w:pPr>
              <w:tabs>
                <w:tab w:val="left" w:pos="1360"/>
                <w:tab w:val="left" w:pos="2418"/>
              </w:tabs>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100.</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Переместительное,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сочетательное</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свойства</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сложения, их применение для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вычислений.</w:t>
            </w:r>
          </w:p>
          <w:p w:rsidR="00B8522A" w:rsidRPr="00B8522A" w:rsidRDefault="00B8522A" w:rsidP="00B8522A">
            <w:pPr>
              <w:tabs>
                <w:tab w:val="left" w:pos="2096"/>
              </w:tabs>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Взаимосвязь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компонентов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результата действия сложения,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действия вычитания. Проверка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вычисления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(реальность</w:t>
            </w:r>
          </w:p>
          <w:p w:rsidR="00B8522A" w:rsidRPr="00B8522A" w:rsidRDefault="00B8522A" w:rsidP="00B8522A">
            <w:pPr>
              <w:tabs>
                <w:tab w:val="left" w:pos="1156"/>
                <w:tab w:val="left" w:pos="1532"/>
                <w:tab w:val="left" w:pos="1779"/>
                <w:tab w:val="left" w:pos="2022"/>
                <w:tab w:val="left" w:pos="2101"/>
                <w:tab w:val="left" w:pos="3192"/>
              </w:tabs>
              <w:ind w:left="108"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ответа, обратное действие).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умножения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4"/>
                <w:sz w:val="24"/>
                <w:lang w:val="ru-RU"/>
              </w:rPr>
              <w:t>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деления</w:t>
            </w:r>
            <w:r w:rsidRPr="00B8522A">
              <w:rPr>
                <w:rFonts w:ascii="Times New Roman" w:eastAsia="Times New Roman" w:hAnsi="Times New Roman" w:cs="Times New Roman"/>
                <w:sz w:val="24"/>
                <w:lang w:val="ru-RU"/>
              </w:rPr>
              <w:tab/>
              <w:t>чисел.</w:t>
            </w:r>
            <w:r w:rsidRPr="00B8522A">
              <w:rPr>
                <w:rFonts w:ascii="Times New Roman" w:eastAsia="Times New Roman" w:hAnsi="Times New Roman" w:cs="Times New Roman"/>
                <w:sz w:val="24"/>
                <w:lang w:val="ru-RU"/>
              </w:rPr>
              <w:tab/>
              <w:t>Взаимосвязь</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сложения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и</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умножения.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Иллюстрация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умножения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3"/>
                <w:sz w:val="24"/>
                <w:lang w:val="ru-RU"/>
              </w:rPr>
              <w:t>с</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предметной</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сюжетной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p>
          <w:p w:rsidR="00B8522A" w:rsidRPr="00B8522A" w:rsidRDefault="00B8522A" w:rsidP="00B8522A">
            <w:pPr>
              <w:tabs>
                <w:tab w:val="left" w:pos="1981"/>
              </w:tabs>
              <w:spacing w:before="1"/>
              <w:ind w:left="108" w:right="9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Названия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компонентов</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умножения,</w:t>
            </w:r>
          </w:p>
          <w:p w:rsidR="00B8522A" w:rsidRPr="00B8522A" w:rsidRDefault="00B8522A" w:rsidP="00B8522A">
            <w:pPr>
              <w:tabs>
                <w:tab w:val="left" w:pos="1501"/>
                <w:tab w:val="left" w:pos="1851"/>
                <w:tab w:val="left" w:pos="2221"/>
                <w:tab w:val="left" w:pos="3017"/>
              </w:tabs>
              <w:spacing w:line="270" w:lineRule="atLeast"/>
              <w:ind w:left="108" w:right="96"/>
              <w:rPr>
                <w:rFonts w:ascii="Times New Roman" w:eastAsia="Times New Roman" w:hAnsi="Times New Roman" w:cs="Times New Roman"/>
                <w:sz w:val="24"/>
              </w:rPr>
            </w:pPr>
            <w:r w:rsidRPr="00B8522A">
              <w:rPr>
                <w:rFonts w:ascii="Times New Roman" w:eastAsia="Times New Roman" w:hAnsi="Times New Roman" w:cs="Times New Roman"/>
                <w:sz w:val="24"/>
                <w:lang w:val="ru-RU"/>
              </w:rPr>
              <w:t>деления.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rPr>
              <w:t>Табличное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умножение</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пределах</w:t>
            </w:r>
            <w:r w:rsidRPr="00B8522A">
              <w:rPr>
                <w:rFonts w:ascii="Times New Roman" w:eastAsia="Times New Roman" w:hAnsi="Times New Roman" w:cs="Times New Roman"/>
                <w:sz w:val="24"/>
              </w:rPr>
              <w:tab/>
              <w:t>50.</w:t>
            </w:r>
          </w:p>
        </w:tc>
        <w:tc>
          <w:tcPr>
            <w:tcW w:w="5530" w:type="dxa"/>
          </w:tcPr>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Упражнения: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приёмов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(устные и письменные). Выбор удобного способа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выполнения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Практическая деятельность: устные и письменные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приёмы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Прикидка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выполнения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p>
          <w:p w:rsidR="00B8522A" w:rsidRPr="00B8522A" w:rsidRDefault="00B8522A" w:rsidP="00B8522A">
            <w:pPr>
              <w:tabs>
                <w:tab w:val="left" w:pos="2842"/>
                <w:tab w:val="left" w:pos="4172"/>
              </w:tabs>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Комментирование</w:t>
            </w:r>
            <w:r w:rsidRPr="00B8522A">
              <w:rPr>
                <w:rFonts w:ascii="Times New Roman" w:eastAsia="Times New Roman" w:hAnsi="Times New Roman" w:cs="Times New Roman"/>
                <w:sz w:val="24"/>
                <w:lang w:val="ru-RU"/>
              </w:rPr>
              <w:tab/>
              <w:t>хода</w:t>
            </w:r>
            <w:r w:rsidRPr="00B8522A">
              <w:rPr>
                <w:rFonts w:ascii="Times New Roman" w:eastAsia="Times New Roman" w:hAnsi="Times New Roman" w:cs="Times New Roman"/>
                <w:sz w:val="24"/>
                <w:lang w:val="ru-RU"/>
              </w:rPr>
              <w:tab/>
              <w:t>выполнения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арифметического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математической терминологии (десятки, единицы,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сумма,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разность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 др.).</w:t>
            </w:r>
          </w:p>
          <w:p w:rsidR="00B8522A" w:rsidRPr="00B8522A" w:rsidRDefault="00B8522A" w:rsidP="00B8522A">
            <w:pPr>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Пропедевтика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исследовательской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выполнение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способами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(вычисления с использованием переместительного,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сочетательного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сложения).</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Объяснение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приёмов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суммы,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правил</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(умножения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5"/>
                <w:sz w:val="24"/>
                <w:lang w:val="ru-RU"/>
              </w:rPr>
              <w:t xml:space="preserve"> </w:t>
            </w:r>
            <w:r w:rsidRPr="00B8522A">
              <w:rPr>
                <w:rFonts w:ascii="Times New Roman" w:eastAsia="Times New Roman" w:hAnsi="Times New Roman" w:cs="Times New Roman"/>
                <w:sz w:val="24"/>
                <w:lang w:val="ru-RU"/>
              </w:rPr>
              <w:t>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1)</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 вычислении.</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участие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обсуждении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возможных ошибок в выполнении арифметических</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Дифференцированные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проведение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контроля</w:t>
            </w:r>
          </w:p>
          <w:p w:rsidR="00B8522A" w:rsidRPr="00B8522A" w:rsidRDefault="00B8522A" w:rsidP="00B8522A">
            <w:pPr>
              <w:tabs>
                <w:tab w:val="left" w:pos="2480"/>
                <w:tab w:val="left" w:pos="4753"/>
              </w:tabs>
              <w:spacing w:line="270" w:lineRule="atLeast"/>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самоконтроля.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Проверка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хода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выполнения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алгоритму.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Оценка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рациональности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выбранного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приёма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Установление</w:t>
            </w:r>
            <w:r w:rsidRPr="00B8522A">
              <w:rPr>
                <w:rFonts w:ascii="Times New Roman" w:eastAsia="Times New Roman" w:hAnsi="Times New Roman" w:cs="Times New Roman"/>
                <w:sz w:val="24"/>
                <w:lang w:val="ru-RU"/>
              </w:rPr>
              <w:tab/>
              <w:t>соответствия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между</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математическим</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выражением</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7"/>
                <w:sz w:val="24"/>
                <w:lang w:val="ru-RU"/>
              </w:rPr>
              <w:t xml:space="preserve"> </w:t>
            </w:r>
            <w:r w:rsidRPr="00B8522A">
              <w:rPr>
                <w:rFonts w:ascii="Times New Roman" w:eastAsia="Times New Roman" w:hAnsi="Times New Roman" w:cs="Times New Roman"/>
                <w:sz w:val="24"/>
                <w:lang w:val="ru-RU"/>
              </w:rPr>
              <w:t>его</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текстовым</w:t>
            </w:r>
          </w:p>
        </w:tc>
        <w:tc>
          <w:tcPr>
            <w:tcW w:w="3452" w:type="dxa"/>
          </w:tcPr>
          <w:p w:rsidR="00B8522A" w:rsidRPr="00B8522A" w:rsidRDefault="00B8522A" w:rsidP="00B8522A">
            <w:pPr>
              <w:rPr>
                <w:rFonts w:ascii="Times New Roman" w:eastAsia="Times New Roman" w:hAnsi="Times New Roman" w:cs="Times New Roman"/>
                <w:sz w:val="24"/>
                <w:lang w:val="ru-RU"/>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7726"/>
        </w:trPr>
        <w:tc>
          <w:tcPr>
            <w:tcW w:w="2376" w:type="dxa"/>
          </w:tcPr>
          <w:p w:rsidR="00B8522A" w:rsidRPr="00B8522A" w:rsidRDefault="00B8522A" w:rsidP="00B8522A">
            <w:pPr>
              <w:rPr>
                <w:rFonts w:ascii="Times New Roman" w:eastAsia="Times New Roman" w:hAnsi="Times New Roman" w:cs="Times New Roman"/>
                <w:sz w:val="24"/>
                <w:lang w:val="ru-RU"/>
              </w:rPr>
            </w:pPr>
          </w:p>
        </w:tc>
        <w:tc>
          <w:tcPr>
            <w:tcW w:w="3430" w:type="dxa"/>
          </w:tcPr>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Табличные случаи умножения,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деления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вычислениях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решении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Умножение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1,</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правилу).</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Переместительное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свойство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умножения.</w:t>
            </w:r>
          </w:p>
          <w:p w:rsidR="00B8522A" w:rsidRPr="00B8522A" w:rsidRDefault="00B8522A" w:rsidP="00B8522A">
            <w:pPr>
              <w:tabs>
                <w:tab w:val="left" w:pos="2401"/>
              </w:tabs>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Взаимосвязь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компонентов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действия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умножения,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p>
          <w:p w:rsidR="00B8522A" w:rsidRPr="00B8522A" w:rsidRDefault="00B8522A" w:rsidP="00B8522A">
            <w:pPr>
              <w:tabs>
                <w:tab w:val="left" w:pos="1969"/>
              </w:tabs>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деления.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Неизвестный</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компонент</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вычитания;</w:t>
            </w:r>
          </w:p>
          <w:p w:rsidR="00B8522A" w:rsidRPr="00B8522A" w:rsidRDefault="00B8522A" w:rsidP="00B8522A">
            <w:pPr>
              <w:tabs>
                <w:tab w:val="left" w:pos="2099"/>
                <w:tab w:val="left" w:pos="2397"/>
              </w:tabs>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выражение: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вычисление значения. Порядок</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выполнения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числовом</w:t>
            </w:r>
            <w:r w:rsidRPr="00B8522A">
              <w:rPr>
                <w:rFonts w:ascii="Times New Roman" w:eastAsia="Times New Roman" w:hAnsi="Times New Roman" w:cs="Times New Roman"/>
                <w:sz w:val="24"/>
                <w:lang w:val="ru-RU"/>
              </w:rPr>
              <w:tab/>
              <w:t>выражении,</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содержащем</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t>действия</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сложения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вычитания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скобками/без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скобок)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пределах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100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более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трёх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значения.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Вычитание</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суммы</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суммы.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Вычисление</w:t>
            </w:r>
            <w:r w:rsidRPr="00B8522A">
              <w:rPr>
                <w:rFonts w:ascii="Times New Roman" w:eastAsia="Times New Roman" w:hAnsi="Times New Roman" w:cs="Times New Roman"/>
                <w:spacing w:val="17"/>
                <w:sz w:val="24"/>
                <w:lang w:val="ru-RU"/>
              </w:rPr>
              <w:t xml:space="preserve"> </w:t>
            </w:r>
            <w:r w:rsidRPr="00B8522A">
              <w:rPr>
                <w:rFonts w:ascii="Times New Roman" w:eastAsia="Times New Roman" w:hAnsi="Times New Roman" w:cs="Times New Roman"/>
                <w:sz w:val="24"/>
                <w:lang w:val="ru-RU"/>
              </w:rPr>
              <w:t>суммы,</w:t>
            </w:r>
            <w:r w:rsidRPr="00B8522A">
              <w:rPr>
                <w:rFonts w:ascii="Times New Roman" w:eastAsia="Times New Roman" w:hAnsi="Times New Roman" w:cs="Times New Roman"/>
                <w:spacing w:val="20"/>
                <w:sz w:val="24"/>
                <w:lang w:val="ru-RU"/>
              </w:rPr>
              <w:t xml:space="preserve"> </w:t>
            </w:r>
            <w:r w:rsidRPr="00B8522A">
              <w:rPr>
                <w:rFonts w:ascii="Times New Roman" w:eastAsia="Times New Roman" w:hAnsi="Times New Roman" w:cs="Times New Roman"/>
                <w:sz w:val="24"/>
                <w:lang w:val="ru-RU"/>
              </w:rPr>
              <w:t>разности</w:t>
            </w:r>
          </w:p>
          <w:p w:rsidR="00B8522A" w:rsidRPr="00B8522A" w:rsidRDefault="00B8522A" w:rsidP="00B8522A">
            <w:pPr>
              <w:spacing w:line="255" w:lineRule="exact"/>
              <w:ind w:left="10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удобным</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способом</w:t>
            </w:r>
          </w:p>
        </w:tc>
        <w:tc>
          <w:tcPr>
            <w:tcW w:w="5530" w:type="dxa"/>
          </w:tcPr>
          <w:p w:rsidR="00B8522A" w:rsidRPr="00B8522A" w:rsidRDefault="00B8522A" w:rsidP="00B8522A">
            <w:pPr>
              <w:spacing w:line="275" w:lineRule="exact"/>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описанием.</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группах: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приведение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примеров,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иллюстрирующих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смысл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арифметического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действия, свойства действий. Обсуждение смысла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скобок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числового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выражения;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числовых</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выражений.</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Оформление</w:t>
            </w:r>
            <w:r w:rsidRPr="00B8522A">
              <w:rPr>
                <w:rFonts w:ascii="Times New Roman" w:eastAsia="Times New Roman" w:hAnsi="Times New Roman" w:cs="Times New Roman"/>
                <w:spacing w:val="44"/>
                <w:sz w:val="24"/>
                <w:lang w:val="ru-RU"/>
              </w:rPr>
              <w:t xml:space="preserve"> </w:t>
            </w:r>
            <w:r w:rsidRPr="00B8522A">
              <w:rPr>
                <w:rFonts w:ascii="Times New Roman" w:eastAsia="Times New Roman" w:hAnsi="Times New Roman" w:cs="Times New Roman"/>
                <w:sz w:val="24"/>
                <w:lang w:val="ru-RU"/>
              </w:rPr>
              <w:t>математической</w:t>
            </w:r>
            <w:r w:rsidRPr="00B8522A">
              <w:rPr>
                <w:rFonts w:ascii="Times New Roman" w:eastAsia="Times New Roman" w:hAnsi="Times New Roman" w:cs="Times New Roman"/>
                <w:spacing w:val="46"/>
                <w:sz w:val="24"/>
                <w:lang w:val="ru-RU"/>
              </w:rPr>
              <w:t xml:space="preserve"> </w:t>
            </w:r>
            <w:r w:rsidRPr="00B8522A">
              <w:rPr>
                <w:rFonts w:ascii="Times New Roman" w:eastAsia="Times New Roman" w:hAnsi="Times New Roman" w:cs="Times New Roman"/>
                <w:sz w:val="24"/>
                <w:lang w:val="ru-RU"/>
              </w:rPr>
              <w:t>записи:</w:t>
            </w:r>
            <w:r w:rsidRPr="00B8522A">
              <w:rPr>
                <w:rFonts w:ascii="Times New Roman" w:eastAsia="Times New Roman" w:hAnsi="Times New Roman" w:cs="Times New Roman"/>
                <w:spacing w:val="46"/>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проверка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истинности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утверждений относительно разностного сравнения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чисел,</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величин (длин,</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масс</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и пр.).</w:t>
            </w:r>
          </w:p>
          <w:p w:rsidR="00B8522A" w:rsidRPr="00B8522A" w:rsidRDefault="00B8522A" w:rsidP="00B8522A">
            <w:pPr>
              <w:spacing w:before="1"/>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 в парах/группах: нахождение и объяснение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возможных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причин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ошибок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числового</w:t>
            </w:r>
            <w:r w:rsidRPr="00B8522A">
              <w:rPr>
                <w:rFonts w:ascii="Times New Roman" w:eastAsia="Times New Roman" w:hAnsi="Times New Roman" w:cs="Times New Roman"/>
                <w:spacing w:val="-4"/>
                <w:sz w:val="24"/>
                <w:lang w:val="ru-RU"/>
              </w:rPr>
              <w:t xml:space="preserve"> </w:t>
            </w:r>
            <w:r w:rsidRPr="00B8522A">
              <w:rPr>
                <w:rFonts w:ascii="Times New Roman" w:eastAsia="Times New Roman" w:hAnsi="Times New Roman" w:cs="Times New Roman"/>
                <w:sz w:val="24"/>
                <w:lang w:val="ru-RU"/>
              </w:rPr>
              <w:t>выражения,</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нахождении</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его</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значения.</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Дифференцированное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объяснение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хода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выполнения вычислений по образцу. Применение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правил порядка выполнения действий; объяснение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возможных</w:t>
            </w:r>
          </w:p>
          <w:p w:rsidR="00B8522A" w:rsidRPr="00B8522A" w:rsidRDefault="00B8522A" w:rsidP="00B8522A">
            <w:pPr>
              <w:ind w:left="108" w:right="94"/>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ошибок.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предметной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сюжетной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для</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составления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скобками.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значений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записанных с помощью одних и тех же чисел, 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знаков действия, со скобками и без скобок. Выбор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соответствующего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сюжетной</w:t>
            </w:r>
          </w:p>
          <w:p w:rsidR="00B8522A" w:rsidRPr="00B8522A" w:rsidRDefault="00B8522A" w:rsidP="00B8522A">
            <w:pPr>
              <w:spacing w:line="276" w:lineRule="exact"/>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ситуации.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Пропедевтика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исследовательской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рациональные</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приёмы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вычислений</w:t>
            </w:r>
          </w:p>
        </w:tc>
        <w:tc>
          <w:tcPr>
            <w:tcW w:w="3452"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1381"/>
        </w:trPr>
        <w:tc>
          <w:tcPr>
            <w:tcW w:w="2376" w:type="dxa"/>
          </w:tcPr>
          <w:p w:rsidR="00B8522A" w:rsidRPr="00B8522A" w:rsidRDefault="00B8522A" w:rsidP="00B8522A">
            <w:pPr>
              <w:spacing w:before="1" w:line="276" w:lineRule="auto"/>
              <w:ind w:left="866" w:right="259" w:hanging="591"/>
              <w:rPr>
                <w:rFonts w:ascii="Times New Roman" w:eastAsia="Times New Roman" w:hAnsi="Times New Roman" w:cs="Times New Roman"/>
                <w:sz w:val="24"/>
              </w:rPr>
            </w:pPr>
            <w:r w:rsidRPr="00B8522A">
              <w:rPr>
                <w:rFonts w:ascii="Times New Roman" w:eastAsia="Times New Roman" w:hAnsi="Times New Roman" w:cs="Times New Roman"/>
                <w:spacing w:val="-1"/>
                <w:sz w:val="24"/>
              </w:rPr>
              <w:t xml:space="preserve">Текстовые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(12</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30" w:type="dxa"/>
          </w:tcPr>
          <w:p w:rsidR="00B8522A" w:rsidRPr="00B8522A" w:rsidRDefault="00B8522A" w:rsidP="00B8522A">
            <w:pPr>
              <w:spacing w:before="1"/>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представление</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текста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виде</w:t>
            </w:r>
          </w:p>
          <w:p w:rsidR="00B8522A" w:rsidRPr="00B8522A" w:rsidRDefault="00B8522A" w:rsidP="00B8522A">
            <w:pPr>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рисунка,</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схемы</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или</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другой</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модели.</w:t>
            </w:r>
          </w:p>
          <w:p w:rsidR="00B8522A" w:rsidRPr="00B8522A" w:rsidRDefault="00B8522A" w:rsidP="00B8522A">
            <w:pPr>
              <w:spacing w:line="257" w:lineRule="exact"/>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План</w:t>
            </w:r>
            <w:r w:rsidRPr="00B8522A">
              <w:rPr>
                <w:rFonts w:ascii="Times New Roman" w:eastAsia="Times New Roman" w:hAnsi="Times New Roman" w:cs="Times New Roman"/>
                <w:spacing w:val="45"/>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103"/>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04"/>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02"/>
                <w:sz w:val="24"/>
                <w:lang w:val="ru-RU"/>
              </w:rPr>
              <w:t xml:space="preserve"> </w:t>
            </w:r>
            <w:r w:rsidRPr="00B8522A">
              <w:rPr>
                <w:rFonts w:ascii="Times New Roman" w:eastAsia="Times New Roman" w:hAnsi="Times New Roman" w:cs="Times New Roman"/>
                <w:sz w:val="24"/>
                <w:lang w:val="ru-RU"/>
              </w:rPr>
              <w:t>два</w:t>
            </w:r>
          </w:p>
        </w:tc>
        <w:tc>
          <w:tcPr>
            <w:tcW w:w="5530" w:type="dxa"/>
          </w:tcPr>
          <w:p w:rsidR="00B8522A" w:rsidRPr="00B8522A" w:rsidRDefault="00B8522A" w:rsidP="00B8522A">
            <w:pPr>
              <w:spacing w:before="1"/>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Чтение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учётом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предлагаемого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задания: найти условие и вопрос задачи. Сравнение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различных текстов, ответ на вопрос: является 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задачей?</w:t>
            </w:r>
          </w:p>
          <w:p w:rsidR="00B8522A" w:rsidRPr="00B8522A" w:rsidRDefault="00B8522A" w:rsidP="00B8522A">
            <w:pPr>
              <w:spacing w:line="257" w:lineRule="exact"/>
              <w:ind w:left="10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Соотнесение</w:t>
            </w:r>
            <w:r w:rsidRPr="00B8522A">
              <w:rPr>
                <w:rFonts w:ascii="Times New Roman" w:eastAsia="Times New Roman" w:hAnsi="Times New Roman" w:cs="Times New Roman"/>
                <w:spacing w:val="41"/>
                <w:sz w:val="24"/>
                <w:lang w:val="ru-RU"/>
              </w:rPr>
              <w:t xml:space="preserve"> </w:t>
            </w:r>
            <w:r w:rsidRPr="00B8522A">
              <w:rPr>
                <w:rFonts w:ascii="Times New Roman" w:eastAsia="Times New Roman" w:hAnsi="Times New Roman" w:cs="Times New Roman"/>
                <w:sz w:val="24"/>
                <w:lang w:val="ru-RU"/>
              </w:rPr>
              <w:t>текста</w:t>
            </w:r>
            <w:r w:rsidRPr="00B8522A">
              <w:rPr>
                <w:rFonts w:ascii="Times New Roman" w:eastAsia="Times New Roman" w:hAnsi="Times New Roman" w:cs="Times New Roman"/>
                <w:spacing w:val="100"/>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02"/>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00"/>
                <w:sz w:val="24"/>
                <w:lang w:val="ru-RU"/>
              </w:rPr>
              <w:t xml:space="preserve"> </w:t>
            </w:r>
            <w:r w:rsidRPr="00B8522A">
              <w:rPr>
                <w:rFonts w:ascii="Times New Roman" w:eastAsia="Times New Roman" w:hAnsi="Times New Roman" w:cs="Times New Roman"/>
                <w:sz w:val="24"/>
                <w:lang w:val="ru-RU"/>
              </w:rPr>
              <w:t>её</w:t>
            </w:r>
            <w:r w:rsidRPr="00B8522A">
              <w:rPr>
                <w:rFonts w:ascii="Times New Roman" w:eastAsia="Times New Roman" w:hAnsi="Times New Roman" w:cs="Times New Roman"/>
                <w:spacing w:val="101"/>
                <w:sz w:val="24"/>
                <w:lang w:val="ru-RU"/>
              </w:rPr>
              <w:t xml:space="preserve"> </w:t>
            </w:r>
            <w:r w:rsidRPr="00B8522A">
              <w:rPr>
                <w:rFonts w:ascii="Times New Roman" w:eastAsia="Times New Roman" w:hAnsi="Times New Roman" w:cs="Times New Roman"/>
                <w:sz w:val="24"/>
                <w:lang w:val="ru-RU"/>
              </w:rPr>
              <w:t>иллюстрацией,</w:t>
            </w:r>
          </w:p>
        </w:tc>
        <w:tc>
          <w:tcPr>
            <w:tcW w:w="3452" w:type="dxa"/>
          </w:tcPr>
          <w:p w:rsidR="00B8522A" w:rsidRPr="00B8522A" w:rsidRDefault="00B8522A" w:rsidP="00B8522A">
            <w:pPr>
              <w:rPr>
                <w:rFonts w:ascii="Times New Roman" w:eastAsia="Times New Roman" w:hAnsi="Times New Roman" w:cs="Times New Roman"/>
                <w:sz w:val="24"/>
                <w:lang w:val="ru-RU"/>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7726"/>
        </w:trPr>
        <w:tc>
          <w:tcPr>
            <w:tcW w:w="2376" w:type="dxa"/>
          </w:tcPr>
          <w:p w:rsidR="00B8522A" w:rsidRPr="00B8522A" w:rsidRDefault="00B8522A" w:rsidP="00B8522A">
            <w:pPr>
              <w:rPr>
                <w:rFonts w:ascii="Times New Roman" w:eastAsia="Times New Roman" w:hAnsi="Times New Roman" w:cs="Times New Roman"/>
                <w:sz w:val="24"/>
                <w:lang w:val="ru-RU"/>
              </w:rPr>
            </w:pPr>
          </w:p>
        </w:tc>
        <w:tc>
          <w:tcPr>
            <w:tcW w:w="3430" w:type="dxa"/>
          </w:tcPr>
          <w:p w:rsidR="00B8522A" w:rsidRPr="00B8522A" w:rsidRDefault="00B8522A" w:rsidP="00B8522A">
            <w:pPr>
              <w:tabs>
                <w:tab w:val="left" w:pos="2322"/>
                <w:tab w:val="left" w:pos="2718"/>
              </w:tabs>
              <w:ind w:left="108"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действия, выбор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соответствующих</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плану</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арифметических</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действий.</w:t>
            </w:r>
          </w:p>
          <w:p w:rsidR="00B8522A" w:rsidRPr="00B8522A" w:rsidRDefault="00B8522A" w:rsidP="00B8522A">
            <w:pPr>
              <w:ind w:left="108"/>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ответа</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текстовых</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задач</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применение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смысла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арифметического</w:t>
            </w:r>
          </w:p>
          <w:p w:rsidR="00B8522A" w:rsidRPr="00B8522A" w:rsidRDefault="00B8522A" w:rsidP="00B8522A">
            <w:pPr>
              <w:tabs>
                <w:tab w:val="left" w:pos="2200"/>
              </w:tabs>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(сложение,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вычитание,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умножение,</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деление). Расчётные задачи 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увеличение/</w:t>
            </w:r>
          </w:p>
          <w:p w:rsidR="00B8522A" w:rsidRPr="00B8522A" w:rsidRDefault="00B8522A" w:rsidP="00B8522A">
            <w:pPr>
              <w:tabs>
                <w:tab w:val="left" w:pos="1151"/>
                <w:tab w:val="left" w:pos="2389"/>
              </w:tabs>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уменьшение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несколько единиц/ в несколько</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раз.</w:t>
            </w:r>
            <w:r w:rsidRPr="00B8522A">
              <w:rPr>
                <w:rFonts w:ascii="Times New Roman" w:eastAsia="Times New Roman" w:hAnsi="Times New Roman" w:cs="Times New Roman"/>
                <w:spacing w:val="33"/>
                <w:sz w:val="24"/>
                <w:lang w:val="ru-RU"/>
              </w:rPr>
              <w:t xml:space="preserve"> </w:t>
            </w:r>
            <w:r w:rsidRPr="00B8522A">
              <w:rPr>
                <w:rFonts w:ascii="Times New Roman" w:eastAsia="Times New Roman" w:hAnsi="Times New Roman" w:cs="Times New Roman"/>
                <w:sz w:val="24"/>
                <w:lang w:val="ru-RU"/>
              </w:rPr>
              <w:t>Фиксация</w:t>
            </w:r>
            <w:r w:rsidRPr="00B8522A">
              <w:rPr>
                <w:rFonts w:ascii="Times New Roman" w:eastAsia="Times New Roman" w:hAnsi="Times New Roman" w:cs="Times New Roman"/>
                <w:spacing w:val="33"/>
                <w:sz w:val="24"/>
                <w:lang w:val="ru-RU"/>
              </w:rPr>
              <w:t xml:space="preserve"> </w:t>
            </w:r>
            <w:r w:rsidRPr="00B8522A">
              <w:rPr>
                <w:rFonts w:ascii="Times New Roman" w:eastAsia="Times New Roman" w:hAnsi="Times New Roman" w:cs="Times New Roman"/>
                <w:sz w:val="24"/>
                <w:lang w:val="ru-RU"/>
              </w:rPr>
              <w:t>ответа</w:t>
            </w:r>
            <w:r w:rsidRPr="00B8522A">
              <w:rPr>
                <w:rFonts w:ascii="Times New Roman" w:eastAsia="Times New Roman" w:hAnsi="Times New Roman" w:cs="Times New Roman"/>
                <w:spacing w:val="33"/>
                <w:sz w:val="24"/>
                <w:lang w:val="ru-RU"/>
              </w:rPr>
              <w:t xml:space="preserve"> </w:t>
            </w:r>
            <w:r w:rsidRPr="00B8522A">
              <w:rPr>
                <w:rFonts w:ascii="Times New Roman" w:eastAsia="Times New Roman" w:hAnsi="Times New Roman" w:cs="Times New Roman"/>
                <w:sz w:val="24"/>
                <w:lang w:val="ru-RU"/>
              </w:rPr>
              <w:t>к</w:t>
            </w:r>
            <w:r w:rsidRPr="00B8522A">
              <w:rPr>
                <w:rFonts w:ascii="Times New Roman" w:eastAsia="Times New Roman" w:hAnsi="Times New Roman" w:cs="Times New Roman"/>
                <w:spacing w:val="35"/>
                <w:sz w:val="24"/>
                <w:lang w:val="ru-RU"/>
              </w:rPr>
              <w:t xml:space="preserve"> </w:t>
            </w:r>
            <w:r w:rsidRPr="00B8522A">
              <w:rPr>
                <w:rFonts w:ascii="Times New Roman" w:eastAsia="Times New Roman" w:hAnsi="Times New Roman" w:cs="Times New Roman"/>
                <w:sz w:val="24"/>
                <w:lang w:val="ru-RU"/>
              </w:rPr>
              <w:t>задаче</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z w:val="24"/>
                <w:lang w:val="ru-RU"/>
              </w:rPr>
              <w:tab/>
              <w:t>его</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проверка</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(формулирование, проверка на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достоверность,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следование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плану,</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соответствие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поставленному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вопросу)</w:t>
            </w:r>
          </w:p>
        </w:tc>
        <w:tc>
          <w:tcPr>
            <w:tcW w:w="5530" w:type="dxa"/>
          </w:tcPr>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схемой, моделью. Составление задачи по рисунку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(схеме,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 решению).</w:t>
            </w:r>
          </w:p>
          <w:p w:rsidR="00B8522A" w:rsidRPr="00B8522A" w:rsidRDefault="00B8522A" w:rsidP="00B8522A">
            <w:pPr>
              <w:ind w:left="108" w:right="101"/>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Наблюдение за изменением хода решения 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изменении условия</w:t>
            </w:r>
            <w:r w:rsidRPr="00B8522A">
              <w:rPr>
                <w:rFonts w:ascii="Times New Roman" w:eastAsia="Times New Roman" w:hAnsi="Times New Roman" w:cs="Times New Roman"/>
                <w:spacing w:val="-4"/>
                <w:sz w:val="24"/>
                <w:lang w:val="ru-RU"/>
              </w:rPr>
              <w:t xml:space="preserve"> </w:t>
            </w:r>
            <w:r w:rsidRPr="00B8522A">
              <w:rPr>
                <w:rFonts w:ascii="Times New Roman" w:eastAsia="Times New Roman" w:hAnsi="Times New Roman" w:cs="Times New Roman"/>
                <w:sz w:val="24"/>
                <w:lang w:val="ru-RU"/>
              </w:rPr>
              <w:t>(вопроса).</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Упражнения: поэтапное решение текстовой задачи: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анализ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представление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модели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использование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ходе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поиска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идеи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плана;</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арифметических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соответствии с планом; использование модели для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поиск другого способа</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др.</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Получение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ответа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вопрос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путём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рассуждения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(без вычислений).</w:t>
            </w:r>
          </w:p>
          <w:p w:rsidR="00B8522A" w:rsidRPr="00B8522A" w:rsidRDefault="00B8522A" w:rsidP="00B8522A">
            <w:pPr>
              <w:ind w:left="108" w:right="92"/>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трёх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взаимосвязанных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величин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бытового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характера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время»,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куплю-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продажу»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Поиск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одной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формы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(оформления).</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парах/группах.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заданным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математическим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отношением,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заданному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числовому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Составление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модели, плана решения задачи. Назначение скобок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выражения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решении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p>
          <w:p w:rsidR="00B8522A" w:rsidRPr="00B8522A" w:rsidRDefault="00B8522A" w:rsidP="00B8522A">
            <w:pPr>
              <w:spacing w:line="276" w:lineRule="exact"/>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Контроль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самоконтроль</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Анализ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записи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действиям</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числового</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выражения</w:t>
            </w:r>
          </w:p>
        </w:tc>
        <w:tc>
          <w:tcPr>
            <w:tcW w:w="3452" w:type="dxa"/>
          </w:tcPr>
          <w:p w:rsidR="00B8522A" w:rsidRPr="00B8522A" w:rsidRDefault="00B8522A" w:rsidP="00B8522A">
            <w:pPr>
              <w:rPr>
                <w:rFonts w:ascii="Times New Roman" w:eastAsia="Times New Roman" w:hAnsi="Times New Roman" w:cs="Times New Roman"/>
                <w:sz w:val="24"/>
                <w:lang w:val="ru-RU"/>
              </w:rPr>
            </w:pPr>
          </w:p>
        </w:tc>
      </w:tr>
      <w:tr w:rsidR="00B8522A" w:rsidRPr="00B8522A" w:rsidTr="00EF0B46">
        <w:trPr>
          <w:trHeight w:val="1587"/>
        </w:trPr>
        <w:tc>
          <w:tcPr>
            <w:tcW w:w="2376" w:type="dxa"/>
          </w:tcPr>
          <w:p w:rsidR="00B8522A" w:rsidRPr="00B8522A" w:rsidRDefault="00B8522A" w:rsidP="00B8522A">
            <w:pPr>
              <w:spacing w:before="1" w:line="276" w:lineRule="auto"/>
              <w:ind w:left="150" w:right="142"/>
              <w:jc w:val="center"/>
              <w:rPr>
                <w:rFonts w:ascii="Times New Roman" w:eastAsia="Times New Roman" w:hAnsi="Times New Roman" w:cs="Times New Roman"/>
                <w:sz w:val="24"/>
                <w:lang w:val="ru-RU"/>
              </w:rPr>
            </w:pPr>
            <w:r w:rsidRPr="00B8522A">
              <w:rPr>
                <w:rFonts w:ascii="Times New Roman" w:eastAsia="Times New Roman" w:hAnsi="Times New Roman" w:cs="Times New Roman"/>
                <w:spacing w:val="-1"/>
                <w:sz w:val="24"/>
                <w:lang w:val="ru-RU"/>
              </w:rPr>
              <w:t>Пространственные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отношения</w:t>
            </w:r>
          </w:p>
          <w:p w:rsidR="00B8522A" w:rsidRPr="00B8522A" w:rsidRDefault="00B8522A" w:rsidP="00B8522A">
            <w:pPr>
              <w:spacing w:line="276" w:lineRule="auto"/>
              <w:ind w:left="150" w:right="138"/>
              <w:jc w:val="center"/>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4"/>
                <w:sz w:val="24"/>
                <w:lang w:val="ru-RU"/>
              </w:rPr>
              <w:t xml:space="preserve"> </w:t>
            </w:r>
            <w:r w:rsidRPr="00B8522A">
              <w:rPr>
                <w:rFonts w:ascii="Times New Roman" w:eastAsia="Times New Roman" w:hAnsi="Times New Roman" w:cs="Times New Roman"/>
                <w:sz w:val="24"/>
                <w:lang w:val="ru-RU"/>
              </w:rPr>
              <w:t>геометрические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фигуры</w:t>
            </w:r>
          </w:p>
          <w:p w:rsidR="00B8522A" w:rsidRPr="00B8522A" w:rsidRDefault="00B8522A" w:rsidP="00B8522A">
            <w:pPr>
              <w:ind w:left="150" w:right="144"/>
              <w:jc w:val="center"/>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(20</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w:t>
            </w:r>
          </w:p>
        </w:tc>
        <w:tc>
          <w:tcPr>
            <w:tcW w:w="3430" w:type="dxa"/>
          </w:tcPr>
          <w:p w:rsidR="00B8522A" w:rsidRPr="00B8522A" w:rsidRDefault="00B8522A" w:rsidP="00B8522A">
            <w:pPr>
              <w:spacing w:before="1"/>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lang w:val="ru-RU"/>
              </w:rPr>
              <w:t>Распознавание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изображение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точка,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прямая, прямой угол, ломаная,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многоугольник.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rPr>
              <w:t>Построение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отрезка</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заданной</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длины</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с</w:t>
            </w:r>
          </w:p>
        </w:tc>
        <w:tc>
          <w:tcPr>
            <w:tcW w:w="5530" w:type="dxa"/>
          </w:tcPr>
          <w:p w:rsidR="00B8522A" w:rsidRPr="00B8522A" w:rsidRDefault="00B8522A" w:rsidP="00B8522A">
            <w:pPr>
              <w:spacing w:before="1"/>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Игровые упражнения: «Опиши фигуру», «Нарисуй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фигуру по инструкции», «Найди модели фигур 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окружающем»</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 т. п.</w:t>
            </w:r>
          </w:p>
          <w:p w:rsidR="00B8522A" w:rsidRPr="00B8522A" w:rsidRDefault="00B8522A" w:rsidP="00B8522A">
            <w:pPr>
              <w:ind w:left="108"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Упражнение: формулирование ответов на вопросы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общем</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различном</w:t>
            </w:r>
            <w:r w:rsidRPr="00B8522A">
              <w:rPr>
                <w:rFonts w:ascii="Times New Roman" w:eastAsia="Times New Roman" w:hAnsi="Times New Roman" w:cs="Times New Roman"/>
                <w:spacing w:val="-4"/>
                <w:sz w:val="24"/>
                <w:lang w:val="ru-RU"/>
              </w:rPr>
              <w:t xml:space="preserve"> </w:t>
            </w: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p>
        </w:tc>
        <w:tc>
          <w:tcPr>
            <w:tcW w:w="3452" w:type="dxa"/>
          </w:tcPr>
          <w:p w:rsidR="00B8522A" w:rsidRPr="00B8522A" w:rsidRDefault="00B8522A" w:rsidP="00B8522A">
            <w:pPr>
              <w:rPr>
                <w:rFonts w:ascii="Times New Roman" w:eastAsia="Times New Roman" w:hAnsi="Times New Roman" w:cs="Times New Roman"/>
                <w:sz w:val="24"/>
                <w:lang w:val="ru-RU"/>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6901"/>
        </w:trPr>
        <w:tc>
          <w:tcPr>
            <w:tcW w:w="2376" w:type="dxa"/>
          </w:tcPr>
          <w:p w:rsidR="00B8522A" w:rsidRPr="00B8522A" w:rsidRDefault="00B8522A" w:rsidP="00B8522A">
            <w:pPr>
              <w:rPr>
                <w:rFonts w:ascii="Times New Roman" w:eastAsia="Times New Roman" w:hAnsi="Times New Roman" w:cs="Times New Roman"/>
                <w:sz w:val="24"/>
                <w:lang w:val="ru-RU"/>
              </w:rPr>
            </w:pPr>
          </w:p>
        </w:tc>
        <w:tc>
          <w:tcPr>
            <w:tcW w:w="3430" w:type="dxa"/>
          </w:tcPr>
          <w:p w:rsidR="00B8522A" w:rsidRPr="00B8522A" w:rsidRDefault="00B8522A" w:rsidP="00B8522A">
            <w:pPr>
              <w:tabs>
                <w:tab w:val="left" w:pos="2406"/>
              </w:tabs>
              <w:ind w:left="108" w:right="95"/>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линейки.</w:t>
            </w:r>
            <w:r w:rsidRPr="00B8522A">
              <w:rPr>
                <w:rFonts w:ascii="Times New Roman" w:eastAsia="Times New Roman" w:hAnsi="Times New Roman" w:cs="Times New Roman"/>
                <w:spacing w:val="-58"/>
                <w:sz w:val="24"/>
                <w:lang w:val="ru-RU"/>
              </w:rPr>
              <w:t xml:space="preserve"> </w:t>
            </w:r>
            <w:r w:rsidRPr="00B8522A">
              <w:rPr>
                <w:rFonts w:ascii="Times New Roman" w:eastAsia="Times New Roman" w:hAnsi="Times New Roman" w:cs="Times New Roman"/>
                <w:sz w:val="24"/>
                <w:lang w:val="ru-RU"/>
              </w:rPr>
              <w:t>Изображение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клетчатой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бумаге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заданными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длинами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сторон,</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квадрата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стороны.</w:t>
            </w:r>
          </w:p>
          <w:p w:rsidR="00B8522A" w:rsidRPr="00B8522A" w:rsidRDefault="00B8522A" w:rsidP="00B8522A">
            <w:pPr>
              <w:ind w:left="108" w:right="99" w:firstLine="60"/>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Длина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ломаной.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периметра</w:t>
            </w:r>
          </w:p>
          <w:p w:rsidR="00B8522A" w:rsidRPr="00B8522A" w:rsidRDefault="00B8522A" w:rsidP="00B8522A">
            <w:pPr>
              <w:tabs>
                <w:tab w:val="left" w:pos="2204"/>
              </w:tabs>
              <w:ind w:left="108"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данного/изображённого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z w:val="24"/>
                <w:lang w:val="ru-RU"/>
              </w:rPr>
              <w:tab/>
            </w:r>
            <w:r w:rsidRPr="00B8522A">
              <w:rPr>
                <w:rFonts w:ascii="Times New Roman" w:eastAsia="Times New Roman" w:hAnsi="Times New Roman" w:cs="Times New Roman"/>
                <w:spacing w:val="-1"/>
                <w:sz w:val="24"/>
                <w:lang w:val="ru-RU"/>
              </w:rPr>
              <w:t>(квадрата),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запись</w:t>
            </w:r>
            <w:r w:rsidRPr="00B8522A">
              <w:rPr>
                <w:rFonts w:ascii="Times New Roman" w:eastAsia="Times New Roman" w:hAnsi="Times New Roman" w:cs="Times New Roman"/>
                <w:spacing w:val="23"/>
                <w:sz w:val="24"/>
                <w:lang w:val="ru-RU"/>
              </w:rPr>
              <w:t xml:space="preserve"> </w:t>
            </w:r>
            <w:r w:rsidRPr="00B8522A">
              <w:rPr>
                <w:rFonts w:ascii="Times New Roman" w:eastAsia="Times New Roman" w:hAnsi="Times New Roman" w:cs="Times New Roman"/>
                <w:sz w:val="24"/>
                <w:lang w:val="ru-RU"/>
              </w:rPr>
              <w:t>результата</w:t>
            </w:r>
            <w:r w:rsidRPr="00B8522A">
              <w:rPr>
                <w:rFonts w:ascii="Times New Roman" w:eastAsia="Times New Roman" w:hAnsi="Times New Roman" w:cs="Times New Roman"/>
                <w:spacing w:val="20"/>
                <w:sz w:val="24"/>
                <w:lang w:val="ru-RU"/>
              </w:rPr>
              <w:t xml:space="preserve"> </w:t>
            </w:r>
            <w:r w:rsidRPr="00B8522A">
              <w:rPr>
                <w:rFonts w:ascii="Times New Roman" w:eastAsia="Times New Roman" w:hAnsi="Times New Roman" w:cs="Times New Roman"/>
                <w:sz w:val="24"/>
                <w:lang w:val="ru-RU"/>
              </w:rPr>
              <w:t>измерения</w:t>
            </w:r>
            <w:r w:rsidRPr="00B8522A">
              <w:rPr>
                <w:rFonts w:ascii="Times New Roman" w:eastAsia="Times New Roman" w:hAnsi="Times New Roman" w:cs="Times New Roman"/>
                <w:spacing w:val="23"/>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сантиметрах.</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Точка; конец отрезка, вершина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многоугольника.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Обозначение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точки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буквой</w:t>
            </w:r>
          </w:p>
          <w:p w:rsidR="00B8522A" w:rsidRPr="00B8522A" w:rsidRDefault="00B8522A" w:rsidP="00B8522A">
            <w:pPr>
              <w:ind w:left="10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латинского</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алфавита</w:t>
            </w:r>
          </w:p>
        </w:tc>
        <w:tc>
          <w:tcPr>
            <w:tcW w:w="5530" w:type="dxa"/>
          </w:tcPr>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Практическая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графические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измерительные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действия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учёте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взаимного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расположения</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частей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изображении,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сравнение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образцом.</w:t>
            </w:r>
          </w:p>
          <w:p w:rsidR="00B8522A" w:rsidRPr="00B8522A" w:rsidRDefault="00B8522A" w:rsidP="00B8522A">
            <w:pPr>
              <w:ind w:left="108" w:right="96"/>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Измерение расстояний с использованием заданных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самостоятельно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выбранных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единиц.</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Изображение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ломаных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линейки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руки,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нелинованной</w:t>
            </w:r>
          </w:p>
          <w:p w:rsidR="00B8522A" w:rsidRPr="00B8522A" w:rsidRDefault="00B8522A" w:rsidP="00B8522A">
            <w:pPr>
              <w:ind w:left="10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клетчатой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бумаге.</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Практические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определение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размеров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глаз,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помощью</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измерительных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инструментов.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Построение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обозначение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прямоугольника</w:t>
            </w:r>
          </w:p>
          <w:p w:rsidR="00B8522A" w:rsidRPr="00B8522A" w:rsidRDefault="00B8522A" w:rsidP="00B8522A">
            <w:pPr>
              <w:ind w:left="108" w:right="96"/>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заданными</w:t>
            </w:r>
            <w:r w:rsidRPr="00B8522A">
              <w:rPr>
                <w:rFonts w:ascii="Times New Roman" w:eastAsia="Times New Roman" w:hAnsi="Times New Roman" w:cs="Times New Roman"/>
                <w:spacing w:val="15"/>
                <w:sz w:val="24"/>
                <w:lang w:val="ru-RU"/>
              </w:rPr>
              <w:t xml:space="preserve"> </w:t>
            </w:r>
            <w:r w:rsidRPr="00B8522A">
              <w:rPr>
                <w:rFonts w:ascii="Times New Roman" w:eastAsia="Times New Roman" w:hAnsi="Times New Roman" w:cs="Times New Roman"/>
                <w:sz w:val="24"/>
                <w:lang w:val="ru-RU"/>
              </w:rPr>
              <w:t>длинами</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сторон</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на</w:t>
            </w:r>
            <w:r w:rsidRPr="00B8522A">
              <w:rPr>
                <w:rFonts w:ascii="Times New Roman" w:eastAsia="Times New Roman" w:hAnsi="Times New Roman" w:cs="Times New Roman"/>
                <w:spacing w:val="13"/>
                <w:sz w:val="24"/>
                <w:lang w:val="ru-RU"/>
              </w:rPr>
              <w:t xml:space="preserve"> </w:t>
            </w:r>
            <w:r w:rsidRPr="00B8522A">
              <w:rPr>
                <w:rFonts w:ascii="Times New Roman" w:eastAsia="Times New Roman" w:hAnsi="Times New Roman" w:cs="Times New Roman"/>
                <w:sz w:val="24"/>
                <w:lang w:val="ru-RU"/>
              </w:rPr>
              <w:t>клетчатой</w:t>
            </w:r>
            <w:r w:rsidRPr="00B8522A">
              <w:rPr>
                <w:rFonts w:ascii="Times New Roman" w:eastAsia="Times New Roman" w:hAnsi="Times New Roman" w:cs="Times New Roman"/>
                <w:spacing w:val="16"/>
                <w:sz w:val="24"/>
                <w:lang w:val="ru-RU"/>
              </w:rPr>
              <w:t xml:space="preserve"> </w:t>
            </w:r>
            <w:r w:rsidRPr="00B8522A">
              <w:rPr>
                <w:rFonts w:ascii="Times New Roman" w:eastAsia="Times New Roman" w:hAnsi="Times New Roman" w:cs="Times New Roman"/>
                <w:sz w:val="24"/>
                <w:lang w:val="ru-RU"/>
              </w:rPr>
              <w:t>бумаге.</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Нахождение</w:t>
            </w:r>
            <w:r w:rsidRPr="00B8522A">
              <w:rPr>
                <w:rFonts w:ascii="Times New Roman" w:eastAsia="Times New Roman" w:hAnsi="Times New Roman" w:cs="Times New Roman"/>
                <w:spacing w:val="22"/>
                <w:sz w:val="24"/>
                <w:lang w:val="ru-RU"/>
              </w:rPr>
              <w:t xml:space="preserve"> </w:t>
            </w:r>
            <w:r w:rsidRPr="00B8522A">
              <w:rPr>
                <w:rFonts w:ascii="Times New Roman" w:eastAsia="Times New Roman" w:hAnsi="Times New Roman" w:cs="Times New Roman"/>
                <w:sz w:val="24"/>
                <w:lang w:val="ru-RU"/>
              </w:rPr>
              <w:t>периметра</w:t>
            </w:r>
            <w:r w:rsidRPr="00B8522A">
              <w:rPr>
                <w:rFonts w:ascii="Times New Roman" w:eastAsia="Times New Roman" w:hAnsi="Times New Roman" w:cs="Times New Roman"/>
                <w:spacing w:val="25"/>
                <w:sz w:val="24"/>
                <w:lang w:val="ru-RU"/>
              </w:rPr>
              <w:t xml:space="preserve"> </w:t>
            </w:r>
            <w:r w:rsidRPr="00B8522A">
              <w:rPr>
                <w:rFonts w:ascii="Times New Roman" w:eastAsia="Times New Roman" w:hAnsi="Times New Roman" w:cs="Times New Roman"/>
                <w:sz w:val="24"/>
                <w:lang w:val="ru-RU"/>
              </w:rPr>
              <w:t>прямоугольника,</w:t>
            </w:r>
            <w:r w:rsidRPr="00B8522A">
              <w:rPr>
                <w:rFonts w:ascii="Times New Roman" w:eastAsia="Times New Roman" w:hAnsi="Times New Roman" w:cs="Times New Roman"/>
                <w:spacing w:val="23"/>
                <w:sz w:val="24"/>
                <w:lang w:val="ru-RU"/>
              </w:rPr>
              <w:t xml:space="preserve"> </w:t>
            </w:r>
            <w:r w:rsidRPr="00B8522A">
              <w:rPr>
                <w:rFonts w:ascii="Times New Roman" w:eastAsia="Times New Roman" w:hAnsi="Times New Roman" w:cs="Times New Roman"/>
                <w:sz w:val="24"/>
                <w:lang w:val="ru-RU"/>
              </w:rPr>
              <w:t>квадрата,</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составление числового равенства при вычислении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периметра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прямоугольника.</w:t>
            </w:r>
          </w:p>
          <w:p w:rsidR="00B8522A" w:rsidRPr="00B8522A" w:rsidRDefault="00B8522A" w:rsidP="00B8522A">
            <w:pPr>
              <w:ind w:left="108" w:right="97"/>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Конструирование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геометрической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фигуры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из</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бумаги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по</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заданному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правилу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или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образцу.</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Творческие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задания: оригами и т.</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п.</w:t>
            </w:r>
          </w:p>
          <w:p w:rsidR="00B8522A" w:rsidRPr="00B8522A" w:rsidRDefault="00B8522A" w:rsidP="00B8522A">
            <w:pPr>
              <w:tabs>
                <w:tab w:val="left" w:pos="2401"/>
                <w:tab w:val="left" w:pos="4233"/>
              </w:tabs>
              <w:spacing w:before="1"/>
              <w:ind w:left="108" w:right="93"/>
              <w:jc w:val="both"/>
              <w:rPr>
                <w:rFonts w:ascii="Times New Roman" w:eastAsia="Times New Roman" w:hAnsi="Times New Roman" w:cs="Times New Roman"/>
                <w:sz w:val="24"/>
              </w:rPr>
            </w:pPr>
            <w:r w:rsidRPr="00B8522A">
              <w:rPr>
                <w:rFonts w:ascii="Times New Roman" w:eastAsia="Times New Roman" w:hAnsi="Times New Roman" w:cs="Times New Roman"/>
                <w:sz w:val="24"/>
                <w:lang w:val="ru-RU"/>
              </w:rPr>
              <w:t>Учебный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диалог:</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расстояние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как</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длина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отрезка,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нахождение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прикидка</w:t>
            </w:r>
            <w:r w:rsidRPr="00B8522A">
              <w:rPr>
                <w:rFonts w:ascii="Times New Roman" w:eastAsia="Times New Roman" w:hAnsi="Times New Roman" w:cs="Times New Roman"/>
                <w:spacing w:val="61"/>
                <w:sz w:val="24"/>
                <w:lang w:val="ru-RU"/>
              </w:rPr>
              <w:t xml:space="preserve"> </w:t>
            </w:r>
            <w:r w:rsidRPr="00B8522A">
              <w:rPr>
                <w:rFonts w:ascii="Times New Roman" w:eastAsia="Times New Roman" w:hAnsi="Times New Roman" w:cs="Times New Roman"/>
                <w:sz w:val="24"/>
                <w:lang w:val="ru-RU"/>
              </w:rPr>
              <w:t>расстояний.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z w:val="24"/>
              </w:rPr>
              <w:tab/>
              <w:t>различных</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источников</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определении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размеров</w:t>
            </w:r>
          </w:p>
          <w:p w:rsidR="00B8522A" w:rsidRPr="00B8522A" w:rsidRDefault="00B8522A" w:rsidP="00B8522A">
            <w:pPr>
              <w:spacing w:line="257" w:lineRule="exact"/>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протяжённостей</w:t>
            </w:r>
          </w:p>
        </w:tc>
        <w:tc>
          <w:tcPr>
            <w:tcW w:w="3452"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2208"/>
        </w:trPr>
        <w:tc>
          <w:tcPr>
            <w:tcW w:w="2376" w:type="dxa"/>
          </w:tcPr>
          <w:p w:rsidR="00B8522A" w:rsidRPr="00B8522A" w:rsidRDefault="00B8522A" w:rsidP="00B8522A">
            <w:pPr>
              <w:spacing w:line="276" w:lineRule="auto"/>
              <w:ind w:left="150" w:right="141"/>
              <w:jc w:val="center"/>
              <w:rPr>
                <w:rFonts w:ascii="Times New Roman" w:eastAsia="Times New Roman" w:hAnsi="Times New Roman" w:cs="Times New Roman"/>
                <w:sz w:val="24"/>
              </w:rPr>
            </w:pPr>
            <w:r w:rsidRPr="00B8522A">
              <w:rPr>
                <w:rFonts w:ascii="Times New Roman" w:eastAsia="Times New Roman" w:hAnsi="Times New Roman" w:cs="Times New Roman"/>
                <w:spacing w:val="-1"/>
                <w:sz w:val="24"/>
              </w:rPr>
              <w:t>Математическая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информация</w:t>
            </w:r>
          </w:p>
          <w:p w:rsidR="00B8522A" w:rsidRPr="00B8522A" w:rsidRDefault="00B8522A" w:rsidP="00B8522A">
            <w:pPr>
              <w:spacing w:line="275" w:lineRule="exact"/>
              <w:ind w:left="150"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(15</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30" w:type="dxa"/>
          </w:tcPr>
          <w:p w:rsidR="00B8522A" w:rsidRPr="00B8522A" w:rsidRDefault="00B8522A" w:rsidP="00B8522A">
            <w:pPr>
              <w:tabs>
                <w:tab w:val="left" w:pos="1660"/>
              </w:tabs>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одного-двух общих признаков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набора</w:t>
            </w:r>
            <w:r w:rsidRPr="00B8522A">
              <w:rPr>
                <w:rFonts w:ascii="Times New Roman" w:eastAsia="Times New Roman" w:hAnsi="Times New Roman" w:cs="Times New Roman"/>
                <w:sz w:val="24"/>
              </w:rPr>
              <w:tab/>
              <w:t>математических</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объектов: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p>
          <w:p w:rsidR="00B8522A" w:rsidRPr="00B8522A" w:rsidRDefault="00B8522A" w:rsidP="00B8522A">
            <w:pPr>
              <w:tabs>
                <w:tab w:val="left" w:pos="1720"/>
              </w:tabs>
              <w:spacing w:line="270" w:lineRule="atLeast"/>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Классификация</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объектов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заданному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самостоятельно</w:t>
            </w:r>
          </w:p>
        </w:tc>
        <w:tc>
          <w:tcPr>
            <w:tcW w:w="5530" w:type="dxa"/>
          </w:tcPr>
          <w:p w:rsidR="00B8522A" w:rsidRPr="00B8522A" w:rsidRDefault="00B8522A" w:rsidP="00B8522A">
            <w:pPr>
              <w:tabs>
                <w:tab w:val="left" w:pos="2159"/>
                <w:tab w:val="left" w:pos="4035"/>
              </w:tabs>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z w:val="24"/>
              </w:rPr>
              <w:tab/>
              <w:t>диалог:</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установление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последовательности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событий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сюжета.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Описание рисунка (схемы, модели) по заданному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 самостоятельно составленному</w:t>
            </w:r>
          </w:p>
          <w:p w:rsidR="00B8522A" w:rsidRPr="00B8522A" w:rsidRDefault="00B8522A" w:rsidP="00B8522A">
            <w:pPr>
              <w:spacing w:line="270" w:lineRule="atLeast"/>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плану.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Использование математической терминологии для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вопросов,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построении</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предположений,</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275"/>
        </w:trPr>
        <w:tc>
          <w:tcPr>
            <w:tcW w:w="2376" w:type="dxa"/>
            <w:vMerge w:val="restart"/>
          </w:tcPr>
          <w:p w:rsidR="00B8522A" w:rsidRPr="00B8522A" w:rsidRDefault="00B8522A" w:rsidP="00B8522A">
            <w:pPr>
              <w:rPr>
                <w:rFonts w:ascii="Times New Roman" w:eastAsia="Times New Roman" w:hAnsi="Times New Roman" w:cs="Times New Roman"/>
                <w:sz w:val="24"/>
              </w:rPr>
            </w:pPr>
          </w:p>
        </w:tc>
        <w:tc>
          <w:tcPr>
            <w:tcW w:w="3430" w:type="dxa"/>
            <w:tcBorders>
              <w:bottom w:val="nil"/>
            </w:tcBorders>
          </w:tcPr>
          <w:p w:rsidR="00B8522A" w:rsidRPr="00B8522A" w:rsidRDefault="00B8522A" w:rsidP="00B8522A">
            <w:pPr>
              <w:tabs>
                <w:tab w:val="left" w:pos="2130"/>
              </w:tabs>
              <w:spacing w:line="25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установленному</w:t>
            </w:r>
            <w:r w:rsidRPr="00B8522A">
              <w:rPr>
                <w:rFonts w:ascii="Times New Roman" w:eastAsia="Times New Roman" w:hAnsi="Times New Roman" w:cs="Times New Roman"/>
                <w:sz w:val="24"/>
              </w:rPr>
              <w:tab/>
              <w:t>основанию.</w:t>
            </w:r>
          </w:p>
        </w:tc>
        <w:tc>
          <w:tcPr>
            <w:tcW w:w="5530" w:type="dxa"/>
            <w:tcBorders>
              <w:bottom w:val="nil"/>
            </w:tcBorders>
          </w:tcPr>
          <w:p w:rsidR="00B8522A" w:rsidRPr="00B8522A" w:rsidRDefault="00B8522A" w:rsidP="00B8522A">
            <w:pPr>
              <w:spacing w:line="25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проверке</w:t>
            </w:r>
            <w:r w:rsidRPr="00B8522A">
              <w:rPr>
                <w:rFonts w:ascii="Times New Roman" w:eastAsia="Times New Roman" w:hAnsi="Times New Roman" w:cs="Times New Roman"/>
                <w:spacing w:val="45"/>
                <w:sz w:val="24"/>
              </w:rPr>
              <w:t xml:space="preserve"> </w:t>
            </w:r>
            <w:r w:rsidRPr="00B8522A">
              <w:rPr>
                <w:rFonts w:ascii="Times New Roman" w:eastAsia="Times New Roman" w:hAnsi="Times New Roman" w:cs="Times New Roman"/>
                <w:sz w:val="24"/>
              </w:rPr>
              <w:t>гипотез.</w:t>
            </w:r>
            <w:r w:rsidRPr="00B8522A">
              <w:rPr>
                <w:rFonts w:ascii="Times New Roman" w:eastAsia="Times New Roman" w:hAnsi="Times New Roman" w:cs="Times New Roman"/>
                <w:spacing w:val="103"/>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05"/>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05"/>
                <w:sz w:val="24"/>
              </w:rPr>
              <w:t xml:space="preserve"> </w:t>
            </w:r>
            <w:r w:rsidRPr="00B8522A">
              <w:rPr>
                <w:rFonts w:ascii="Times New Roman" w:eastAsia="Times New Roman" w:hAnsi="Times New Roman" w:cs="Times New Roman"/>
                <w:sz w:val="24"/>
              </w:rPr>
              <w:t>парах:</w:t>
            </w:r>
            <w:r w:rsidRPr="00B8522A">
              <w:rPr>
                <w:rFonts w:ascii="Times New Roman" w:eastAsia="Times New Roman" w:hAnsi="Times New Roman" w:cs="Times New Roman"/>
                <w:spacing w:val="107"/>
                <w:sz w:val="24"/>
              </w:rPr>
              <w:t xml:space="preserve"> </w:t>
            </w:r>
            <w:r w:rsidRPr="00B8522A">
              <w:rPr>
                <w:rFonts w:ascii="Times New Roman" w:eastAsia="Times New Roman" w:hAnsi="Times New Roman" w:cs="Times New Roman"/>
                <w:sz w:val="24"/>
              </w:rPr>
              <w:t>составление</w:t>
            </w:r>
          </w:p>
        </w:tc>
        <w:tc>
          <w:tcPr>
            <w:tcW w:w="3452" w:type="dxa"/>
            <w:vMerge w:val="restart"/>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Закономерность</w:t>
            </w:r>
          </w:p>
        </w:tc>
        <w:tc>
          <w:tcPr>
            <w:tcW w:w="5530" w:type="dxa"/>
            <w:tcBorders>
              <w:top w:val="nil"/>
              <w:bottom w:val="nil"/>
            </w:tcBorders>
          </w:tcPr>
          <w:p w:rsidR="00B8522A" w:rsidRPr="00B8522A" w:rsidRDefault="00B8522A" w:rsidP="00B8522A">
            <w:pPr>
              <w:tabs>
                <w:tab w:val="left" w:pos="2001"/>
                <w:tab w:val="left" w:pos="2802"/>
                <w:tab w:val="left" w:pos="406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утверждения</w:t>
            </w:r>
            <w:r w:rsidRPr="00B8522A">
              <w:rPr>
                <w:rFonts w:ascii="Times New Roman" w:eastAsia="Times New Roman" w:hAnsi="Times New Roman" w:cs="Times New Roman"/>
                <w:sz w:val="24"/>
              </w:rPr>
              <w:tab/>
              <w:t>на</w:t>
            </w:r>
            <w:r w:rsidRPr="00B8522A">
              <w:rPr>
                <w:rFonts w:ascii="Times New Roman" w:eastAsia="Times New Roman" w:hAnsi="Times New Roman" w:cs="Times New Roman"/>
                <w:sz w:val="24"/>
              </w:rPr>
              <w:tab/>
              <w:t>основе</w:t>
            </w:r>
            <w:r w:rsidRPr="00B8522A">
              <w:rPr>
                <w:rFonts w:ascii="Times New Roman" w:eastAsia="Times New Roman" w:hAnsi="Times New Roman" w:cs="Times New Roman"/>
                <w:sz w:val="24"/>
              </w:rPr>
              <w:tab/>
              <w:t>информации,</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3"/>
                <w:sz w:val="24"/>
              </w:rPr>
              <w:t xml:space="preserve"> </w:t>
            </w:r>
            <w:r w:rsidRPr="00B8522A">
              <w:rPr>
                <w:rFonts w:ascii="Times New Roman" w:eastAsia="Times New Roman" w:hAnsi="Times New Roman" w:cs="Times New Roman"/>
                <w:sz w:val="24"/>
              </w:rPr>
              <w:t>ряду</w:t>
            </w:r>
            <w:r w:rsidRPr="00B8522A">
              <w:rPr>
                <w:rFonts w:ascii="Times New Roman" w:eastAsia="Times New Roman" w:hAnsi="Times New Roman" w:cs="Times New Roman"/>
                <w:spacing w:val="54"/>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54"/>
                <w:sz w:val="24"/>
              </w:rPr>
              <w:t xml:space="preserve"> </w:t>
            </w:r>
            <w:r w:rsidRPr="00B8522A">
              <w:rPr>
                <w:rFonts w:ascii="Times New Roman" w:eastAsia="Times New Roman" w:hAnsi="Times New Roman" w:cs="Times New Roman"/>
                <w:sz w:val="24"/>
              </w:rPr>
              <w:t>геометрических</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представленной</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наглядном</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виде.</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объектов</w:t>
            </w:r>
            <w:r w:rsidRPr="00B8522A">
              <w:rPr>
                <w:rFonts w:ascii="Times New Roman" w:eastAsia="Times New Roman" w:hAnsi="Times New Roman" w:cs="Times New Roman"/>
                <w:spacing w:val="28"/>
                <w:sz w:val="24"/>
              </w:rPr>
              <w:t xml:space="preserve"> </w:t>
            </w:r>
            <w:r w:rsidRPr="00B8522A">
              <w:rPr>
                <w:rFonts w:ascii="Times New Roman" w:eastAsia="Times New Roman" w:hAnsi="Times New Roman" w:cs="Times New Roman"/>
                <w:sz w:val="24"/>
              </w:rPr>
              <w:t>повседневной</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Наблюдение</w:t>
            </w:r>
            <w:r w:rsidRPr="00B8522A">
              <w:rPr>
                <w:rFonts w:ascii="Times New Roman" w:eastAsia="Times New Roman" w:hAnsi="Times New Roman" w:cs="Times New Roman"/>
                <w:spacing w:val="8"/>
                <w:sz w:val="24"/>
              </w:rPr>
              <w:t xml:space="preserve"> </w:t>
            </w:r>
            <w:r w:rsidRPr="00B8522A">
              <w:rPr>
                <w:rFonts w:ascii="Times New Roman" w:eastAsia="Times New Roman" w:hAnsi="Times New Roman" w:cs="Times New Roman"/>
                <w:sz w:val="24"/>
              </w:rPr>
              <w:t>закономерности</w:t>
            </w:r>
            <w:r w:rsidRPr="00B8522A">
              <w:rPr>
                <w:rFonts w:ascii="Times New Roman" w:eastAsia="Times New Roman" w:hAnsi="Times New Roman" w:cs="Times New Roman"/>
                <w:spacing w:val="69"/>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68"/>
                <w:sz w:val="24"/>
              </w:rPr>
              <w:t xml:space="preserve"> </w:t>
            </w:r>
            <w:r w:rsidRPr="00B8522A">
              <w:rPr>
                <w:rFonts w:ascii="Times New Roman" w:eastAsia="Times New Roman" w:hAnsi="Times New Roman" w:cs="Times New Roman"/>
                <w:sz w:val="24"/>
              </w:rPr>
              <w:t>составлении</w:t>
            </w:r>
            <w:r w:rsidRPr="00B8522A">
              <w:rPr>
                <w:rFonts w:ascii="Times New Roman" w:eastAsia="Times New Roman" w:hAnsi="Times New Roman" w:cs="Times New Roman"/>
                <w:spacing w:val="67"/>
                <w:sz w:val="24"/>
              </w:rPr>
              <w:t xml:space="preserve"> </w:t>
            </w:r>
            <w:r w:rsidRPr="00B8522A">
              <w:rPr>
                <w:rFonts w:ascii="Times New Roman" w:eastAsia="Times New Roman" w:hAnsi="Times New Roman" w:cs="Times New Roman"/>
                <w:sz w:val="24"/>
              </w:rPr>
              <w:t>ряда</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1156"/>
                <w:tab w:val="left" w:pos="1700"/>
                <w:tab w:val="left" w:pos="3213"/>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жизни:</w:t>
            </w:r>
            <w:r w:rsidRPr="00B8522A">
              <w:rPr>
                <w:rFonts w:ascii="Times New Roman" w:eastAsia="Times New Roman" w:hAnsi="Times New Roman" w:cs="Times New Roman"/>
                <w:sz w:val="24"/>
              </w:rPr>
              <w:tab/>
              <w:t>её</w:t>
            </w:r>
            <w:r w:rsidRPr="00B8522A">
              <w:rPr>
                <w:rFonts w:ascii="Times New Roman" w:eastAsia="Times New Roman" w:hAnsi="Times New Roman" w:cs="Times New Roman"/>
                <w:sz w:val="24"/>
              </w:rPr>
              <w:tab/>
              <w:t>объяснение</w:t>
            </w:r>
            <w:r w:rsidRPr="00B8522A">
              <w:rPr>
                <w:rFonts w:ascii="Times New Roman" w:eastAsia="Times New Roman" w:hAnsi="Times New Roman" w:cs="Times New Roman"/>
                <w:sz w:val="24"/>
              </w:rPr>
              <w:tab/>
              <w:t>с</w:t>
            </w:r>
          </w:p>
        </w:tc>
        <w:tc>
          <w:tcPr>
            <w:tcW w:w="5530" w:type="dxa"/>
            <w:tcBorders>
              <w:top w:val="nil"/>
              <w:bottom w:val="nil"/>
            </w:tcBorders>
          </w:tcPr>
          <w:p w:rsidR="00B8522A" w:rsidRPr="00B8522A" w:rsidRDefault="00B8522A" w:rsidP="00B8522A">
            <w:pPr>
              <w:tabs>
                <w:tab w:val="left" w:pos="1137"/>
                <w:tab w:val="left" w:pos="2573"/>
                <w:tab w:val="left" w:pos="4658"/>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z w:val="24"/>
              </w:rPr>
              <w:tab/>
              <w:t>(величин,</w:t>
            </w:r>
            <w:r w:rsidRPr="00B8522A">
              <w:rPr>
                <w:rFonts w:ascii="Times New Roman" w:eastAsia="Times New Roman" w:hAnsi="Times New Roman" w:cs="Times New Roman"/>
                <w:sz w:val="24"/>
              </w:rPr>
              <w:tab/>
              <w:t>геометрических</w:t>
            </w:r>
            <w:r w:rsidRPr="00B8522A">
              <w:rPr>
                <w:rFonts w:ascii="Times New Roman" w:eastAsia="Times New Roman" w:hAnsi="Times New Roman" w:cs="Times New Roman"/>
                <w:sz w:val="24"/>
              </w:rPr>
              <w:tab/>
              <w:t>фигур),</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использованием</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правила.</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математической</w:t>
            </w:r>
          </w:p>
        </w:tc>
        <w:tc>
          <w:tcPr>
            <w:tcW w:w="5530" w:type="dxa"/>
            <w:tcBorders>
              <w:top w:val="nil"/>
              <w:bottom w:val="nil"/>
            </w:tcBorders>
          </w:tcPr>
          <w:p w:rsidR="00B8522A" w:rsidRPr="00B8522A" w:rsidRDefault="00B8522A" w:rsidP="00B8522A">
            <w:pPr>
              <w:tabs>
                <w:tab w:val="left" w:pos="1817"/>
                <w:tab w:val="left" w:pos="2131"/>
                <w:tab w:val="left" w:pos="3698"/>
                <w:tab w:val="left" w:pos="4405"/>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Распознавание</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окружающем</w:t>
            </w:r>
            <w:r w:rsidRPr="00B8522A">
              <w:rPr>
                <w:rFonts w:ascii="Times New Roman" w:eastAsia="Times New Roman" w:hAnsi="Times New Roman" w:cs="Times New Roman"/>
                <w:sz w:val="24"/>
              </w:rPr>
              <w:tab/>
              <w:t>мире</w:t>
            </w:r>
            <w:r w:rsidRPr="00B8522A">
              <w:rPr>
                <w:rFonts w:ascii="Times New Roman" w:eastAsia="Times New Roman" w:hAnsi="Times New Roman" w:cs="Times New Roman"/>
                <w:sz w:val="24"/>
              </w:rPr>
              <w:tab/>
              <w:t>ситуаций,</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терминологии.</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которые</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целесообразно</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сформулировать</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50"/>
                <w:sz w:val="24"/>
              </w:rPr>
              <w:t xml:space="preserve"> </w:t>
            </w:r>
            <w:r w:rsidRPr="00B8522A">
              <w:rPr>
                <w:rFonts w:ascii="Times New Roman" w:eastAsia="Times New Roman" w:hAnsi="Times New Roman" w:cs="Times New Roman"/>
                <w:sz w:val="24"/>
              </w:rPr>
              <w:t>языке</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1463"/>
                <w:tab w:val="left" w:pos="3192"/>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Верные</w:t>
            </w:r>
            <w:r w:rsidRPr="00B8522A">
              <w:rPr>
                <w:rFonts w:ascii="Times New Roman" w:eastAsia="Times New Roman" w:hAnsi="Times New Roman" w:cs="Times New Roman"/>
                <w:sz w:val="24"/>
              </w:rPr>
              <w:tab/>
              <w:t>(истинные)</w:t>
            </w:r>
            <w:r w:rsidRPr="00B8522A">
              <w:rPr>
                <w:rFonts w:ascii="Times New Roman" w:eastAsia="Times New Roman" w:hAnsi="Times New Roman" w:cs="Times New Roman"/>
                <w:sz w:val="24"/>
              </w:rPr>
              <w:tab/>
              <w:t>и</w:t>
            </w:r>
          </w:p>
        </w:tc>
        <w:tc>
          <w:tcPr>
            <w:tcW w:w="5530" w:type="dxa"/>
            <w:tcBorders>
              <w:top w:val="nil"/>
              <w:bottom w:val="nil"/>
            </w:tcBorders>
          </w:tcPr>
          <w:p w:rsidR="00B8522A" w:rsidRPr="00B8522A" w:rsidRDefault="00B8522A" w:rsidP="00B8522A">
            <w:pPr>
              <w:tabs>
                <w:tab w:val="left" w:pos="1782"/>
                <w:tab w:val="left" w:pos="2379"/>
                <w:tab w:val="left" w:pos="3600"/>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математики</w:t>
            </w:r>
            <w:r w:rsidRPr="00B8522A">
              <w:rPr>
                <w:rFonts w:ascii="Times New Roman" w:eastAsia="Times New Roman" w:hAnsi="Times New Roman" w:cs="Times New Roman"/>
                <w:sz w:val="24"/>
              </w:rPr>
              <w:tab/>
              <w:t>и</w:t>
            </w:r>
            <w:r w:rsidRPr="00B8522A">
              <w:rPr>
                <w:rFonts w:ascii="Times New Roman" w:eastAsia="Times New Roman" w:hAnsi="Times New Roman" w:cs="Times New Roman"/>
                <w:sz w:val="24"/>
              </w:rPr>
              <w:tab/>
              <w:t>решить</w:t>
            </w:r>
            <w:r w:rsidRPr="00B8522A">
              <w:rPr>
                <w:rFonts w:ascii="Times New Roman" w:eastAsia="Times New Roman" w:hAnsi="Times New Roman" w:cs="Times New Roman"/>
                <w:sz w:val="24"/>
              </w:rPr>
              <w:tab/>
              <w:t>математическими</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неверные</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(ложные)</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средствами.</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2053"/>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утверждения,</w:t>
            </w:r>
            <w:r w:rsidRPr="00B8522A">
              <w:rPr>
                <w:rFonts w:ascii="Times New Roman" w:eastAsia="Times New Roman" w:hAnsi="Times New Roman" w:cs="Times New Roman"/>
                <w:sz w:val="24"/>
              </w:rPr>
              <w:tab/>
              <w:t>содержащие</w:t>
            </w:r>
          </w:p>
        </w:tc>
        <w:tc>
          <w:tcPr>
            <w:tcW w:w="5530" w:type="dxa"/>
            <w:tcBorders>
              <w:top w:val="nil"/>
              <w:bottom w:val="nil"/>
            </w:tcBorders>
          </w:tcPr>
          <w:p w:rsidR="00B8522A" w:rsidRPr="00B8522A" w:rsidRDefault="00B8522A" w:rsidP="00B8522A">
            <w:pPr>
              <w:tabs>
                <w:tab w:val="left" w:pos="1170"/>
                <w:tab w:val="left" w:pos="1645"/>
                <w:tab w:val="left" w:pos="3487"/>
                <w:tab w:val="left" w:pos="4550"/>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z w:val="24"/>
              </w:rPr>
              <w:tab/>
              <w:t>с</w:t>
            </w:r>
            <w:r w:rsidRPr="00B8522A">
              <w:rPr>
                <w:rFonts w:ascii="Times New Roman" w:eastAsia="Times New Roman" w:hAnsi="Times New Roman" w:cs="Times New Roman"/>
                <w:sz w:val="24"/>
              </w:rPr>
              <w:tab/>
              <w:t>информацией:</w:t>
            </w:r>
            <w:r w:rsidRPr="00B8522A">
              <w:rPr>
                <w:rFonts w:ascii="Times New Roman" w:eastAsia="Times New Roman" w:hAnsi="Times New Roman" w:cs="Times New Roman"/>
                <w:sz w:val="24"/>
              </w:rPr>
              <w:tab/>
              <w:t>чтение</w:t>
            </w:r>
            <w:r w:rsidRPr="00B8522A">
              <w:rPr>
                <w:rFonts w:ascii="Times New Roman" w:eastAsia="Times New Roman" w:hAnsi="Times New Roman" w:cs="Times New Roman"/>
                <w:sz w:val="24"/>
              </w:rPr>
              <w:tab/>
              <w:t>таблицы</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количественные,</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(расписание,</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график</w:t>
            </w:r>
            <w:r w:rsidRPr="00B8522A">
              <w:rPr>
                <w:rFonts w:ascii="Times New Roman" w:eastAsia="Times New Roman" w:hAnsi="Times New Roman" w:cs="Times New Roman"/>
                <w:spacing w:val="64"/>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64"/>
                <w:sz w:val="24"/>
              </w:rPr>
              <w:t xml:space="preserve"> </w:t>
            </w:r>
            <w:r w:rsidRPr="00B8522A">
              <w:rPr>
                <w:rFonts w:ascii="Times New Roman" w:eastAsia="Times New Roman" w:hAnsi="Times New Roman" w:cs="Times New Roman"/>
                <w:sz w:val="24"/>
              </w:rPr>
              <w:t>схему),</w:t>
            </w:r>
            <w:r w:rsidRPr="00B8522A">
              <w:rPr>
                <w:rFonts w:ascii="Times New Roman" w:eastAsia="Times New Roman" w:hAnsi="Times New Roman" w:cs="Times New Roman"/>
                <w:spacing w:val="64"/>
                <w:sz w:val="24"/>
              </w:rPr>
              <w:t xml:space="preserve"> </w:t>
            </w:r>
            <w:r w:rsidRPr="00B8522A">
              <w:rPr>
                <w:rFonts w:ascii="Times New Roman" w:eastAsia="Times New Roman" w:hAnsi="Times New Roman" w:cs="Times New Roman"/>
                <w:sz w:val="24"/>
              </w:rPr>
              <w:t>нахождение</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пространственные</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отношения,</w:t>
            </w:r>
          </w:p>
        </w:tc>
        <w:tc>
          <w:tcPr>
            <w:tcW w:w="5530" w:type="dxa"/>
            <w:tcBorders>
              <w:top w:val="nil"/>
              <w:bottom w:val="nil"/>
            </w:tcBorders>
          </w:tcPr>
          <w:p w:rsidR="00B8522A" w:rsidRPr="00B8522A" w:rsidRDefault="00B8522A" w:rsidP="00B8522A">
            <w:pPr>
              <w:tabs>
                <w:tab w:val="left" w:pos="1969"/>
                <w:tab w:val="left" w:pos="434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z w:val="24"/>
              </w:rPr>
              <w:tab/>
              <w:t>удовлетворяющей</w:t>
            </w:r>
            <w:r w:rsidRPr="00B8522A">
              <w:rPr>
                <w:rFonts w:ascii="Times New Roman" w:eastAsia="Times New Roman" w:hAnsi="Times New Roman" w:cs="Times New Roman"/>
                <w:sz w:val="24"/>
              </w:rPr>
              <w:tab/>
              <w:t>заданному</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2653"/>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зависимости</w:t>
            </w:r>
            <w:r w:rsidRPr="00B8522A">
              <w:rPr>
                <w:rFonts w:ascii="Times New Roman" w:eastAsia="Times New Roman" w:hAnsi="Times New Roman" w:cs="Times New Roman"/>
                <w:sz w:val="24"/>
              </w:rPr>
              <w:tab/>
              <w:t>между</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условию</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Составление вопросов</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по таблице.</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числами/величинами.</w:t>
            </w:r>
          </w:p>
        </w:tc>
        <w:tc>
          <w:tcPr>
            <w:tcW w:w="5530" w:type="dxa"/>
            <w:tcBorders>
              <w:top w:val="nil"/>
              <w:bottom w:val="nil"/>
            </w:tcBorders>
          </w:tcPr>
          <w:p w:rsidR="00B8522A" w:rsidRPr="00B8522A" w:rsidRDefault="00B8522A" w:rsidP="00B8522A">
            <w:pPr>
              <w:tabs>
                <w:tab w:val="left" w:pos="1086"/>
                <w:tab w:val="left" w:pos="1485"/>
                <w:tab w:val="left" w:pos="3298"/>
                <w:tab w:val="left" w:pos="4720"/>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парах/группах.</w:t>
            </w:r>
            <w:r w:rsidRPr="00B8522A">
              <w:rPr>
                <w:rFonts w:ascii="Times New Roman" w:eastAsia="Times New Roman" w:hAnsi="Times New Roman" w:cs="Times New Roman"/>
                <w:sz w:val="24"/>
              </w:rPr>
              <w:tab/>
              <w:t>Календарь.</w:t>
            </w:r>
            <w:r w:rsidRPr="00B8522A">
              <w:rPr>
                <w:rFonts w:ascii="Times New Roman" w:eastAsia="Times New Roman" w:hAnsi="Times New Roman" w:cs="Times New Roman"/>
                <w:sz w:val="24"/>
              </w:rPr>
              <w:tab/>
              <w:t>Схемы</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Конструирование</w:t>
            </w:r>
          </w:p>
        </w:tc>
        <w:tc>
          <w:tcPr>
            <w:tcW w:w="5530" w:type="dxa"/>
            <w:tcBorders>
              <w:top w:val="nil"/>
              <w:bottom w:val="nil"/>
            </w:tcBorders>
          </w:tcPr>
          <w:p w:rsidR="00B8522A" w:rsidRPr="00B8522A" w:rsidRDefault="00B8522A" w:rsidP="00B8522A">
            <w:pPr>
              <w:tabs>
                <w:tab w:val="left" w:pos="1598"/>
                <w:tab w:val="left" w:pos="2581"/>
                <w:tab w:val="left" w:pos="2977"/>
                <w:tab w:val="left" w:pos="4735"/>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маршрутов.</w:t>
            </w:r>
            <w:r w:rsidRPr="00B8522A">
              <w:rPr>
                <w:rFonts w:ascii="Times New Roman" w:eastAsia="Times New Roman" w:hAnsi="Times New Roman" w:cs="Times New Roman"/>
                <w:sz w:val="24"/>
              </w:rPr>
              <w:tab/>
              <w:t>Работа</w:t>
            </w:r>
            <w:r w:rsidRPr="00B8522A">
              <w:rPr>
                <w:rFonts w:ascii="Times New Roman" w:eastAsia="Times New Roman" w:hAnsi="Times New Roman" w:cs="Times New Roman"/>
                <w:sz w:val="24"/>
              </w:rPr>
              <w:tab/>
              <w:t>с</w:t>
            </w:r>
            <w:r w:rsidRPr="00B8522A">
              <w:rPr>
                <w:rFonts w:ascii="Times New Roman" w:eastAsia="Times New Roman" w:hAnsi="Times New Roman" w:cs="Times New Roman"/>
                <w:sz w:val="24"/>
              </w:rPr>
              <w:tab/>
              <w:t>информацией:</w:t>
            </w:r>
            <w:r w:rsidRPr="00B8522A">
              <w:rPr>
                <w:rFonts w:ascii="Times New Roman" w:eastAsia="Times New Roman" w:hAnsi="Times New Roman" w:cs="Times New Roman"/>
                <w:sz w:val="24"/>
              </w:rPr>
              <w:tab/>
              <w:t>анализ</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3212"/>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утверждений</w:t>
            </w:r>
            <w:r w:rsidRPr="00B8522A">
              <w:rPr>
                <w:rFonts w:ascii="Times New Roman" w:eastAsia="Times New Roman" w:hAnsi="Times New Roman" w:cs="Times New Roman"/>
                <w:sz w:val="24"/>
              </w:rPr>
              <w:tab/>
              <w:t>с</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представленной</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рисунке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тексте</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286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использованием</w:t>
            </w:r>
            <w:r w:rsidRPr="00B8522A">
              <w:rPr>
                <w:rFonts w:ascii="Times New Roman" w:eastAsia="Times New Roman" w:hAnsi="Times New Roman" w:cs="Times New Roman"/>
                <w:sz w:val="24"/>
              </w:rPr>
              <w:tab/>
              <w:t>слов</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задания.</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«каждый»,</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«все».</w:t>
            </w:r>
          </w:p>
        </w:tc>
        <w:tc>
          <w:tcPr>
            <w:tcW w:w="5530" w:type="dxa"/>
            <w:tcBorders>
              <w:top w:val="nil"/>
              <w:bottom w:val="nil"/>
            </w:tcBorders>
          </w:tcPr>
          <w:p w:rsidR="00B8522A" w:rsidRPr="00B8522A" w:rsidRDefault="00B8522A" w:rsidP="00B8522A">
            <w:pPr>
              <w:tabs>
                <w:tab w:val="left" w:pos="1633"/>
                <w:tab w:val="left" w:pos="2597"/>
                <w:tab w:val="left" w:pos="3578"/>
                <w:tab w:val="left" w:pos="393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Обсуждение</w:t>
            </w:r>
            <w:r w:rsidRPr="00B8522A">
              <w:rPr>
                <w:rFonts w:ascii="Times New Roman" w:eastAsia="Times New Roman" w:hAnsi="Times New Roman" w:cs="Times New Roman"/>
                <w:sz w:val="24"/>
              </w:rPr>
              <w:tab/>
              <w:t>правил</w:t>
            </w:r>
            <w:r w:rsidRPr="00B8522A">
              <w:rPr>
                <w:rFonts w:ascii="Times New Roman" w:eastAsia="Times New Roman" w:hAnsi="Times New Roman" w:cs="Times New Roman"/>
                <w:sz w:val="24"/>
              </w:rPr>
              <w:tab/>
              <w:t>работы</w:t>
            </w:r>
            <w:r w:rsidRPr="00B8522A">
              <w:rPr>
                <w:rFonts w:ascii="Times New Roman" w:eastAsia="Times New Roman" w:hAnsi="Times New Roman" w:cs="Times New Roman"/>
                <w:sz w:val="24"/>
              </w:rPr>
              <w:tab/>
              <w:t>с</w:t>
            </w:r>
            <w:r w:rsidRPr="00B8522A">
              <w:rPr>
                <w:rFonts w:ascii="Times New Roman" w:eastAsia="Times New Roman" w:hAnsi="Times New Roman" w:cs="Times New Roman"/>
                <w:sz w:val="24"/>
              </w:rPr>
              <w:tab/>
              <w:t>электронными</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1425"/>
                <w:tab w:val="left" w:pos="2154"/>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z w:val="24"/>
              </w:rPr>
              <w:tab/>
              <w:t>с</w:t>
            </w:r>
            <w:r w:rsidRPr="00B8522A">
              <w:rPr>
                <w:rFonts w:ascii="Times New Roman" w:eastAsia="Times New Roman" w:hAnsi="Times New Roman" w:cs="Times New Roman"/>
                <w:sz w:val="24"/>
              </w:rPr>
              <w:tab/>
              <w:t>таблицами:</w:t>
            </w:r>
          </w:p>
        </w:tc>
        <w:tc>
          <w:tcPr>
            <w:tcW w:w="55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средствами</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обучения</w:t>
            </w: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1472"/>
                <w:tab w:val="left" w:pos="1810"/>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извлечение</w:t>
            </w:r>
            <w:r w:rsidRPr="00B8522A">
              <w:rPr>
                <w:rFonts w:ascii="Times New Roman" w:eastAsia="Times New Roman" w:hAnsi="Times New Roman" w:cs="Times New Roman"/>
                <w:sz w:val="24"/>
              </w:rPr>
              <w:tab/>
              <w:t>и</w:t>
            </w:r>
            <w:r w:rsidRPr="00B8522A">
              <w:rPr>
                <w:rFonts w:ascii="Times New Roman" w:eastAsia="Times New Roman" w:hAnsi="Times New Roman" w:cs="Times New Roman"/>
                <w:sz w:val="24"/>
              </w:rPr>
              <w:tab/>
              <w:t>использование</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ответа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вопрос</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168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z w:val="24"/>
              </w:rPr>
              <w:tab/>
              <w:t>представленной</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33"/>
                <w:sz w:val="24"/>
              </w:rPr>
              <w:t xml:space="preserve"> </w:t>
            </w:r>
            <w:r w:rsidRPr="00B8522A">
              <w:rPr>
                <w:rFonts w:ascii="Times New Roman" w:eastAsia="Times New Roman" w:hAnsi="Times New Roman" w:cs="Times New Roman"/>
                <w:sz w:val="24"/>
              </w:rPr>
              <w:t>таблице</w:t>
            </w:r>
            <w:r w:rsidRPr="00B8522A">
              <w:rPr>
                <w:rFonts w:ascii="Times New Roman" w:eastAsia="Times New Roman" w:hAnsi="Times New Roman" w:cs="Times New Roman"/>
                <w:spacing w:val="32"/>
                <w:sz w:val="24"/>
              </w:rPr>
              <w:t xml:space="preserve"> </w:t>
            </w:r>
            <w:r w:rsidRPr="00B8522A">
              <w:rPr>
                <w:rFonts w:ascii="Times New Roman" w:eastAsia="Times New Roman" w:hAnsi="Times New Roman" w:cs="Times New Roman"/>
                <w:sz w:val="24"/>
              </w:rPr>
              <w:t>(таблицы</w:t>
            </w:r>
            <w:r w:rsidRPr="00B8522A">
              <w:rPr>
                <w:rFonts w:ascii="Times New Roman" w:eastAsia="Times New Roman" w:hAnsi="Times New Roman" w:cs="Times New Roman"/>
                <w:spacing w:val="33"/>
                <w:sz w:val="24"/>
              </w:rPr>
              <w:t xml:space="preserve"> </w:t>
            </w:r>
            <w:r w:rsidRPr="00B8522A">
              <w:rPr>
                <w:rFonts w:ascii="Times New Roman" w:eastAsia="Times New Roman" w:hAnsi="Times New Roman" w:cs="Times New Roman"/>
                <w:sz w:val="24"/>
              </w:rPr>
              <w:t>сложения,</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4"/>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умножения;</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4"/>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график</w:t>
            </w:r>
            <w:r w:rsidRPr="00B8522A">
              <w:rPr>
                <w:rFonts w:ascii="Times New Roman" w:eastAsia="Times New Roman" w:hAnsi="Times New Roman" w:cs="Times New Roman"/>
                <w:spacing w:val="45"/>
                <w:sz w:val="24"/>
              </w:rPr>
              <w:t xml:space="preserve"> </w:t>
            </w:r>
            <w:r w:rsidRPr="00B8522A">
              <w:rPr>
                <w:rFonts w:ascii="Times New Roman" w:eastAsia="Times New Roman" w:hAnsi="Times New Roman" w:cs="Times New Roman"/>
                <w:sz w:val="24"/>
              </w:rPr>
              <w:t>дежурств,</w:t>
            </w:r>
            <w:r w:rsidRPr="00B8522A">
              <w:rPr>
                <w:rFonts w:ascii="Times New Roman" w:eastAsia="Times New Roman" w:hAnsi="Times New Roman" w:cs="Times New Roman"/>
                <w:spacing w:val="46"/>
                <w:sz w:val="24"/>
              </w:rPr>
              <w:t xml:space="preserve"> </w:t>
            </w:r>
            <w:r w:rsidRPr="00B8522A">
              <w:rPr>
                <w:rFonts w:ascii="Times New Roman" w:eastAsia="Times New Roman" w:hAnsi="Times New Roman" w:cs="Times New Roman"/>
                <w:sz w:val="24"/>
              </w:rPr>
              <w:t>наблюдения</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66"/>
                <w:sz w:val="24"/>
              </w:rPr>
              <w:t xml:space="preserve"> </w:t>
            </w:r>
            <w:r w:rsidRPr="00B8522A">
              <w:rPr>
                <w:rFonts w:ascii="Times New Roman" w:eastAsia="Times New Roman" w:hAnsi="Times New Roman" w:cs="Times New Roman"/>
                <w:sz w:val="24"/>
              </w:rPr>
              <w:t xml:space="preserve">природе  </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 xml:space="preserve">и  </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 xml:space="preserve">пр.);  </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внесение</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данных</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таблицу.</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Дополнение</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моделей</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(схем,</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изображений)</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217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готовыми</w:t>
            </w:r>
            <w:r w:rsidRPr="00B8522A">
              <w:rPr>
                <w:rFonts w:ascii="Times New Roman" w:eastAsia="Times New Roman" w:hAnsi="Times New Roman" w:cs="Times New Roman"/>
                <w:sz w:val="24"/>
              </w:rPr>
              <w:tab/>
              <w:t>числовыми</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данными.</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bottom w:val="nil"/>
            </w:tcBorders>
          </w:tcPr>
          <w:p w:rsidR="00B8522A" w:rsidRPr="00B8522A" w:rsidRDefault="00B8522A" w:rsidP="00B8522A">
            <w:pPr>
              <w:tabs>
                <w:tab w:val="left" w:pos="1297"/>
                <w:tab w:val="left" w:pos="2859"/>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Правило</w:t>
            </w:r>
            <w:r w:rsidRPr="00B8522A">
              <w:rPr>
                <w:rFonts w:ascii="Times New Roman" w:eastAsia="Times New Roman" w:hAnsi="Times New Roman" w:cs="Times New Roman"/>
                <w:sz w:val="24"/>
              </w:rPr>
              <w:tab/>
              <w:t>составления</w:t>
            </w:r>
            <w:r w:rsidRPr="00B8522A">
              <w:rPr>
                <w:rFonts w:ascii="Times New Roman" w:eastAsia="Times New Roman" w:hAnsi="Times New Roman" w:cs="Times New Roman"/>
                <w:sz w:val="24"/>
              </w:rPr>
              <w:tab/>
              <w:t>ряда</w:t>
            </w:r>
          </w:p>
        </w:tc>
        <w:tc>
          <w:tcPr>
            <w:tcW w:w="5530"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8"/>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30" w:type="dxa"/>
            <w:tcBorders>
              <w:top w:val="nil"/>
            </w:tcBorders>
          </w:tcPr>
          <w:p w:rsidR="00B8522A" w:rsidRPr="00B8522A" w:rsidRDefault="00B8522A" w:rsidP="00B8522A">
            <w:pPr>
              <w:tabs>
                <w:tab w:val="left" w:pos="2414"/>
              </w:tabs>
              <w:spacing w:line="249"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z w:val="24"/>
              </w:rPr>
              <w:tab/>
              <w:t>величин,</w:t>
            </w:r>
          </w:p>
        </w:tc>
        <w:tc>
          <w:tcPr>
            <w:tcW w:w="5530" w:type="dxa"/>
            <w:tcBorders>
              <w:top w:val="nil"/>
            </w:tcBorders>
          </w:tcPr>
          <w:p w:rsidR="00B8522A" w:rsidRPr="00B8522A" w:rsidRDefault="00B8522A" w:rsidP="00B8522A">
            <w:pPr>
              <w:rPr>
                <w:rFonts w:ascii="Times New Roman" w:eastAsia="Times New Roman" w:hAnsi="Times New Roman" w:cs="Times New Roman"/>
                <w:sz w:val="18"/>
              </w:rPr>
            </w:pPr>
          </w:p>
        </w:tc>
        <w:tc>
          <w:tcPr>
            <w:tcW w:w="3452"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
          <w:szCs w:val="2"/>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30"/>
        <w:gridCol w:w="5530"/>
        <w:gridCol w:w="3452"/>
      </w:tblGrid>
      <w:tr w:rsidR="00B8522A" w:rsidRPr="00B8522A" w:rsidTr="00EF0B46">
        <w:trPr>
          <w:trHeight w:val="3946"/>
        </w:trPr>
        <w:tc>
          <w:tcPr>
            <w:tcW w:w="2376" w:type="dxa"/>
          </w:tcPr>
          <w:p w:rsidR="00B8522A" w:rsidRPr="00B8522A" w:rsidRDefault="00B8522A" w:rsidP="00B8522A">
            <w:pPr>
              <w:rPr>
                <w:rFonts w:ascii="Times New Roman" w:eastAsia="Times New Roman" w:hAnsi="Times New Roman" w:cs="Times New Roman"/>
                <w:sz w:val="24"/>
              </w:rPr>
            </w:pPr>
          </w:p>
        </w:tc>
        <w:tc>
          <w:tcPr>
            <w:tcW w:w="3430" w:type="dxa"/>
          </w:tcPr>
          <w:p w:rsidR="00B8522A" w:rsidRPr="00B8522A" w:rsidRDefault="00B8522A" w:rsidP="00B8522A">
            <w:pPr>
              <w:tabs>
                <w:tab w:val="left" w:pos="2437"/>
                <w:tab w:val="left" w:pos="2696"/>
              </w:tabs>
              <w:ind w:left="108" w:right="97"/>
              <w:rPr>
                <w:rFonts w:ascii="Times New Roman" w:eastAsia="Times New Roman" w:hAnsi="Times New Roman" w:cs="Times New Roman"/>
                <w:sz w:val="24"/>
              </w:rPr>
            </w:pP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фигур</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правила,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проверка правила, дополнение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ряда).</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Алгоритмы (приёмы, правила)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письменных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измерений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построения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фигур.</w:t>
            </w:r>
          </w:p>
          <w:p w:rsidR="00B8522A" w:rsidRPr="00B8522A" w:rsidRDefault="00B8522A" w:rsidP="00B8522A">
            <w:pPr>
              <w:tabs>
                <w:tab w:val="left" w:pos="1725"/>
                <w:tab w:val="left" w:pos="3212"/>
              </w:tabs>
              <w:ind w:left="108" w:right="98"/>
              <w:rPr>
                <w:rFonts w:ascii="Times New Roman" w:eastAsia="Times New Roman" w:hAnsi="Times New Roman" w:cs="Times New Roman"/>
                <w:sz w:val="24"/>
              </w:rPr>
            </w:pPr>
            <w:r w:rsidRPr="00B8522A">
              <w:rPr>
                <w:rFonts w:ascii="Times New Roman" w:eastAsia="Times New Roman" w:hAnsi="Times New Roman" w:cs="Times New Roman"/>
                <w:sz w:val="24"/>
              </w:rPr>
              <w:t>Правила</w:t>
            </w:r>
            <w:r w:rsidRPr="00B8522A">
              <w:rPr>
                <w:rFonts w:ascii="Times New Roman" w:eastAsia="Times New Roman" w:hAnsi="Times New Roman" w:cs="Times New Roman"/>
                <w:sz w:val="24"/>
              </w:rPr>
              <w:tab/>
              <w:t>работы</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4"/>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электронными средствами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обучения</w:t>
            </w:r>
          </w:p>
        </w:tc>
        <w:tc>
          <w:tcPr>
            <w:tcW w:w="5530" w:type="dxa"/>
          </w:tcPr>
          <w:p w:rsidR="00B8522A" w:rsidRPr="00B8522A" w:rsidRDefault="00B8522A" w:rsidP="00B8522A">
            <w:pPr>
              <w:rPr>
                <w:rFonts w:ascii="Times New Roman" w:eastAsia="Times New Roman" w:hAnsi="Times New Roman" w:cs="Times New Roman"/>
                <w:sz w:val="24"/>
              </w:rPr>
            </w:pPr>
          </w:p>
        </w:tc>
        <w:tc>
          <w:tcPr>
            <w:tcW w:w="3452"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954"/>
        </w:trPr>
        <w:tc>
          <w:tcPr>
            <w:tcW w:w="2376" w:type="dxa"/>
          </w:tcPr>
          <w:p w:rsidR="00B8522A" w:rsidRPr="00B8522A" w:rsidRDefault="00B8522A" w:rsidP="00B8522A">
            <w:pPr>
              <w:spacing w:line="275" w:lineRule="exact"/>
              <w:ind w:left="150" w:right="140"/>
              <w:jc w:val="center"/>
              <w:rPr>
                <w:rFonts w:ascii="Times New Roman" w:eastAsia="Times New Roman" w:hAnsi="Times New Roman" w:cs="Times New Roman"/>
                <w:sz w:val="24"/>
              </w:rPr>
            </w:pPr>
            <w:r w:rsidRPr="00B8522A">
              <w:rPr>
                <w:rFonts w:ascii="Times New Roman" w:eastAsia="Times New Roman" w:hAnsi="Times New Roman" w:cs="Times New Roman"/>
                <w:sz w:val="24"/>
              </w:rPr>
              <w:t>Резерв.</w:t>
            </w:r>
          </w:p>
          <w:p w:rsidR="00B8522A" w:rsidRPr="00B8522A" w:rsidRDefault="00B8522A" w:rsidP="00B8522A">
            <w:pPr>
              <w:spacing w:before="43"/>
              <w:ind w:left="149"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Повторение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(10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30" w:type="dxa"/>
          </w:tcPr>
          <w:p w:rsidR="00B8522A" w:rsidRPr="00B8522A" w:rsidRDefault="00B8522A" w:rsidP="00B8522A">
            <w:pPr>
              <w:rPr>
                <w:rFonts w:ascii="Times New Roman" w:eastAsia="Times New Roman" w:hAnsi="Times New Roman" w:cs="Times New Roman"/>
                <w:sz w:val="24"/>
              </w:rPr>
            </w:pPr>
          </w:p>
        </w:tc>
        <w:tc>
          <w:tcPr>
            <w:tcW w:w="5530" w:type="dxa"/>
          </w:tcPr>
          <w:p w:rsidR="00B8522A" w:rsidRPr="00B8522A" w:rsidRDefault="00B8522A" w:rsidP="00B8522A">
            <w:pPr>
              <w:rPr>
                <w:rFonts w:ascii="Times New Roman" w:eastAsia="Times New Roman" w:hAnsi="Times New Roman" w:cs="Times New Roman"/>
                <w:sz w:val="24"/>
              </w:rPr>
            </w:pP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8" w:after="0" w:line="240" w:lineRule="auto"/>
        <w:rPr>
          <w:rFonts w:ascii="Times New Roman" w:eastAsia="Times New Roman" w:hAnsi="Times New Roman" w:cs="Times New Roman"/>
          <w:b/>
          <w:sz w:val="27"/>
          <w:szCs w:val="26"/>
        </w:rPr>
      </w:pPr>
    </w:p>
    <w:p w:rsidR="00B8522A" w:rsidRPr="00B8522A" w:rsidRDefault="00B8522A" w:rsidP="00B8522A">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B8522A">
        <w:rPr>
          <w:rFonts w:ascii="Times New Roman" w:eastAsia="Times New Roman" w:hAnsi="Times New Roman" w:cs="Times New Roman"/>
          <w:b/>
          <w:sz w:val="24"/>
        </w:rPr>
        <w:t>КЛАСС</w:t>
      </w:r>
      <w:r w:rsidRPr="00B8522A">
        <w:rPr>
          <w:rFonts w:ascii="Times New Roman" w:eastAsia="Times New Roman" w:hAnsi="Times New Roman" w:cs="Times New Roman"/>
          <w:b/>
          <w:spacing w:val="-3"/>
          <w:sz w:val="24"/>
        </w:rPr>
        <w:t xml:space="preserve"> </w:t>
      </w:r>
      <w:r w:rsidRPr="00B8522A">
        <w:rPr>
          <w:rFonts w:ascii="Times New Roman" w:eastAsia="Times New Roman" w:hAnsi="Times New Roman" w:cs="Times New Roman"/>
          <w:b/>
          <w:sz w:val="24"/>
        </w:rPr>
        <w:t>(170</w:t>
      </w:r>
      <w:r w:rsidRPr="00B8522A">
        <w:rPr>
          <w:rFonts w:ascii="Times New Roman" w:eastAsia="Times New Roman" w:hAnsi="Times New Roman" w:cs="Times New Roman"/>
          <w:b/>
          <w:spacing w:val="-1"/>
          <w:sz w:val="24"/>
        </w:rPr>
        <w:t xml:space="preserve"> </w:t>
      </w:r>
      <w:r w:rsidRPr="00B8522A">
        <w:rPr>
          <w:rFonts w:ascii="Times New Roman" w:eastAsia="Times New Roman" w:hAnsi="Times New Roman" w:cs="Times New Roman"/>
          <w:b/>
          <w:sz w:val="24"/>
        </w:rPr>
        <w:t>Ч.)</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4" w:after="0"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635"/>
        </w:trPr>
        <w:tc>
          <w:tcPr>
            <w:tcW w:w="2376" w:type="dxa"/>
          </w:tcPr>
          <w:p w:rsidR="00B8522A" w:rsidRPr="00B8522A" w:rsidRDefault="00B8522A" w:rsidP="00B8522A">
            <w:pPr>
              <w:spacing w:line="275" w:lineRule="exact"/>
              <w:ind w:left="150" w:right="144"/>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Тема,</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раздел</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курса,</w:t>
            </w:r>
          </w:p>
          <w:p w:rsidR="00B8522A" w:rsidRPr="00B8522A" w:rsidRDefault="00B8522A" w:rsidP="00B8522A">
            <w:pPr>
              <w:spacing w:before="41"/>
              <w:ind w:left="150" w:right="144"/>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кол-во</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часов</w:t>
            </w:r>
          </w:p>
        </w:tc>
        <w:tc>
          <w:tcPr>
            <w:tcW w:w="3487" w:type="dxa"/>
          </w:tcPr>
          <w:p w:rsidR="00B8522A" w:rsidRPr="00B8522A" w:rsidRDefault="00B8522A" w:rsidP="00B8522A">
            <w:pPr>
              <w:spacing w:before="157"/>
              <w:ind w:left="391"/>
              <w:rPr>
                <w:rFonts w:ascii="Times New Roman" w:eastAsia="Times New Roman" w:hAnsi="Times New Roman" w:cs="Times New Roman"/>
                <w:b/>
                <w:i/>
                <w:sz w:val="24"/>
              </w:rPr>
            </w:pPr>
            <w:r w:rsidRPr="00B8522A">
              <w:rPr>
                <w:rFonts w:ascii="Times New Roman" w:eastAsia="Times New Roman" w:hAnsi="Times New Roman" w:cs="Times New Roman"/>
                <w:b/>
                <w:i/>
                <w:sz w:val="24"/>
              </w:rPr>
              <w:t>Предметное</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содержание</w:t>
            </w:r>
          </w:p>
        </w:tc>
        <w:tc>
          <w:tcPr>
            <w:tcW w:w="5472" w:type="dxa"/>
          </w:tcPr>
          <w:p w:rsidR="00B8522A" w:rsidRPr="00B8522A" w:rsidRDefault="00B8522A" w:rsidP="00B8522A">
            <w:pPr>
              <w:spacing w:before="39"/>
              <w:ind w:left="225" w:right="214"/>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Методы</w:t>
            </w:r>
            <w:r w:rsidRPr="00B8522A">
              <w:rPr>
                <w:rFonts w:ascii="Times New Roman" w:eastAsia="Times New Roman" w:hAnsi="Times New Roman" w:cs="Times New Roman"/>
                <w:b/>
                <w:i/>
                <w:spacing w:val="-4"/>
                <w:sz w:val="24"/>
              </w:rPr>
              <w:t xml:space="preserve"> </w:t>
            </w:r>
            <w:r w:rsidRPr="00B8522A">
              <w:rPr>
                <w:rFonts w:ascii="Times New Roman" w:eastAsia="Times New Roman" w:hAnsi="Times New Roman" w:cs="Times New Roman"/>
                <w:b/>
                <w:i/>
                <w:sz w:val="24"/>
              </w:rPr>
              <w:t>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формы</w:t>
            </w:r>
            <w:r w:rsidRPr="00B8522A">
              <w:rPr>
                <w:rFonts w:ascii="Times New Roman" w:eastAsia="Times New Roman" w:hAnsi="Times New Roman" w:cs="Times New Roman"/>
                <w:b/>
                <w:i/>
                <w:spacing w:val="-3"/>
                <w:sz w:val="24"/>
              </w:rPr>
              <w:t xml:space="preserve"> </w:t>
            </w:r>
            <w:r w:rsidRPr="00B8522A">
              <w:rPr>
                <w:rFonts w:ascii="Times New Roman" w:eastAsia="Times New Roman" w:hAnsi="Times New Roman" w:cs="Times New Roman"/>
                <w:b/>
                <w:i/>
                <w:sz w:val="24"/>
              </w:rPr>
              <w:t>организации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обучения.</w:t>
            </w:r>
          </w:p>
          <w:p w:rsidR="00B8522A" w:rsidRPr="00B8522A" w:rsidRDefault="00B8522A" w:rsidP="00B8522A">
            <w:pPr>
              <w:ind w:left="225" w:right="220"/>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Характеристика</w:t>
            </w:r>
            <w:r w:rsidRPr="00B8522A">
              <w:rPr>
                <w:rFonts w:ascii="Times New Roman" w:eastAsia="Times New Roman" w:hAnsi="Times New Roman" w:cs="Times New Roman"/>
                <w:b/>
                <w:i/>
                <w:spacing w:val="-5"/>
                <w:sz w:val="24"/>
              </w:rPr>
              <w:t xml:space="preserve"> </w:t>
            </w:r>
            <w:r w:rsidRPr="00B8522A">
              <w:rPr>
                <w:rFonts w:ascii="Times New Roman" w:eastAsia="Times New Roman" w:hAnsi="Times New Roman" w:cs="Times New Roman"/>
                <w:b/>
                <w:i/>
                <w:sz w:val="24"/>
              </w:rPr>
              <w:t>деятельности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обучающихся</w:t>
            </w:r>
          </w:p>
        </w:tc>
        <w:tc>
          <w:tcPr>
            <w:tcW w:w="3451" w:type="dxa"/>
          </w:tcPr>
          <w:p w:rsidR="00B8522A" w:rsidRPr="00B8522A" w:rsidRDefault="00B8522A" w:rsidP="00B8522A">
            <w:pPr>
              <w:spacing w:line="275" w:lineRule="exact"/>
              <w:ind w:left="409"/>
              <w:rPr>
                <w:rFonts w:ascii="Times New Roman" w:eastAsia="Times New Roman" w:hAnsi="Times New Roman" w:cs="Times New Roman"/>
                <w:b/>
                <w:i/>
                <w:sz w:val="24"/>
              </w:rPr>
            </w:pPr>
            <w:r w:rsidRPr="00B8522A">
              <w:rPr>
                <w:rFonts w:ascii="Times New Roman" w:eastAsia="Times New Roman" w:hAnsi="Times New Roman" w:cs="Times New Roman"/>
                <w:b/>
                <w:i/>
                <w:sz w:val="24"/>
              </w:rPr>
              <w:t>Используемые</w:t>
            </w:r>
            <w:r w:rsidRPr="00B8522A">
              <w:rPr>
                <w:rFonts w:ascii="Times New Roman" w:eastAsia="Times New Roman" w:hAnsi="Times New Roman" w:cs="Times New Roman"/>
                <w:b/>
                <w:i/>
                <w:spacing w:val="-3"/>
                <w:sz w:val="24"/>
              </w:rPr>
              <w:t xml:space="preserve"> </w:t>
            </w:r>
            <w:r w:rsidRPr="00B8522A">
              <w:rPr>
                <w:rFonts w:ascii="Times New Roman" w:eastAsia="Times New Roman" w:hAnsi="Times New Roman" w:cs="Times New Roman"/>
                <w:b/>
                <w:i/>
                <w:sz w:val="24"/>
              </w:rPr>
              <w:t>ЭОР/ЦОР</w:t>
            </w:r>
          </w:p>
        </w:tc>
      </w:tr>
      <w:tr w:rsidR="00B8522A" w:rsidRPr="00B8522A" w:rsidTr="00EF0B46">
        <w:trPr>
          <w:trHeight w:val="2484"/>
        </w:trPr>
        <w:tc>
          <w:tcPr>
            <w:tcW w:w="2376" w:type="dxa"/>
          </w:tcPr>
          <w:p w:rsidR="00B8522A" w:rsidRPr="00B8522A" w:rsidRDefault="00B8522A" w:rsidP="00B8522A">
            <w:pPr>
              <w:spacing w:line="276" w:lineRule="auto"/>
              <w:ind w:left="866" w:right="858" w:firstLine="2"/>
              <w:jc w:val="center"/>
              <w:rPr>
                <w:rFonts w:ascii="Times New Roman" w:eastAsia="Times New Roman" w:hAnsi="Times New Roman" w:cs="Times New Roman"/>
                <w:sz w:val="24"/>
              </w:rPr>
            </w:pP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(10</w:t>
            </w:r>
            <w:r w:rsidRPr="00B8522A">
              <w:rPr>
                <w:rFonts w:ascii="Times New Roman" w:eastAsia="Times New Roman" w:hAnsi="Times New Roman" w:cs="Times New Roman"/>
                <w:spacing w:val="-14"/>
                <w:sz w:val="24"/>
              </w:rPr>
              <w:t xml:space="preserve"> </w:t>
            </w:r>
            <w:r w:rsidRPr="00B8522A">
              <w:rPr>
                <w:rFonts w:ascii="Times New Roman" w:eastAsia="Times New Roman" w:hAnsi="Times New Roman" w:cs="Times New Roman"/>
                <w:sz w:val="24"/>
              </w:rPr>
              <w:t>ч.)</w:t>
            </w:r>
          </w:p>
        </w:tc>
        <w:tc>
          <w:tcPr>
            <w:tcW w:w="3487" w:type="dxa"/>
          </w:tcPr>
          <w:p w:rsidR="00B8522A" w:rsidRPr="00B8522A" w:rsidRDefault="00B8522A" w:rsidP="00B8522A">
            <w:pPr>
              <w:tabs>
                <w:tab w:val="left" w:pos="2276"/>
              </w:tabs>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Числа в пределах 1000: чтение,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сравнение,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виде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суммы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разрядных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слагаемых.</w:t>
            </w:r>
          </w:p>
          <w:p w:rsidR="00B8522A" w:rsidRPr="00B8522A" w:rsidRDefault="00B8522A" w:rsidP="00B8522A">
            <w:pPr>
              <w:tabs>
                <w:tab w:val="left" w:pos="2070"/>
              </w:tabs>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Равенства и неравенства: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чтение,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составление,</w:t>
            </w:r>
          </w:p>
          <w:p w:rsidR="00B8522A" w:rsidRPr="00B8522A" w:rsidRDefault="00B8522A" w:rsidP="00B8522A">
            <w:pPr>
              <w:tabs>
                <w:tab w:val="left" w:pos="2192"/>
              </w:tabs>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установление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истинности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(верное/неверное).</w:t>
            </w:r>
          </w:p>
          <w:p w:rsidR="00B8522A" w:rsidRPr="00B8522A" w:rsidRDefault="00B8522A" w:rsidP="00B8522A">
            <w:pPr>
              <w:spacing w:line="257" w:lineRule="exact"/>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Увеличение/уменьшение</w:t>
            </w:r>
            <w:r w:rsidRPr="00B8522A">
              <w:rPr>
                <w:rFonts w:ascii="Times New Roman" w:eastAsia="Times New Roman" w:hAnsi="Times New Roman" w:cs="Times New Roman"/>
                <w:spacing w:val="54"/>
                <w:sz w:val="24"/>
              </w:rPr>
              <w:t xml:space="preserve"> </w:t>
            </w:r>
            <w:r w:rsidRPr="00B8522A">
              <w:rPr>
                <w:rFonts w:ascii="Times New Roman" w:eastAsia="Times New Roman" w:hAnsi="Times New Roman" w:cs="Times New Roman"/>
                <w:sz w:val="24"/>
              </w:rPr>
              <w:t>числа</w:t>
            </w:r>
          </w:p>
        </w:tc>
        <w:tc>
          <w:tcPr>
            <w:tcW w:w="5472" w:type="dxa"/>
          </w:tcPr>
          <w:p w:rsidR="00B8522A" w:rsidRPr="00B8522A" w:rsidRDefault="00B8522A" w:rsidP="00B8522A">
            <w:pPr>
              <w:ind w:left="109"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Устная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письменная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составление и чтение, сравнение и упорядочение,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 в виде суммы разрядных слагаемых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 дополнение до заданного числа; выбор чисел 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разряда,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чётность и т. д.).</w:t>
            </w:r>
          </w:p>
          <w:p w:rsidR="00B8522A" w:rsidRPr="00B8522A" w:rsidRDefault="00B8522A" w:rsidP="00B8522A">
            <w:pPr>
              <w:spacing w:line="270" w:lineRule="atLeast"/>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различение,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называние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терминов,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знаков;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38"/>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38"/>
                <w:sz w:val="24"/>
              </w:rPr>
              <w:t xml:space="preserve"> </w:t>
            </w:r>
            <w:r w:rsidRPr="00B8522A">
              <w:rPr>
                <w:rFonts w:ascii="Times New Roman" w:eastAsia="Times New Roman" w:hAnsi="Times New Roman" w:cs="Times New Roman"/>
                <w:sz w:val="24"/>
              </w:rPr>
              <w:t>письме</w:t>
            </w:r>
            <w:r w:rsidRPr="00B8522A">
              <w:rPr>
                <w:rFonts w:ascii="Times New Roman" w:eastAsia="Times New Roman" w:hAnsi="Times New Roman" w:cs="Times New Roman"/>
                <w:spacing w:val="38"/>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40"/>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39"/>
                <w:sz w:val="24"/>
              </w:rPr>
              <w:t xml:space="preserve"> </w:t>
            </w:r>
            <w:r w:rsidRPr="00B8522A">
              <w:rPr>
                <w:rFonts w:ascii="Times New Roman" w:eastAsia="Times New Roman" w:hAnsi="Times New Roman" w:cs="Times New Roman"/>
                <w:sz w:val="24"/>
              </w:rPr>
              <w:t>речи</w:t>
            </w:r>
            <w:r w:rsidRPr="00B8522A">
              <w:rPr>
                <w:rFonts w:ascii="Times New Roman" w:eastAsia="Times New Roman" w:hAnsi="Times New Roman" w:cs="Times New Roman"/>
                <w:spacing w:val="40"/>
                <w:sz w:val="24"/>
              </w:rPr>
              <w:t xml:space="preserve"> </w:t>
            </w:r>
            <w:r w:rsidRPr="00B8522A">
              <w:rPr>
                <w:rFonts w:ascii="Times New Roman" w:eastAsia="Times New Roman" w:hAnsi="Times New Roman" w:cs="Times New Roman"/>
                <w:sz w:val="24"/>
              </w:rPr>
              <w:t>при</w:t>
            </w:r>
          </w:p>
        </w:tc>
        <w:tc>
          <w:tcPr>
            <w:tcW w:w="3451" w:type="dxa"/>
          </w:tcPr>
          <w:p w:rsidR="00B8522A" w:rsidRPr="00B8522A" w:rsidRDefault="00B8522A" w:rsidP="00B8522A">
            <w:pPr>
              <w:ind w:left="95" w:right="813" w:firstLine="16"/>
              <w:rPr>
                <w:rFonts w:ascii="Times New Roman" w:eastAsia="Times New Roman" w:hAnsi="Times New Roman" w:cs="Times New Roman"/>
                <w:sz w:val="24"/>
              </w:rPr>
            </w:pPr>
            <w:hyperlink r:id="rId72">
              <w:r w:rsidRPr="00B8522A">
                <w:rPr>
                  <w:rFonts w:ascii="Times New Roman" w:eastAsia="Times New Roman" w:hAnsi="Times New Roman" w:cs="Times New Roman"/>
                  <w:color w:val="0087CC"/>
                  <w:sz w:val="24"/>
                  <w:u w:val="single" w:color="0087CC"/>
                </w:rPr>
                <w:t>http://elementy.ru/email</w:t>
              </w:r>
            </w:hyperlink>
            <w:r w:rsidRPr="00B8522A">
              <w:rPr>
                <w:rFonts w:ascii="Times New Roman" w:eastAsia="Times New Roman" w:hAnsi="Times New Roman" w:cs="Times New Roman"/>
                <w:color w:val="0087CC"/>
                <w:spacing w:val="1"/>
                <w:sz w:val="24"/>
              </w:rPr>
              <w:t xml:space="preserve"> </w:t>
            </w:r>
            <w:r w:rsidRPr="00B8522A">
              <w:rPr>
                <w:rFonts w:ascii="Times New Roman" w:eastAsia="Times New Roman" w:hAnsi="Times New Roman" w:cs="Times New Roman"/>
                <w:color w:val="333333"/>
                <w:sz w:val="24"/>
              </w:rPr>
              <w:t>-</w:t>
            </w:r>
            <w:r w:rsidRPr="00B8522A">
              <w:rPr>
                <w:rFonts w:ascii="Times New Roman" w:eastAsia="Times New Roman" w:hAnsi="Times New Roman" w:cs="Times New Roman"/>
                <w:color w:val="333333"/>
                <w:spacing w:val="-57"/>
                <w:sz w:val="24"/>
              </w:rPr>
              <w:t xml:space="preserve"> </w:t>
            </w:r>
            <w:hyperlink r:id="rId73">
              <w:r w:rsidRPr="00B8522A">
                <w:rPr>
                  <w:rFonts w:ascii="Times New Roman" w:eastAsia="Times New Roman" w:hAnsi="Times New Roman" w:cs="Times New Roman"/>
                  <w:color w:val="0087CC"/>
                  <w:sz w:val="24"/>
                  <w:u w:val="single" w:color="0087CC"/>
                </w:rPr>
                <w:t>http://clow.ru</w:t>
              </w:r>
            </w:hyperlink>
            <w:r w:rsidRPr="00B8522A">
              <w:rPr>
                <w:rFonts w:ascii="Times New Roman" w:eastAsia="Times New Roman" w:hAnsi="Times New Roman" w:cs="Times New Roman"/>
                <w:color w:val="0087CC"/>
                <w:spacing w:val="1"/>
                <w:sz w:val="24"/>
              </w:rPr>
              <w:t xml:space="preserve"> </w:t>
            </w:r>
            <w:hyperlink r:id="rId74">
              <w:r w:rsidRPr="00B8522A">
                <w:rPr>
                  <w:rFonts w:ascii="Times New Roman" w:eastAsia="Times New Roman" w:hAnsi="Times New Roman" w:cs="Times New Roman"/>
                  <w:color w:val="0087CC"/>
                  <w:sz w:val="24"/>
                  <w:u w:val="single" w:color="0087CC"/>
                </w:rPr>
                <w:t>http://www.n-shkola.ru</w:t>
              </w:r>
            </w:hyperlink>
            <w:r w:rsidRPr="00B8522A">
              <w:rPr>
                <w:rFonts w:ascii="Times New Roman" w:eastAsia="Times New Roman" w:hAnsi="Times New Roman" w:cs="Times New Roman"/>
                <w:color w:val="0087CC"/>
                <w:spacing w:val="1"/>
                <w:sz w:val="24"/>
              </w:rPr>
              <w:t xml:space="preserve"> </w:t>
            </w:r>
            <w:hyperlink r:id="rId75">
              <w:r w:rsidRPr="00B8522A">
                <w:rPr>
                  <w:rFonts w:ascii="Times New Roman" w:eastAsia="Times New Roman" w:hAnsi="Times New Roman" w:cs="Times New Roman"/>
                  <w:color w:val="0087CC"/>
                  <w:sz w:val="24"/>
                  <w:u w:val="single" w:color="0087CC"/>
                </w:rPr>
                <w:t>http://school-</w:t>
              </w:r>
            </w:hyperlink>
          </w:p>
          <w:p w:rsidR="00B8522A" w:rsidRPr="00B8522A" w:rsidRDefault="00B8522A" w:rsidP="00B8522A">
            <w:pPr>
              <w:spacing w:line="270" w:lineRule="atLeast"/>
              <w:ind w:left="111" w:right="374" w:hanging="140"/>
              <w:rPr>
                <w:rFonts w:ascii="Times New Roman" w:eastAsia="Times New Roman" w:hAnsi="Times New Roman" w:cs="Times New Roman"/>
                <w:sz w:val="24"/>
              </w:rPr>
            </w:pPr>
            <w:hyperlink r:id="rId76">
              <w:r w:rsidRPr="00B8522A">
                <w:rPr>
                  <w:rFonts w:ascii="Times New Roman" w:eastAsia="Times New Roman" w:hAnsi="Times New Roman" w:cs="Times New Roman"/>
                  <w:color w:val="0087CC"/>
                  <w:sz w:val="24"/>
                  <w:u w:val="single" w:color="0087CC"/>
                </w:rPr>
                <w:t>collection.edu.ru</w:t>
              </w:r>
            </w:hyperlink>
            <w:r w:rsidRPr="00B8522A">
              <w:rPr>
                <w:rFonts w:ascii="Times New Roman" w:eastAsia="Times New Roman" w:hAnsi="Times New Roman" w:cs="Times New Roman"/>
                <w:color w:val="0087CC"/>
                <w:spacing w:val="1"/>
                <w:sz w:val="24"/>
              </w:rPr>
              <w:t xml:space="preserve"> </w:t>
            </w:r>
            <w:hyperlink r:id="rId77">
              <w:r w:rsidRPr="00B8522A">
                <w:rPr>
                  <w:rFonts w:ascii="Times New Roman" w:eastAsia="Times New Roman" w:hAnsi="Times New Roman" w:cs="Times New Roman"/>
                  <w:color w:val="0087CC"/>
                  <w:sz w:val="24"/>
                  <w:u w:val="single" w:color="0087CC"/>
                </w:rPr>
                <w:t>http://www.uchportal.ru</w:t>
              </w:r>
            </w:hyperlink>
            <w:r w:rsidRPr="00B8522A">
              <w:rPr>
                <w:rFonts w:ascii="Times New Roman" w:eastAsia="Times New Roman" w:hAnsi="Times New Roman" w:cs="Times New Roman"/>
                <w:color w:val="0087CC"/>
                <w:spacing w:val="1"/>
                <w:sz w:val="24"/>
              </w:rPr>
              <w:t xml:space="preserve"> </w:t>
            </w:r>
            <w:hyperlink r:id="rId78">
              <w:r w:rsidRPr="00B8522A">
                <w:rPr>
                  <w:rFonts w:ascii="Times New Roman" w:eastAsia="Times New Roman" w:hAnsi="Times New Roman" w:cs="Times New Roman"/>
                  <w:color w:val="0087CC"/>
                  <w:sz w:val="24"/>
                  <w:u w:val="single" w:color="0087CC"/>
                </w:rPr>
                <w:t>http://school-collection.edu.ru</w:t>
              </w:r>
            </w:hyperlink>
            <w:r w:rsidRPr="00B8522A">
              <w:rPr>
                <w:rFonts w:ascii="Times New Roman" w:eastAsia="Times New Roman" w:hAnsi="Times New Roman" w:cs="Times New Roman"/>
                <w:color w:val="0087CC"/>
                <w:spacing w:val="1"/>
                <w:sz w:val="24"/>
              </w:rPr>
              <w:t xml:space="preserve"> </w:t>
            </w:r>
            <w:hyperlink r:id="rId79">
              <w:r w:rsidRPr="00B8522A">
                <w:rPr>
                  <w:rFonts w:ascii="Times New Roman" w:eastAsia="Times New Roman" w:hAnsi="Times New Roman" w:cs="Times New Roman"/>
                  <w:color w:val="0087CC"/>
                  <w:sz w:val="24"/>
                  <w:u w:val="single" w:color="0087CC"/>
                </w:rPr>
                <w:t>http://nachalka.info</w:t>
              </w:r>
            </w:hyperlink>
            <w:r w:rsidRPr="00B8522A">
              <w:rPr>
                <w:rFonts w:ascii="Times New Roman" w:eastAsia="Times New Roman" w:hAnsi="Times New Roman" w:cs="Times New Roman"/>
                <w:color w:val="0087CC"/>
                <w:spacing w:val="1"/>
                <w:sz w:val="24"/>
              </w:rPr>
              <w:t xml:space="preserve"> </w:t>
            </w:r>
            <w:hyperlink r:id="rId80">
              <w:r w:rsidRPr="00B8522A">
                <w:rPr>
                  <w:rFonts w:ascii="Times New Roman" w:eastAsia="Times New Roman" w:hAnsi="Times New Roman" w:cs="Times New Roman"/>
                  <w:color w:val="0087CC"/>
                  <w:sz w:val="24"/>
                  <w:u w:val="single" w:color="0087CC"/>
                </w:rPr>
                <w:t>http://www.openclass.ru</w:t>
              </w:r>
            </w:hyperlink>
          </w:p>
        </w:tc>
      </w:tr>
    </w:tbl>
    <w:p w:rsidR="00B8522A" w:rsidRPr="00B8522A" w:rsidRDefault="00B8522A" w:rsidP="00B8522A">
      <w:pPr>
        <w:widowControl w:val="0"/>
        <w:autoSpaceDE w:val="0"/>
        <w:autoSpaceDN w:val="0"/>
        <w:spacing w:after="0" w:line="270" w:lineRule="atLeast"/>
        <w:rPr>
          <w:rFonts w:ascii="Times New Roman" w:eastAsia="Times New Roman" w:hAnsi="Times New Roman" w:cs="Times New Roman"/>
          <w:sz w:val="24"/>
          <w:lang w:val="en-US"/>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1853"/>
        <w:gridCol w:w="529"/>
        <w:gridCol w:w="1103"/>
        <w:gridCol w:w="5471"/>
        <w:gridCol w:w="3450"/>
      </w:tblGrid>
      <w:tr w:rsidR="00B8522A" w:rsidRPr="00B8522A" w:rsidTr="00EF0B46">
        <w:trPr>
          <w:trHeight w:val="8555"/>
        </w:trPr>
        <w:tc>
          <w:tcPr>
            <w:tcW w:w="2376" w:type="dxa"/>
          </w:tcPr>
          <w:p w:rsidR="00B8522A" w:rsidRPr="00B8522A" w:rsidRDefault="00B8522A" w:rsidP="00B8522A">
            <w:pPr>
              <w:rPr>
                <w:rFonts w:ascii="Times New Roman" w:eastAsia="Times New Roman" w:hAnsi="Times New Roman" w:cs="Times New Roman"/>
                <w:sz w:val="24"/>
              </w:rPr>
            </w:pPr>
          </w:p>
        </w:tc>
        <w:tc>
          <w:tcPr>
            <w:tcW w:w="1853" w:type="dxa"/>
            <w:tcBorders>
              <w:right w:val="nil"/>
            </w:tcBorders>
          </w:tcPr>
          <w:p w:rsidR="00B8522A" w:rsidRPr="00B8522A" w:rsidRDefault="00B8522A" w:rsidP="00B8522A">
            <w:pPr>
              <w:tabs>
                <w:tab w:val="left" w:pos="515"/>
              </w:tabs>
              <w:ind w:left="108" w:right="-15"/>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z w:val="24"/>
              </w:rPr>
              <w:tab/>
              <w:t>несколько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 чисел.</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Свойства</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чисел</w:t>
            </w:r>
          </w:p>
        </w:tc>
        <w:tc>
          <w:tcPr>
            <w:tcW w:w="529" w:type="dxa"/>
            <w:tcBorders>
              <w:left w:val="nil"/>
              <w:right w:val="nil"/>
            </w:tcBorders>
          </w:tcPr>
          <w:p w:rsidR="00B8522A" w:rsidRPr="00B8522A" w:rsidRDefault="00B8522A" w:rsidP="00B8522A">
            <w:pPr>
              <w:spacing w:line="275" w:lineRule="exact"/>
              <w:ind w:left="8"/>
              <w:rPr>
                <w:rFonts w:ascii="Times New Roman" w:eastAsia="Times New Roman" w:hAnsi="Times New Roman" w:cs="Times New Roman"/>
                <w:sz w:val="24"/>
              </w:rPr>
            </w:pPr>
            <w:r w:rsidRPr="00B8522A">
              <w:rPr>
                <w:rFonts w:ascii="Times New Roman" w:eastAsia="Times New Roman" w:hAnsi="Times New Roman" w:cs="Times New Roman"/>
                <w:sz w:val="24"/>
              </w:rPr>
              <w:t>раз.</w:t>
            </w:r>
          </w:p>
        </w:tc>
        <w:tc>
          <w:tcPr>
            <w:tcW w:w="1103" w:type="dxa"/>
            <w:tcBorders>
              <w:left w:val="nil"/>
            </w:tcBorders>
          </w:tcPr>
          <w:p w:rsidR="00B8522A" w:rsidRPr="00B8522A" w:rsidRDefault="00B8522A" w:rsidP="00B8522A">
            <w:pPr>
              <w:spacing w:line="275" w:lineRule="exact"/>
              <w:ind w:left="153"/>
              <w:rPr>
                <w:rFonts w:ascii="Times New Roman" w:eastAsia="Times New Roman" w:hAnsi="Times New Roman" w:cs="Times New Roman"/>
                <w:sz w:val="24"/>
              </w:rPr>
            </w:pPr>
            <w:r w:rsidRPr="00B8522A">
              <w:rPr>
                <w:rFonts w:ascii="Times New Roman" w:eastAsia="Times New Roman" w:hAnsi="Times New Roman" w:cs="Times New Roman"/>
                <w:sz w:val="24"/>
              </w:rPr>
              <w:t>Кратное</w:t>
            </w:r>
          </w:p>
        </w:tc>
        <w:tc>
          <w:tcPr>
            <w:tcW w:w="5471" w:type="dxa"/>
          </w:tcPr>
          <w:p w:rsidR="00B8522A" w:rsidRPr="00B8522A" w:rsidRDefault="00B8522A" w:rsidP="00B8522A">
            <w:pPr>
              <w:ind w:left="111"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формулировании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вывода,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объяснении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ответа,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ведении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математических записей.</w:t>
            </w:r>
          </w:p>
          <w:p w:rsidR="00B8522A" w:rsidRPr="00B8522A" w:rsidRDefault="00B8522A" w:rsidP="00B8522A">
            <w:pPr>
              <w:ind w:left="111" w:right="93"/>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 в парах/группах. Обнаружение и 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общего свойства группы чисел, поиск уникальных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группы чисел.</w:t>
            </w:r>
          </w:p>
          <w:p w:rsidR="00B8522A" w:rsidRPr="00B8522A" w:rsidRDefault="00B8522A" w:rsidP="00B8522A">
            <w:pPr>
              <w:ind w:left="111" w:right="92"/>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латинских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букв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арифметических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обозначения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 фигур.</w:t>
            </w:r>
          </w:p>
          <w:p w:rsidR="00B8522A" w:rsidRPr="00B8522A" w:rsidRDefault="00B8522A" w:rsidP="00B8522A">
            <w:pPr>
              <w:ind w:left="111" w:right="91"/>
              <w:jc w:val="both"/>
              <w:rPr>
                <w:rFonts w:ascii="Times New Roman" w:eastAsia="Times New Roman" w:hAnsi="Times New Roman" w:cs="Times New Roman"/>
                <w:sz w:val="24"/>
              </w:rPr>
            </w:pPr>
            <w:r w:rsidRPr="00B8522A">
              <w:rPr>
                <w:rFonts w:ascii="Times New Roman" w:eastAsia="Times New Roman" w:hAnsi="Times New Roman" w:cs="Times New Roman"/>
                <w:sz w:val="24"/>
              </w:rPr>
              <w:t>Игры-соревнования,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связанные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анализом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текста,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распределением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(других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объектов)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группы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одному-двум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существенным</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основаниям,</w:t>
            </w:r>
          </w:p>
          <w:p w:rsidR="00B8522A" w:rsidRPr="00B8522A" w:rsidRDefault="00B8522A" w:rsidP="00B8522A">
            <w:pPr>
              <w:ind w:left="111" w:right="92"/>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представлением числа разными способами (в виде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предметной модели, суммы разрядных слагаемых,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словесной или цифровой записи), использованием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построения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утверждения,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текста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(например,</w:t>
            </w:r>
          </w:p>
          <w:p w:rsidR="00B8522A" w:rsidRPr="00B8522A" w:rsidRDefault="00B8522A" w:rsidP="00B8522A">
            <w:pPr>
              <w:ind w:left="111"/>
              <w:jc w:val="both"/>
              <w:rPr>
                <w:rFonts w:ascii="Times New Roman" w:eastAsia="Times New Roman" w:hAnsi="Times New Roman" w:cs="Times New Roman"/>
                <w:sz w:val="24"/>
              </w:rPr>
            </w:pPr>
            <w:r w:rsidRPr="00B8522A">
              <w:rPr>
                <w:rFonts w:ascii="Times New Roman" w:eastAsia="Times New Roman" w:hAnsi="Times New Roman" w:cs="Times New Roman"/>
                <w:sz w:val="24"/>
              </w:rPr>
              <w:t>текста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объяснения)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проверки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его</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истинности</w:t>
            </w:r>
          </w:p>
        </w:tc>
        <w:tc>
          <w:tcPr>
            <w:tcW w:w="3450" w:type="dxa"/>
          </w:tcPr>
          <w:p w:rsidR="00B8522A" w:rsidRPr="00B8522A" w:rsidRDefault="00B8522A" w:rsidP="00B8522A">
            <w:pPr>
              <w:ind w:left="114" w:right="231"/>
              <w:rPr>
                <w:rFonts w:ascii="Times New Roman" w:eastAsia="Times New Roman" w:hAnsi="Times New Roman" w:cs="Times New Roman"/>
                <w:sz w:val="24"/>
              </w:rPr>
            </w:pPr>
            <w:hyperlink r:id="rId81">
              <w:r w:rsidRPr="00B8522A">
                <w:rPr>
                  <w:rFonts w:ascii="Times New Roman" w:eastAsia="Times New Roman" w:hAnsi="Times New Roman" w:cs="Times New Roman"/>
                  <w:color w:val="0087CC"/>
                  <w:sz w:val="24"/>
                  <w:u w:val="single" w:color="0087CC"/>
                </w:rPr>
                <w:t>http://www.zavuch.info</w:t>
              </w:r>
            </w:hyperlink>
            <w:r w:rsidRPr="00B8522A">
              <w:rPr>
                <w:rFonts w:ascii="Times New Roman" w:eastAsia="Times New Roman" w:hAnsi="Times New Roman" w:cs="Times New Roman"/>
                <w:color w:val="0087CC"/>
                <w:spacing w:val="1"/>
                <w:sz w:val="24"/>
              </w:rPr>
              <w:t xml:space="preserve"> </w:t>
            </w:r>
            <w:hyperlink r:id="rId82">
              <w:r w:rsidRPr="00B8522A">
                <w:rPr>
                  <w:rFonts w:ascii="Times New Roman" w:eastAsia="Times New Roman" w:hAnsi="Times New Roman" w:cs="Times New Roman"/>
                  <w:color w:val="0087CC"/>
                  <w:sz w:val="24"/>
                  <w:u w:val="single" w:color="0087CC"/>
                </w:rPr>
                <w:t>http://www.mat-reshka.com</w:t>
              </w:r>
            </w:hyperlink>
            <w:r w:rsidRPr="00B8522A">
              <w:rPr>
                <w:rFonts w:ascii="Times New Roman" w:eastAsia="Times New Roman" w:hAnsi="Times New Roman" w:cs="Times New Roman"/>
                <w:color w:val="0087CC"/>
                <w:spacing w:val="1"/>
                <w:sz w:val="24"/>
              </w:rPr>
              <w:t xml:space="preserve"> </w:t>
            </w:r>
            <w:hyperlink r:id="rId83">
              <w:r w:rsidRPr="00B8522A">
                <w:rPr>
                  <w:rFonts w:ascii="Times New Roman" w:eastAsia="Times New Roman" w:hAnsi="Times New Roman" w:cs="Times New Roman"/>
                  <w:color w:val="0087CC"/>
                  <w:sz w:val="24"/>
                  <w:u w:val="single" w:color="0087CC"/>
                </w:rPr>
                <w:t>http://www.solnet.ee</w:t>
              </w:r>
            </w:hyperlink>
            <w:r w:rsidRPr="00B8522A">
              <w:rPr>
                <w:rFonts w:ascii="Times New Roman" w:eastAsia="Times New Roman" w:hAnsi="Times New Roman" w:cs="Times New Roman"/>
                <w:color w:val="0087CC"/>
                <w:spacing w:val="1"/>
                <w:sz w:val="24"/>
              </w:rPr>
              <w:t xml:space="preserve"> </w:t>
            </w:r>
            <w:hyperlink r:id="rId84">
              <w:r w:rsidRPr="00B8522A">
                <w:rPr>
                  <w:rFonts w:ascii="Times New Roman" w:eastAsia="Times New Roman" w:hAnsi="Times New Roman" w:cs="Times New Roman"/>
                  <w:color w:val="0087CC"/>
                  <w:sz w:val="24"/>
                  <w:u w:val="single" w:color="0087CC"/>
                </w:rPr>
                <w:t>http://nsc.1september.ru</w:t>
              </w:r>
            </w:hyperlink>
            <w:r w:rsidRPr="00B8522A">
              <w:rPr>
                <w:rFonts w:ascii="Times New Roman" w:eastAsia="Times New Roman" w:hAnsi="Times New Roman" w:cs="Times New Roman"/>
                <w:color w:val="0087CC"/>
                <w:spacing w:val="1"/>
                <w:sz w:val="24"/>
              </w:rPr>
              <w:t xml:space="preserve"> </w:t>
            </w:r>
            <w:hyperlink r:id="rId85">
              <w:r w:rsidRPr="00B8522A">
                <w:rPr>
                  <w:rFonts w:ascii="Times New Roman" w:eastAsia="Times New Roman" w:hAnsi="Times New Roman" w:cs="Times New Roman"/>
                  <w:color w:val="0087CC"/>
                  <w:sz w:val="24"/>
                  <w:u w:val="single" w:color="0087CC"/>
                </w:rPr>
                <w:t>http://viki.rdf.ru</w:t>
              </w:r>
            </w:hyperlink>
            <w:r w:rsidRPr="00B8522A">
              <w:rPr>
                <w:rFonts w:ascii="Times New Roman" w:eastAsia="Times New Roman" w:hAnsi="Times New Roman" w:cs="Times New Roman"/>
                <w:color w:val="0087CC"/>
                <w:spacing w:val="1"/>
                <w:sz w:val="24"/>
              </w:rPr>
              <w:t xml:space="preserve"> </w:t>
            </w:r>
            <w:hyperlink r:id="rId86">
              <w:r w:rsidRPr="00B8522A">
                <w:rPr>
                  <w:rFonts w:ascii="Times New Roman" w:eastAsia="Times New Roman" w:hAnsi="Times New Roman" w:cs="Times New Roman"/>
                  <w:color w:val="0087CC"/>
                  <w:sz w:val="24"/>
                  <w:u w:val="single" w:color="0087CC"/>
                </w:rPr>
                <w:t>http://www.nachalka.com/photo</w:t>
              </w:r>
            </w:hyperlink>
            <w:r w:rsidRPr="00B8522A">
              <w:rPr>
                <w:rFonts w:ascii="Times New Roman" w:eastAsia="Times New Roman" w:hAnsi="Times New Roman" w:cs="Times New Roman"/>
                <w:color w:val="0087CC"/>
                <w:spacing w:val="-58"/>
                <w:sz w:val="24"/>
              </w:rPr>
              <w:t xml:space="preserve"> </w:t>
            </w:r>
            <w:hyperlink r:id="rId87">
              <w:r w:rsidRPr="00B8522A">
                <w:rPr>
                  <w:rFonts w:ascii="Times New Roman" w:eastAsia="Times New Roman" w:hAnsi="Times New Roman" w:cs="Times New Roman"/>
                  <w:color w:val="0087CC"/>
                  <w:sz w:val="24"/>
                  <w:u w:val="single" w:color="0087CC"/>
                </w:rPr>
                <w:t>http://eor-np.ru</w:t>
              </w:r>
            </w:hyperlink>
            <w:r w:rsidRPr="00B8522A">
              <w:rPr>
                <w:rFonts w:ascii="Times New Roman" w:eastAsia="Times New Roman" w:hAnsi="Times New Roman" w:cs="Times New Roman"/>
                <w:color w:val="0087CC"/>
                <w:spacing w:val="1"/>
                <w:sz w:val="24"/>
              </w:rPr>
              <w:t xml:space="preserve"> </w:t>
            </w:r>
            <w:hyperlink r:id="rId88">
              <w:r w:rsidRPr="00B8522A">
                <w:rPr>
                  <w:rFonts w:ascii="Times New Roman" w:eastAsia="Times New Roman" w:hAnsi="Times New Roman" w:cs="Times New Roman"/>
                  <w:color w:val="0087CC"/>
                  <w:sz w:val="24"/>
                  <w:u w:val="single" w:color="0087CC"/>
                </w:rPr>
                <w:t>http://www.mobintech.ru</w:t>
              </w:r>
            </w:hyperlink>
            <w:r w:rsidRPr="00B8522A">
              <w:rPr>
                <w:rFonts w:ascii="Times New Roman" w:eastAsia="Times New Roman" w:hAnsi="Times New Roman" w:cs="Times New Roman"/>
                <w:color w:val="0087CC"/>
                <w:spacing w:val="1"/>
                <w:sz w:val="24"/>
              </w:rPr>
              <w:t xml:space="preserve"> </w:t>
            </w:r>
            <w:hyperlink r:id="rId89">
              <w:r w:rsidRPr="00B8522A">
                <w:rPr>
                  <w:rFonts w:ascii="Times New Roman" w:eastAsia="Times New Roman" w:hAnsi="Times New Roman" w:cs="Times New Roman"/>
                  <w:color w:val="0087CC"/>
                  <w:sz w:val="24"/>
                  <w:u w:val="single" w:color="0087CC"/>
                </w:rPr>
                <w:t>http://window.edu.ru</w:t>
              </w:r>
            </w:hyperlink>
            <w:r w:rsidRPr="00B8522A">
              <w:rPr>
                <w:rFonts w:ascii="Times New Roman" w:eastAsia="Times New Roman" w:hAnsi="Times New Roman" w:cs="Times New Roman"/>
                <w:color w:val="0087CC"/>
                <w:spacing w:val="1"/>
                <w:sz w:val="24"/>
              </w:rPr>
              <w:t xml:space="preserve"> </w:t>
            </w:r>
            <w:hyperlink r:id="rId90">
              <w:r w:rsidRPr="00B8522A">
                <w:rPr>
                  <w:rFonts w:ascii="Times New Roman" w:eastAsia="Times New Roman" w:hAnsi="Times New Roman" w:cs="Times New Roman"/>
                  <w:color w:val="0087CC"/>
                  <w:sz w:val="24"/>
                  <w:u w:val="single" w:color="0087CC"/>
                </w:rPr>
                <w:t>http://avtatuzova.ru</w:t>
              </w:r>
            </w:hyperlink>
            <w:r w:rsidRPr="00B8522A">
              <w:rPr>
                <w:rFonts w:ascii="Times New Roman" w:eastAsia="Times New Roman" w:hAnsi="Times New Roman" w:cs="Times New Roman"/>
                <w:color w:val="0087CC"/>
                <w:spacing w:val="1"/>
                <w:sz w:val="24"/>
              </w:rPr>
              <w:t xml:space="preserve"> </w:t>
            </w:r>
            <w:hyperlink r:id="rId91">
              <w:r w:rsidRPr="00B8522A">
                <w:rPr>
                  <w:rFonts w:ascii="Times New Roman" w:eastAsia="Times New Roman" w:hAnsi="Times New Roman" w:cs="Times New Roman"/>
                  <w:color w:val="0087CC"/>
                  <w:sz w:val="24"/>
                  <w:u w:val="single" w:color="0087CC"/>
                </w:rPr>
                <w:t>http://numi.ru/3130</w:t>
              </w:r>
            </w:hyperlink>
            <w:r w:rsidRPr="00B8522A">
              <w:rPr>
                <w:rFonts w:ascii="Times New Roman" w:eastAsia="Times New Roman" w:hAnsi="Times New Roman" w:cs="Times New Roman"/>
                <w:color w:val="0087CC"/>
                <w:spacing w:val="1"/>
                <w:sz w:val="24"/>
              </w:rPr>
              <w:t xml:space="preserve"> </w:t>
            </w:r>
            <w:hyperlink r:id="rId92">
              <w:r w:rsidRPr="00B8522A">
                <w:rPr>
                  <w:rFonts w:ascii="Times New Roman" w:eastAsia="Times New Roman" w:hAnsi="Times New Roman" w:cs="Times New Roman"/>
                  <w:color w:val="0462C1"/>
                  <w:sz w:val="24"/>
                  <w:u w:val="single" w:color="0462C1"/>
                </w:rPr>
                <w:t>http://www.metodkabinet.eu</w:t>
              </w:r>
            </w:hyperlink>
            <w:r w:rsidRPr="00B8522A">
              <w:rPr>
                <w:rFonts w:ascii="Times New Roman" w:eastAsia="Times New Roman" w:hAnsi="Times New Roman" w:cs="Times New Roman"/>
                <w:color w:val="0462C1"/>
                <w:spacing w:val="1"/>
                <w:sz w:val="24"/>
              </w:rPr>
              <w:t xml:space="preserve"> </w:t>
            </w:r>
            <w:hyperlink r:id="rId93">
              <w:r w:rsidRPr="00B8522A">
                <w:rPr>
                  <w:rFonts w:ascii="Times New Roman" w:eastAsia="Times New Roman" w:hAnsi="Times New Roman" w:cs="Times New Roman"/>
                  <w:color w:val="0087CC"/>
                  <w:sz w:val="24"/>
                  <w:u w:val="single" w:color="0087CC"/>
                </w:rPr>
                <w:t>http://pedsovet.su</w:t>
              </w:r>
            </w:hyperlink>
            <w:r w:rsidRPr="00B8522A">
              <w:rPr>
                <w:rFonts w:ascii="Times New Roman" w:eastAsia="Times New Roman" w:hAnsi="Times New Roman" w:cs="Times New Roman"/>
                <w:color w:val="0087CC"/>
                <w:spacing w:val="1"/>
                <w:sz w:val="24"/>
              </w:rPr>
              <w:t xml:space="preserve"> </w:t>
            </w:r>
            <w:hyperlink r:id="rId94">
              <w:r w:rsidRPr="00B8522A">
                <w:rPr>
                  <w:rFonts w:ascii="Times New Roman" w:eastAsia="Times New Roman" w:hAnsi="Times New Roman" w:cs="Times New Roman"/>
                  <w:color w:val="0087CC"/>
                  <w:sz w:val="24"/>
                  <w:u w:val="single" w:color="0087CC"/>
                </w:rPr>
                <w:t>http://musabiqe.edu.az</w:t>
              </w:r>
            </w:hyperlink>
            <w:r w:rsidRPr="00B8522A">
              <w:rPr>
                <w:rFonts w:ascii="Times New Roman" w:eastAsia="Times New Roman" w:hAnsi="Times New Roman" w:cs="Times New Roman"/>
                <w:color w:val="0087CC"/>
                <w:spacing w:val="1"/>
                <w:sz w:val="24"/>
              </w:rPr>
              <w:t xml:space="preserve"> </w:t>
            </w:r>
            <w:hyperlink r:id="rId95">
              <w:r w:rsidRPr="00B8522A">
                <w:rPr>
                  <w:rFonts w:ascii="Times New Roman" w:eastAsia="Times New Roman" w:hAnsi="Times New Roman" w:cs="Times New Roman"/>
                  <w:color w:val="0087CC"/>
                  <w:sz w:val="24"/>
                  <w:u w:val="single" w:color="0087CC"/>
                </w:rPr>
                <w:t>http://www.4stupeni.ru</w:t>
              </w:r>
            </w:hyperlink>
            <w:r w:rsidRPr="00B8522A">
              <w:rPr>
                <w:rFonts w:ascii="Times New Roman" w:eastAsia="Times New Roman" w:hAnsi="Times New Roman" w:cs="Times New Roman"/>
                <w:color w:val="0087CC"/>
                <w:spacing w:val="1"/>
                <w:sz w:val="24"/>
              </w:rPr>
              <w:t xml:space="preserve"> </w:t>
            </w:r>
            <w:hyperlink r:id="rId96">
              <w:r w:rsidRPr="00B8522A">
                <w:rPr>
                  <w:rFonts w:ascii="Times New Roman" w:eastAsia="Times New Roman" w:hAnsi="Times New Roman" w:cs="Times New Roman"/>
                  <w:color w:val="0087CC"/>
                  <w:sz w:val="24"/>
                  <w:u w:val="single" w:color="0087CC"/>
                </w:rPr>
                <w:t>http://trudovik.ucoz.ua</w:t>
              </w:r>
            </w:hyperlink>
            <w:r w:rsidRPr="00B8522A">
              <w:rPr>
                <w:rFonts w:ascii="Times New Roman" w:eastAsia="Times New Roman" w:hAnsi="Times New Roman" w:cs="Times New Roman"/>
                <w:color w:val="0087CC"/>
                <w:spacing w:val="1"/>
                <w:sz w:val="24"/>
              </w:rPr>
              <w:t xml:space="preserve"> </w:t>
            </w:r>
            <w:hyperlink r:id="rId97">
              <w:r w:rsidRPr="00B8522A">
                <w:rPr>
                  <w:rFonts w:ascii="Times New Roman" w:eastAsia="Times New Roman" w:hAnsi="Times New Roman" w:cs="Times New Roman"/>
                  <w:color w:val="0087CC"/>
                  <w:sz w:val="24"/>
                  <w:u w:val="single" w:color="0087CC"/>
                </w:rPr>
                <w:t>http://www.proshkolu.ru</w:t>
              </w:r>
            </w:hyperlink>
            <w:r w:rsidRPr="00B8522A">
              <w:rPr>
                <w:rFonts w:ascii="Times New Roman" w:eastAsia="Times New Roman" w:hAnsi="Times New Roman" w:cs="Times New Roman"/>
                <w:color w:val="0087CC"/>
                <w:spacing w:val="1"/>
                <w:sz w:val="24"/>
              </w:rPr>
              <w:t xml:space="preserve"> </w:t>
            </w:r>
            <w:hyperlink r:id="rId98">
              <w:r w:rsidRPr="00B8522A">
                <w:rPr>
                  <w:rFonts w:ascii="Times New Roman" w:eastAsia="Times New Roman" w:hAnsi="Times New Roman" w:cs="Times New Roman"/>
                  <w:color w:val="0087CC"/>
                  <w:sz w:val="24"/>
                  <w:u w:val="single" w:color="0087CC"/>
                </w:rPr>
                <w:t>http://baby.com.ua</w:t>
              </w:r>
            </w:hyperlink>
            <w:r w:rsidRPr="00B8522A">
              <w:rPr>
                <w:rFonts w:ascii="Times New Roman" w:eastAsia="Times New Roman" w:hAnsi="Times New Roman" w:cs="Times New Roman"/>
                <w:color w:val="0087CC"/>
                <w:spacing w:val="1"/>
                <w:sz w:val="24"/>
              </w:rPr>
              <w:t xml:space="preserve"> </w:t>
            </w:r>
            <w:hyperlink r:id="rId99">
              <w:r w:rsidRPr="00B8522A">
                <w:rPr>
                  <w:rFonts w:ascii="Times New Roman" w:eastAsia="Times New Roman" w:hAnsi="Times New Roman" w:cs="Times New Roman"/>
                  <w:color w:val="0087CC"/>
                  <w:sz w:val="24"/>
                  <w:u w:val="single" w:color="0087CC"/>
                </w:rPr>
                <w:t>http://www.openworld.ru</w:t>
              </w:r>
            </w:hyperlink>
            <w:r w:rsidRPr="00B8522A">
              <w:rPr>
                <w:rFonts w:ascii="Times New Roman" w:eastAsia="Times New Roman" w:hAnsi="Times New Roman" w:cs="Times New Roman"/>
                <w:color w:val="0087CC"/>
                <w:spacing w:val="1"/>
                <w:sz w:val="24"/>
              </w:rPr>
              <w:t xml:space="preserve"> </w:t>
            </w:r>
            <w:hyperlink r:id="rId100">
              <w:r w:rsidRPr="00B8522A">
                <w:rPr>
                  <w:rFonts w:ascii="Times New Roman" w:eastAsia="Times New Roman" w:hAnsi="Times New Roman" w:cs="Times New Roman"/>
                  <w:color w:val="0087CC"/>
                  <w:sz w:val="24"/>
                  <w:u w:val="single" w:color="0087CC"/>
                </w:rPr>
                <w:t>http://suhin.narod.ru</w:t>
              </w:r>
            </w:hyperlink>
            <w:r w:rsidRPr="00B8522A">
              <w:rPr>
                <w:rFonts w:ascii="Times New Roman" w:eastAsia="Times New Roman" w:hAnsi="Times New Roman" w:cs="Times New Roman"/>
                <w:color w:val="0087CC"/>
                <w:spacing w:val="1"/>
                <w:sz w:val="24"/>
              </w:rPr>
              <w:t xml:space="preserve"> </w:t>
            </w:r>
            <w:hyperlink r:id="rId101">
              <w:r w:rsidRPr="00B8522A">
                <w:rPr>
                  <w:rFonts w:ascii="Times New Roman" w:eastAsia="Times New Roman" w:hAnsi="Times New Roman" w:cs="Times New Roman"/>
                  <w:color w:val="0087CC"/>
                  <w:sz w:val="24"/>
                  <w:u w:val="single" w:color="0087CC"/>
                </w:rPr>
                <w:t>http://www.advise.ru</w:t>
              </w:r>
            </w:hyperlink>
            <w:r w:rsidRPr="00B8522A">
              <w:rPr>
                <w:rFonts w:ascii="Times New Roman" w:eastAsia="Times New Roman" w:hAnsi="Times New Roman" w:cs="Times New Roman"/>
                <w:color w:val="0087CC"/>
                <w:spacing w:val="1"/>
                <w:sz w:val="24"/>
              </w:rPr>
              <w:t xml:space="preserve"> </w:t>
            </w:r>
            <w:hyperlink r:id="rId102">
              <w:r w:rsidRPr="00B8522A">
                <w:rPr>
                  <w:rFonts w:ascii="Times New Roman" w:eastAsia="Times New Roman" w:hAnsi="Times New Roman" w:cs="Times New Roman"/>
                  <w:color w:val="0087CC"/>
                  <w:sz w:val="24"/>
                  <w:u w:val="single" w:color="0087CC"/>
                </w:rPr>
                <w:t>http://konkurs-kenguru.ru</w:t>
              </w:r>
            </w:hyperlink>
            <w:r w:rsidRPr="00B8522A">
              <w:rPr>
                <w:rFonts w:ascii="Times New Roman" w:eastAsia="Times New Roman" w:hAnsi="Times New Roman" w:cs="Times New Roman"/>
                <w:color w:val="0087CC"/>
                <w:spacing w:val="1"/>
                <w:sz w:val="24"/>
              </w:rPr>
              <w:t xml:space="preserve"> </w:t>
            </w:r>
            <w:hyperlink r:id="rId103">
              <w:r w:rsidRPr="00B8522A">
                <w:rPr>
                  <w:rFonts w:ascii="Times New Roman" w:eastAsia="Times New Roman" w:hAnsi="Times New Roman" w:cs="Times New Roman"/>
                  <w:color w:val="0087CC"/>
                  <w:sz w:val="24"/>
                  <w:u w:val="single" w:color="0087CC"/>
                </w:rPr>
                <w:t>http://www.edu.rin.ru</w:t>
              </w:r>
            </w:hyperlink>
          </w:p>
        </w:tc>
      </w:tr>
      <w:tr w:rsidR="00B8522A" w:rsidRPr="00B8522A" w:rsidTr="00EF0B46">
        <w:trPr>
          <w:trHeight w:val="277"/>
        </w:trPr>
        <w:tc>
          <w:tcPr>
            <w:tcW w:w="2376" w:type="dxa"/>
            <w:tcBorders>
              <w:bottom w:val="nil"/>
            </w:tcBorders>
          </w:tcPr>
          <w:p w:rsidR="00B8522A" w:rsidRPr="00B8522A" w:rsidRDefault="00B8522A" w:rsidP="00B8522A">
            <w:pPr>
              <w:spacing w:before="1" w:line="256" w:lineRule="exact"/>
              <w:ind w:left="150" w:right="141"/>
              <w:jc w:val="center"/>
              <w:rPr>
                <w:rFonts w:ascii="Times New Roman" w:eastAsia="Times New Roman" w:hAnsi="Times New Roman" w:cs="Times New Roman"/>
                <w:sz w:val="24"/>
              </w:rPr>
            </w:pPr>
            <w:r w:rsidRPr="00B8522A">
              <w:rPr>
                <w:rFonts w:ascii="Times New Roman" w:eastAsia="Times New Roman" w:hAnsi="Times New Roman" w:cs="Times New Roman"/>
                <w:sz w:val="24"/>
              </w:rPr>
              <w:t>Величины</w:t>
            </w:r>
          </w:p>
        </w:tc>
        <w:tc>
          <w:tcPr>
            <w:tcW w:w="3485" w:type="dxa"/>
            <w:gridSpan w:val="3"/>
            <w:tcBorders>
              <w:bottom w:val="nil"/>
            </w:tcBorders>
          </w:tcPr>
          <w:p w:rsidR="00B8522A" w:rsidRPr="00B8522A" w:rsidRDefault="00B8522A" w:rsidP="00B8522A">
            <w:pPr>
              <w:tabs>
                <w:tab w:val="left" w:pos="1074"/>
                <w:tab w:val="left" w:pos="2338"/>
                <w:tab w:val="left" w:pos="3298"/>
              </w:tabs>
              <w:spacing w:before="1" w:line="25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Масса</w:t>
            </w:r>
            <w:r w:rsidRPr="00B8522A">
              <w:rPr>
                <w:rFonts w:ascii="Times New Roman" w:eastAsia="Times New Roman" w:hAnsi="Times New Roman" w:cs="Times New Roman"/>
                <w:sz w:val="24"/>
              </w:rPr>
              <w:tab/>
              <w:t>(единица</w:t>
            </w:r>
            <w:r w:rsidRPr="00B8522A">
              <w:rPr>
                <w:rFonts w:ascii="Times New Roman" w:eastAsia="Times New Roman" w:hAnsi="Times New Roman" w:cs="Times New Roman"/>
                <w:sz w:val="24"/>
              </w:rPr>
              <w:tab/>
              <w:t>массы</w:t>
            </w:r>
            <w:r w:rsidRPr="00B8522A">
              <w:rPr>
                <w:rFonts w:ascii="Times New Roman" w:eastAsia="Times New Roman" w:hAnsi="Times New Roman" w:cs="Times New Roman"/>
                <w:sz w:val="24"/>
              </w:rPr>
              <w:tab/>
              <w:t>-</w:t>
            </w:r>
          </w:p>
        </w:tc>
        <w:tc>
          <w:tcPr>
            <w:tcW w:w="5471" w:type="dxa"/>
            <w:tcBorders>
              <w:bottom w:val="nil"/>
            </w:tcBorders>
          </w:tcPr>
          <w:p w:rsidR="00B8522A" w:rsidRPr="00B8522A" w:rsidRDefault="00B8522A" w:rsidP="00B8522A">
            <w:pPr>
              <w:tabs>
                <w:tab w:val="left" w:pos="1358"/>
                <w:tab w:val="left" w:pos="2428"/>
                <w:tab w:val="left" w:pos="3963"/>
              </w:tabs>
              <w:spacing w:before="1" w:line="256" w:lineRule="exact"/>
              <w:ind w:left="111"/>
              <w:rPr>
                <w:rFonts w:ascii="Times New Roman" w:eastAsia="Times New Roman" w:hAnsi="Times New Roman" w:cs="Times New Roman"/>
                <w:sz w:val="24"/>
              </w:rPr>
            </w:pP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z w:val="24"/>
              </w:rPr>
              <w:tab/>
              <w:t>диалог:</w:t>
            </w:r>
            <w:r w:rsidRPr="00B8522A">
              <w:rPr>
                <w:rFonts w:ascii="Times New Roman" w:eastAsia="Times New Roman" w:hAnsi="Times New Roman" w:cs="Times New Roman"/>
                <w:sz w:val="24"/>
              </w:rPr>
              <w:tab/>
              <w:t>обсуждение</w:t>
            </w:r>
            <w:r w:rsidRPr="00B8522A">
              <w:rPr>
                <w:rFonts w:ascii="Times New Roman" w:eastAsia="Times New Roman" w:hAnsi="Times New Roman" w:cs="Times New Roman"/>
                <w:sz w:val="24"/>
              </w:rPr>
              <w:tab/>
              <w:t>практических</w:t>
            </w:r>
          </w:p>
        </w:tc>
        <w:tc>
          <w:tcPr>
            <w:tcW w:w="3450" w:type="dxa"/>
            <w:vMerge w:val="restart"/>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348"/>
        </w:trPr>
        <w:tc>
          <w:tcPr>
            <w:tcW w:w="2376" w:type="dxa"/>
            <w:tcBorders>
              <w:top w:val="nil"/>
            </w:tcBorders>
          </w:tcPr>
          <w:p w:rsidR="00B8522A" w:rsidRPr="00B8522A" w:rsidRDefault="00B8522A" w:rsidP="00B8522A">
            <w:pPr>
              <w:spacing w:before="30"/>
              <w:ind w:left="150"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(10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85" w:type="dxa"/>
            <w:gridSpan w:val="3"/>
            <w:tcBorders>
              <w:top w:val="nil"/>
            </w:tcBorders>
          </w:tcPr>
          <w:p w:rsidR="00B8522A" w:rsidRPr="00B8522A" w:rsidRDefault="00B8522A" w:rsidP="00B8522A">
            <w:pPr>
              <w:tabs>
                <w:tab w:val="left" w:pos="1118"/>
                <w:tab w:val="left" w:pos="2710"/>
              </w:tabs>
              <w:spacing w:line="26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грамм);</w:t>
            </w:r>
            <w:r w:rsidRPr="00B8522A">
              <w:rPr>
                <w:rFonts w:ascii="Times New Roman" w:eastAsia="Times New Roman" w:hAnsi="Times New Roman" w:cs="Times New Roman"/>
                <w:sz w:val="24"/>
              </w:rPr>
              <w:tab/>
              <w:t>соотношение</w:t>
            </w:r>
            <w:r w:rsidRPr="00B8522A">
              <w:rPr>
                <w:rFonts w:ascii="Times New Roman" w:eastAsia="Times New Roman" w:hAnsi="Times New Roman" w:cs="Times New Roman"/>
                <w:sz w:val="24"/>
              </w:rPr>
              <w:tab/>
              <w:t>между</w:t>
            </w:r>
          </w:p>
        </w:tc>
        <w:tc>
          <w:tcPr>
            <w:tcW w:w="5471" w:type="dxa"/>
            <w:tcBorders>
              <w:top w:val="nil"/>
            </w:tcBorders>
          </w:tcPr>
          <w:p w:rsidR="00B8522A" w:rsidRPr="00B8522A" w:rsidRDefault="00B8522A" w:rsidP="00B8522A">
            <w:pPr>
              <w:spacing w:line="266" w:lineRule="exact"/>
              <w:ind w:left="111"/>
              <w:rPr>
                <w:rFonts w:ascii="Times New Roman" w:eastAsia="Times New Roman" w:hAnsi="Times New Roman" w:cs="Times New Roman"/>
                <w:sz w:val="24"/>
              </w:rPr>
            </w:pPr>
            <w:r w:rsidRPr="00B8522A">
              <w:rPr>
                <w:rFonts w:ascii="Times New Roman" w:eastAsia="Times New Roman" w:hAnsi="Times New Roman" w:cs="Times New Roman"/>
                <w:sz w:val="24"/>
              </w:rPr>
              <w:t>ситуаций.</w:t>
            </w:r>
            <w:r w:rsidRPr="00B8522A">
              <w:rPr>
                <w:rFonts w:ascii="Times New Roman" w:eastAsia="Times New Roman" w:hAnsi="Times New Roman" w:cs="Times New Roman"/>
                <w:spacing w:val="34"/>
                <w:sz w:val="24"/>
              </w:rPr>
              <w:t xml:space="preserve"> </w:t>
            </w:r>
            <w:r w:rsidRPr="00B8522A">
              <w:rPr>
                <w:rFonts w:ascii="Times New Roman" w:eastAsia="Times New Roman" w:hAnsi="Times New Roman" w:cs="Times New Roman"/>
                <w:sz w:val="24"/>
              </w:rPr>
              <w:t>Ситуации</w:t>
            </w:r>
            <w:r w:rsidRPr="00B8522A">
              <w:rPr>
                <w:rFonts w:ascii="Times New Roman" w:eastAsia="Times New Roman" w:hAnsi="Times New Roman" w:cs="Times New Roman"/>
                <w:spacing w:val="92"/>
                <w:sz w:val="24"/>
              </w:rPr>
              <w:t xml:space="preserve"> </w:t>
            </w:r>
            <w:r w:rsidRPr="00B8522A">
              <w:rPr>
                <w:rFonts w:ascii="Times New Roman" w:eastAsia="Times New Roman" w:hAnsi="Times New Roman" w:cs="Times New Roman"/>
                <w:sz w:val="24"/>
              </w:rPr>
              <w:t>необходимого</w:t>
            </w:r>
            <w:r w:rsidRPr="00B8522A">
              <w:rPr>
                <w:rFonts w:ascii="Times New Roman" w:eastAsia="Times New Roman" w:hAnsi="Times New Roman" w:cs="Times New Roman"/>
                <w:spacing w:val="93"/>
                <w:sz w:val="24"/>
              </w:rPr>
              <w:t xml:space="preserve"> </w:t>
            </w:r>
            <w:r w:rsidRPr="00B8522A">
              <w:rPr>
                <w:rFonts w:ascii="Times New Roman" w:eastAsia="Times New Roman" w:hAnsi="Times New Roman" w:cs="Times New Roman"/>
                <w:sz w:val="24"/>
              </w:rPr>
              <w:t>перехода</w:t>
            </w:r>
            <w:r w:rsidRPr="00B8522A">
              <w:rPr>
                <w:rFonts w:ascii="Times New Roman" w:eastAsia="Times New Roman" w:hAnsi="Times New Roman" w:cs="Times New Roman"/>
                <w:spacing w:val="93"/>
                <w:sz w:val="24"/>
              </w:rPr>
              <w:t xml:space="preserve"> </w:t>
            </w:r>
            <w:r w:rsidRPr="00B8522A">
              <w:rPr>
                <w:rFonts w:ascii="Times New Roman" w:eastAsia="Times New Roman" w:hAnsi="Times New Roman" w:cs="Times New Roman"/>
                <w:sz w:val="24"/>
              </w:rPr>
              <w:t>от</w:t>
            </w:r>
          </w:p>
        </w:tc>
        <w:tc>
          <w:tcPr>
            <w:tcW w:w="3450"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
          <w:szCs w:val="2"/>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275"/>
        </w:trPr>
        <w:tc>
          <w:tcPr>
            <w:tcW w:w="2376" w:type="dxa"/>
            <w:vMerge w:val="restart"/>
          </w:tcPr>
          <w:p w:rsidR="00B8522A" w:rsidRPr="00B8522A" w:rsidRDefault="00B8522A" w:rsidP="00B8522A">
            <w:pPr>
              <w:rPr>
                <w:rFonts w:ascii="Times New Roman" w:eastAsia="Times New Roman" w:hAnsi="Times New Roman" w:cs="Times New Roman"/>
                <w:sz w:val="24"/>
              </w:rPr>
            </w:pPr>
          </w:p>
        </w:tc>
        <w:tc>
          <w:tcPr>
            <w:tcW w:w="3487" w:type="dxa"/>
            <w:tcBorders>
              <w:bottom w:val="nil"/>
            </w:tcBorders>
          </w:tcPr>
          <w:p w:rsidR="00B8522A" w:rsidRPr="00B8522A" w:rsidRDefault="00B8522A" w:rsidP="00B8522A">
            <w:pPr>
              <w:spacing w:line="25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килограммом</w:t>
            </w:r>
          </w:p>
        </w:tc>
        <w:tc>
          <w:tcPr>
            <w:tcW w:w="5472" w:type="dxa"/>
            <w:tcBorders>
              <w:bottom w:val="nil"/>
            </w:tcBorders>
          </w:tcPr>
          <w:p w:rsidR="00B8522A" w:rsidRPr="00B8522A" w:rsidRDefault="00B8522A" w:rsidP="00B8522A">
            <w:pPr>
              <w:spacing w:line="255"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одних</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единиц</w:t>
            </w:r>
            <w:r w:rsidRPr="00B8522A">
              <w:rPr>
                <w:rFonts w:ascii="Times New Roman" w:eastAsia="Times New Roman" w:hAnsi="Times New Roman" w:cs="Times New Roman"/>
                <w:spacing w:val="114"/>
                <w:sz w:val="24"/>
              </w:rPr>
              <w:t xml:space="preserve"> </w:t>
            </w:r>
            <w:r w:rsidRPr="00B8522A">
              <w:rPr>
                <w:rFonts w:ascii="Times New Roman" w:eastAsia="Times New Roman" w:hAnsi="Times New Roman" w:cs="Times New Roman"/>
                <w:sz w:val="24"/>
              </w:rPr>
              <w:t>измерения</w:t>
            </w:r>
            <w:r w:rsidRPr="00B8522A">
              <w:rPr>
                <w:rFonts w:ascii="Times New Roman" w:eastAsia="Times New Roman" w:hAnsi="Times New Roman" w:cs="Times New Roman"/>
                <w:spacing w:val="116"/>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12"/>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17"/>
                <w:sz w:val="24"/>
              </w:rPr>
              <w:t xml:space="preserve"> </w:t>
            </w:r>
            <w:r w:rsidRPr="00B8522A">
              <w:rPr>
                <w:rFonts w:ascii="Times New Roman" w:eastAsia="Times New Roman" w:hAnsi="Times New Roman" w:cs="Times New Roman"/>
                <w:sz w:val="24"/>
              </w:rPr>
              <w:t>другим.</w:t>
            </w:r>
          </w:p>
        </w:tc>
        <w:tc>
          <w:tcPr>
            <w:tcW w:w="3451" w:type="dxa"/>
            <w:vMerge w:val="restart"/>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760"/>
                <w:tab w:val="left" w:pos="2248"/>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и</w:t>
            </w:r>
            <w:r w:rsidRPr="00B8522A">
              <w:rPr>
                <w:rFonts w:ascii="Times New Roman" w:eastAsia="Times New Roman" w:hAnsi="Times New Roman" w:cs="Times New Roman"/>
                <w:sz w:val="24"/>
              </w:rPr>
              <w:tab/>
              <w:t>граммом;</w:t>
            </w:r>
            <w:r w:rsidRPr="00B8522A">
              <w:rPr>
                <w:rFonts w:ascii="Times New Roman" w:eastAsia="Times New Roman" w:hAnsi="Times New Roman" w:cs="Times New Roman"/>
                <w:sz w:val="24"/>
              </w:rPr>
              <w:tab/>
              <w:t>отношение</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Установление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отношения</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(больше,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меньше,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равно)</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783"/>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«тяжелее/легче</w:t>
            </w:r>
            <w:r w:rsidRPr="00B8522A">
              <w:rPr>
                <w:rFonts w:ascii="Times New Roman" w:eastAsia="Times New Roman" w:hAnsi="Times New Roman" w:cs="Times New Roman"/>
                <w:sz w:val="24"/>
              </w:rPr>
              <w:tab/>
              <w:t>на/в».</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29"/>
                <w:sz w:val="24"/>
              </w:rPr>
              <w:t xml:space="preserve"> </w:t>
            </w:r>
            <w:r w:rsidRPr="00B8522A">
              <w:rPr>
                <w:rFonts w:ascii="Times New Roman" w:eastAsia="Times New Roman" w:hAnsi="Times New Roman" w:cs="Times New Roman"/>
                <w:sz w:val="24"/>
              </w:rPr>
              <w:t>значениями</w:t>
            </w:r>
            <w:r w:rsidRPr="00B8522A">
              <w:rPr>
                <w:rFonts w:ascii="Times New Roman" w:eastAsia="Times New Roman" w:hAnsi="Times New Roman" w:cs="Times New Roman"/>
                <w:spacing w:val="3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представленными</w:t>
            </w:r>
            <w:r w:rsidRPr="00B8522A">
              <w:rPr>
                <w:rFonts w:ascii="Times New Roman" w:eastAsia="Times New Roman" w:hAnsi="Times New Roman" w:cs="Times New Roman"/>
                <w:spacing w:val="31"/>
                <w:sz w:val="24"/>
              </w:rPr>
              <w:t xml:space="preserve"> </w:t>
            </w:r>
            <w:r w:rsidRPr="00B8522A">
              <w:rPr>
                <w:rFonts w:ascii="Times New Roman" w:eastAsia="Times New Roman" w:hAnsi="Times New Roman" w:cs="Times New Roman"/>
                <w:sz w:val="24"/>
              </w:rPr>
              <w:t>в</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664"/>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Стоимость</w:t>
            </w:r>
            <w:r w:rsidRPr="00B8522A">
              <w:rPr>
                <w:rFonts w:ascii="Times New Roman" w:eastAsia="Times New Roman" w:hAnsi="Times New Roman" w:cs="Times New Roman"/>
                <w:sz w:val="24"/>
              </w:rPr>
              <w:tab/>
              <w:t>(единицы-рубль,</w:t>
            </w:r>
          </w:p>
        </w:tc>
        <w:tc>
          <w:tcPr>
            <w:tcW w:w="5472" w:type="dxa"/>
            <w:tcBorders>
              <w:top w:val="nil"/>
              <w:bottom w:val="nil"/>
            </w:tcBorders>
          </w:tcPr>
          <w:p w:rsidR="00B8522A" w:rsidRPr="00B8522A" w:rsidRDefault="00B8522A" w:rsidP="00B8522A">
            <w:pPr>
              <w:tabs>
                <w:tab w:val="left" w:pos="1121"/>
                <w:tab w:val="left" w:pos="2428"/>
                <w:tab w:val="left" w:pos="3990"/>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разных</w:t>
            </w:r>
            <w:r w:rsidRPr="00B8522A">
              <w:rPr>
                <w:rFonts w:ascii="Times New Roman" w:eastAsia="Times New Roman" w:hAnsi="Times New Roman" w:cs="Times New Roman"/>
                <w:sz w:val="24"/>
              </w:rPr>
              <w:tab/>
              <w:t>единицах.</w:t>
            </w:r>
            <w:r w:rsidRPr="00B8522A">
              <w:rPr>
                <w:rFonts w:ascii="Times New Roman" w:eastAsia="Times New Roman" w:hAnsi="Times New Roman" w:cs="Times New Roman"/>
                <w:sz w:val="24"/>
              </w:rPr>
              <w:tab/>
              <w:t>Применение</w:t>
            </w:r>
            <w:r w:rsidRPr="00B8522A">
              <w:rPr>
                <w:rFonts w:ascii="Times New Roman" w:eastAsia="Times New Roman" w:hAnsi="Times New Roman" w:cs="Times New Roman"/>
                <w:sz w:val="24"/>
              </w:rPr>
              <w:tab/>
              <w:t>соотношений</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990"/>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копейка);</w:t>
            </w:r>
            <w:r w:rsidRPr="00B8522A">
              <w:rPr>
                <w:rFonts w:ascii="Times New Roman" w:eastAsia="Times New Roman" w:hAnsi="Times New Roman" w:cs="Times New Roman"/>
                <w:sz w:val="24"/>
              </w:rPr>
              <w:tab/>
              <w:t>установление</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14"/>
                <w:sz w:val="24"/>
              </w:rPr>
              <w:t xml:space="preserve"> </w:t>
            </w:r>
            <w:r w:rsidRPr="00B8522A">
              <w:rPr>
                <w:rFonts w:ascii="Times New Roman" w:eastAsia="Times New Roman" w:hAnsi="Times New Roman" w:cs="Times New Roman"/>
                <w:sz w:val="24"/>
              </w:rPr>
              <w:t>величинами</w:t>
            </w:r>
            <w:r w:rsidRPr="00B8522A">
              <w:rPr>
                <w:rFonts w:ascii="Times New Roman" w:eastAsia="Times New Roman" w:hAnsi="Times New Roman" w:cs="Times New Roman"/>
                <w:spacing w:val="74"/>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73"/>
                <w:sz w:val="24"/>
              </w:rPr>
              <w:t xml:space="preserve"> </w:t>
            </w:r>
            <w:r w:rsidRPr="00B8522A">
              <w:rPr>
                <w:rFonts w:ascii="Times New Roman" w:eastAsia="Times New Roman" w:hAnsi="Times New Roman" w:cs="Times New Roman"/>
                <w:sz w:val="24"/>
              </w:rPr>
              <w:t>ситуациях</w:t>
            </w:r>
            <w:r w:rsidRPr="00B8522A">
              <w:rPr>
                <w:rFonts w:ascii="Times New Roman" w:eastAsia="Times New Roman" w:hAnsi="Times New Roman" w:cs="Times New Roman"/>
                <w:spacing w:val="72"/>
                <w:sz w:val="24"/>
              </w:rPr>
              <w:t xml:space="preserve"> </w:t>
            </w:r>
            <w:r w:rsidRPr="00B8522A">
              <w:rPr>
                <w:rFonts w:ascii="Times New Roman" w:eastAsia="Times New Roman" w:hAnsi="Times New Roman" w:cs="Times New Roman"/>
                <w:sz w:val="24"/>
              </w:rPr>
              <w:t>купли-продажи,</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580"/>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отношения</w:t>
            </w:r>
            <w:r w:rsidRPr="00B8522A">
              <w:rPr>
                <w:rFonts w:ascii="Times New Roman" w:eastAsia="Times New Roman" w:hAnsi="Times New Roman" w:cs="Times New Roman"/>
                <w:sz w:val="24"/>
              </w:rPr>
              <w:tab/>
              <w:t>«дороже/дешевле</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движения,</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Прикидка</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величины</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на/в».</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глаз,</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измерением,</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расчётами.</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727"/>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Соотношение</w:t>
            </w:r>
            <w:r w:rsidRPr="00B8522A">
              <w:rPr>
                <w:rFonts w:ascii="Times New Roman" w:eastAsia="Times New Roman" w:hAnsi="Times New Roman" w:cs="Times New Roman"/>
                <w:sz w:val="24"/>
              </w:rPr>
              <w:tab/>
              <w:t>«цена,</w:t>
            </w:r>
          </w:p>
        </w:tc>
        <w:tc>
          <w:tcPr>
            <w:tcW w:w="5472" w:type="dxa"/>
            <w:tcBorders>
              <w:top w:val="nil"/>
              <w:bottom w:val="nil"/>
            </w:tcBorders>
          </w:tcPr>
          <w:p w:rsidR="00B8522A" w:rsidRPr="00B8522A" w:rsidRDefault="00B8522A" w:rsidP="00B8522A">
            <w:pPr>
              <w:tabs>
                <w:tab w:val="left" w:pos="2222"/>
                <w:tab w:val="left" w:pos="4147"/>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z w:val="24"/>
              </w:rPr>
              <w:tab/>
              <w:t>использование</w:t>
            </w:r>
            <w:r w:rsidRPr="00B8522A">
              <w:rPr>
                <w:rFonts w:ascii="Times New Roman" w:eastAsia="Times New Roman" w:hAnsi="Times New Roman" w:cs="Times New Roman"/>
                <w:sz w:val="24"/>
              </w:rPr>
              <w:tab/>
              <w:t>предметной</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708"/>
                <w:tab w:val="left" w:pos="3267"/>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количество,</w:t>
            </w:r>
            <w:r w:rsidRPr="00B8522A">
              <w:rPr>
                <w:rFonts w:ascii="Times New Roman" w:eastAsia="Times New Roman" w:hAnsi="Times New Roman" w:cs="Times New Roman"/>
                <w:sz w:val="24"/>
              </w:rPr>
              <w:tab/>
              <w:t>стоимость»</w:t>
            </w:r>
            <w:r w:rsidRPr="00B8522A">
              <w:rPr>
                <w:rFonts w:ascii="Times New Roman" w:eastAsia="Times New Roman" w:hAnsi="Times New Roman" w:cs="Times New Roman"/>
                <w:sz w:val="24"/>
              </w:rPr>
              <w:tab/>
              <w:t>в</w:t>
            </w:r>
          </w:p>
        </w:tc>
        <w:tc>
          <w:tcPr>
            <w:tcW w:w="5472" w:type="dxa"/>
            <w:tcBorders>
              <w:top w:val="nil"/>
              <w:bottom w:val="nil"/>
            </w:tcBorders>
          </w:tcPr>
          <w:p w:rsidR="00B8522A" w:rsidRPr="00B8522A" w:rsidRDefault="00B8522A" w:rsidP="00B8522A">
            <w:pPr>
              <w:tabs>
                <w:tab w:val="left" w:pos="1063"/>
                <w:tab w:val="left" w:pos="1622"/>
                <w:tab w:val="left" w:pos="3202"/>
                <w:tab w:val="left" w:pos="4699"/>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модели</w:t>
            </w:r>
            <w:r w:rsidRPr="00B8522A">
              <w:rPr>
                <w:rFonts w:ascii="Times New Roman" w:eastAsia="Times New Roman" w:hAnsi="Times New Roman" w:cs="Times New Roman"/>
                <w:sz w:val="24"/>
              </w:rPr>
              <w:tab/>
              <w:t>для</w:t>
            </w:r>
            <w:r w:rsidRPr="00B8522A">
              <w:rPr>
                <w:rFonts w:ascii="Times New Roman" w:eastAsia="Times New Roman" w:hAnsi="Times New Roman" w:cs="Times New Roman"/>
                <w:sz w:val="24"/>
              </w:rPr>
              <w:tab/>
              <w:t>иллюстрации</w:t>
            </w:r>
            <w:r w:rsidRPr="00B8522A">
              <w:rPr>
                <w:rFonts w:ascii="Times New Roman" w:eastAsia="Times New Roman" w:hAnsi="Times New Roman" w:cs="Times New Roman"/>
                <w:sz w:val="24"/>
              </w:rPr>
              <w:tab/>
              <w:t>зависимости</w:t>
            </w:r>
            <w:r w:rsidRPr="00B8522A">
              <w:rPr>
                <w:rFonts w:ascii="Times New Roman" w:eastAsia="Times New Roman" w:hAnsi="Times New Roman" w:cs="Times New Roman"/>
                <w:sz w:val="24"/>
              </w:rPr>
              <w:tab/>
              <w:t>между</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практической</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ситуации.</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величинами</w:t>
            </w:r>
            <w:r w:rsidRPr="00B8522A">
              <w:rPr>
                <w:rFonts w:ascii="Times New Roman" w:eastAsia="Times New Roman" w:hAnsi="Times New Roman" w:cs="Times New Roman"/>
                <w:spacing w:val="36"/>
                <w:sz w:val="24"/>
              </w:rPr>
              <w:t xml:space="preserve"> </w:t>
            </w:r>
            <w:r w:rsidRPr="00B8522A">
              <w:rPr>
                <w:rFonts w:ascii="Times New Roman" w:eastAsia="Times New Roman" w:hAnsi="Times New Roman" w:cs="Times New Roman"/>
                <w:sz w:val="24"/>
              </w:rPr>
              <w:t>(больше/меньше),</w:t>
            </w:r>
            <w:r w:rsidRPr="00B8522A">
              <w:rPr>
                <w:rFonts w:ascii="Times New Roman" w:eastAsia="Times New Roman" w:hAnsi="Times New Roman" w:cs="Times New Roman"/>
                <w:spacing w:val="93"/>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97"/>
                <w:sz w:val="24"/>
              </w:rPr>
              <w:t xml:space="preserve"> </w:t>
            </w:r>
            <w:r w:rsidRPr="00B8522A">
              <w:rPr>
                <w:rFonts w:ascii="Times New Roman" w:eastAsia="Times New Roman" w:hAnsi="Times New Roman" w:cs="Times New Roman"/>
                <w:sz w:val="24"/>
              </w:rPr>
              <w:t>выполнения</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134"/>
                <w:tab w:val="left" w:pos="2444"/>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Время</w:t>
            </w:r>
            <w:r w:rsidRPr="00B8522A">
              <w:rPr>
                <w:rFonts w:ascii="Times New Roman" w:eastAsia="Times New Roman" w:hAnsi="Times New Roman" w:cs="Times New Roman"/>
                <w:sz w:val="24"/>
              </w:rPr>
              <w:tab/>
              <w:t>(единица</w:t>
            </w:r>
            <w:r w:rsidRPr="00B8522A">
              <w:rPr>
                <w:rFonts w:ascii="Times New Roman" w:eastAsia="Times New Roman" w:hAnsi="Times New Roman" w:cs="Times New Roman"/>
                <w:sz w:val="24"/>
              </w:rPr>
              <w:tab/>
              <w:t>времени-</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арифметических</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действий</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988"/>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секунда);</w:t>
            </w:r>
            <w:r w:rsidRPr="00B8522A">
              <w:rPr>
                <w:rFonts w:ascii="Times New Roman" w:eastAsia="Times New Roman" w:hAnsi="Times New Roman" w:cs="Times New Roman"/>
                <w:sz w:val="24"/>
              </w:rPr>
              <w:tab/>
              <w:t>установление</w:t>
            </w:r>
          </w:p>
        </w:tc>
        <w:tc>
          <w:tcPr>
            <w:tcW w:w="5472" w:type="dxa"/>
            <w:tcBorders>
              <w:top w:val="nil"/>
              <w:bottom w:val="nil"/>
            </w:tcBorders>
          </w:tcPr>
          <w:p w:rsidR="00B8522A" w:rsidRPr="00B8522A" w:rsidRDefault="00B8522A" w:rsidP="00B8522A">
            <w:pPr>
              <w:tabs>
                <w:tab w:val="left" w:pos="759"/>
                <w:tab w:val="left" w:pos="2538"/>
                <w:tab w:val="left" w:pos="4203"/>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с</w:t>
            </w:r>
            <w:r w:rsidRPr="00B8522A">
              <w:rPr>
                <w:rFonts w:ascii="Times New Roman" w:eastAsia="Times New Roman" w:hAnsi="Times New Roman" w:cs="Times New Roman"/>
                <w:sz w:val="24"/>
              </w:rPr>
              <w:tab/>
              <w:t>величинами</w:t>
            </w:r>
            <w:r w:rsidRPr="00B8522A">
              <w:rPr>
                <w:rFonts w:ascii="Times New Roman" w:eastAsia="Times New Roman" w:hAnsi="Times New Roman" w:cs="Times New Roman"/>
                <w:sz w:val="24"/>
              </w:rPr>
              <w:tab/>
              <w:t>(сложение,</w:t>
            </w:r>
            <w:r w:rsidRPr="00B8522A">
              <w:rPr>
                <w:rFonts w:ascii="Times New Roman" w:eastAsia="Times New Roman" w:hAnsi="Times New Roman" w:cs="Times New Roman"/>
                <w:sz w:val="24"/>
              </w:rPr>
              <w:tab/>
              <w:t>вычитание,</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отношения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«быстрее/</w:t>
            </w:r>
          </w:p>
        </w:tc>
        <w:tc>
          <w:tcPr>
            <w:tcW w:w="5472" w:type="dxa"/>
            <w:tcBorders>
              <w:top w:val="nil"/>
              <w:bottom w:val="nil"/>
            </w:tcBorders>
          </w:tcPr>
          <w:p w:rsidR="00B8522A" w:rsidRPr="00B8522A" w:rsidRDefault="00B8522A" w:rsidP="00B8522A">
            <w:pPr>
              <w:tabs>
                <w:tab w:val="left" w:pos="2888"/>
                <w:tab w:val="left" w:pos="3267"/>
                <w:tab w:val="left" w:pos="4579"/>
                <w:tab w:val="left" w:pos="5246"/>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увеличение/уменьшение</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несколько</w:t>
            </w:r>
            <w:r w:rsidRPr="00B8522A">
              <w:rPr>
                <w:rFonts w:ascii="Times New Roman" w:eastAsia="Times New Roman" w:hAnsi="Times New Roman" w:cs="Times New Roman"/>
                <w:sz w:val="24"/>
              </w:rPr>
              <w:tab/>
              <w:t>раз)</w:t>
            </w:r>
            <w:r w:rsidRPr="00B8522A">
              <w:rPr>
                <w:rFonts w:ascii="Times New Roman" w:eastAsia="Times New Roman" w:hAnsi="Times New Roman" w:cs="Times New Roman"/>
                <w:sz w:val="24"/>
              </w:rPr>
              <w:tab/>
              <w:t>в</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медленнее</w:t>
            </w:r>
            <w:r w:rsidRPr="00B8522A">
              <w:rPr>
                <w:rFonts w:ascii="Times New Roman" w:eastAsia="Times New Roman" w:hAnsi="Times New Roman" w:cs="Times New Roman"/>
                <w:spacing w:val="32"/>
                <w:sz w:val="24"/>
              </w:rPr>
              <w:t xml:space="preserve"> </w:t>
            </w:r>
            <w:r w:rsidRPr="00B8522A">
              <w:rPr>
                <w:rFonts w:ascii="Times New Roman" w:eastAsia="Times New Roman" w:hAnsi="Times New Roman" w:cs="Times New Roman"/>
                <w:sz w:val="24"/>
              </w:rPr>
              <w:t>на/в».</w:t>
            </w:r>
            <w:r w:rsidRPr="00B8522A">
              <w:rPr>
                <w:rFonts w:ascii="Times New Roman" w:eastAsia="Times New Roman" w:hAnsi="Times New Roman" w:cs="Times New Roman"/>
                <w:spacing w:val="34"/>
                <w:sz w:val="24"/>
              </w:rPr>
              <w:t xml:space="preserve"> </w:t>
            </w:r>
            <w:r w:rsidRPr="00B8522A">
              <w:rPr>
                <w:rFonts w:ascii="Times New Roman" w:eastAsia="Times New Roman" w:hAnsi="Times New Roman" w:cs="Times New Roman"/>
                <w:sz w:val="24"/>
              </w:rPr>
              <w:t>Соотношение</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случаях,</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сводимых</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устным</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вычислениям.</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24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«начало,</w:t>
            </w:r>
            <w:r w:rsidRPr="00B8522A">
              <w:rPr>
                <w:rFonts w:ascii="Times New Roman" w:eastAsia="Times New Roman" w:hAnsi="Times New Roman" w:cs="Times New Roman"/>
                <w:sz w:val="24"/>
              </w:rPr>
              <w:tab/>
              <w:t>окончание,</w:t>
            </w:r>
          </w:p>
        </w:tc>
        <w:tc>
          <w:tcPr>
            <w:tcW w:w="5472" w:type="dxa"/>
            <w:tcBorders>
              <w:top w:val="nil"/>
              <w:bottom w:val="nil"/>
            </w:tcBorders>
          </w:tcPr>
          <w:p w:rsidR="00B8522A" w:rsidRPr="00B8522A" w:rsidRDefault="00B8522A" w:rsidP="00B8522A">
            <w:pPr>
              <w:tabs>
                <w:tab w:val="left" w:pos="2469"/>
                <w:tab w:val="left" w:pos="4436"/>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z w:val="24"/>
              </w:rPr>
              <w:tab/>
              <w:t>Представление</w:t>
            </w:r>
            <w:r w:rsidRPr="00B8522A">
              <w:rPr>
                <w:rFonts w:ascii="Times New Roman" w:eastAsia="Times New Roman" w:hAnsi="Times New Roman" w:cs="Times New Roman"/>
                <w:sz w:val="24"/>
              </w:rPr>
              <w:tab/>
              <w:t>значения</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продолжительность</w:t>
            </w:r>
            <w:r w:rsidRPr="00B8522A">
              <w:rPr>
                <w:rFonts w:ascii="Times New Roman" w:eastAsia="Times New Roman" w:hAnsi="Times New Roman" w:cs="Times New Roman"/>
                <w:spacing w:val="15"/>
                <w:sz w:val="24"/>
              </w:rPr>
              <w:t xml:space="preserve"> </w:t>
            </w:r>
            <w:r w:rsidRPr="00B8522A">
              <w:rPr>
                <w:rFonts w:ascii="Times New Roman" w:eastAsia="Times New Roman" w:hAnsi="Times New Roman" w:cs="Times New Roman"/>
                <w:sz w:val="24"/>
              </w:rPr>
              <w:t>события»</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в</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3"/>
                <w:sz w:val="24"/>
              </w:rPr>
              <w:t xml:space="preserve"> </w:t>
            </w:r>
            <w:r w:rsidRPr="00B8522A">
              <w:rPr>
                <w:rFonts w:ascii="Times New Roman" w:eastAsia="Times New Roman" w:hAnsi="Times New Roman" w:cs="Times New Roman"/>
                <w:sz w:val="24"/>
              </w:rPr>
              <w:t>заданных</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единицах,</w:t>
            </w:r>
            <w:r w:rsidRPr="00B8522A">
              <w:rPr>
                <w:rFonts w:ascii="Times New Roman" w:eastAsia="Times New Roman" w:hAnsi="Times New Roman" w:cs="Times New Roman"/>
                <w:spacing w:val="13"/>
                <w:sz w:val="24"/>
              </w:rPr>
              <w:t xml:space="preserve"> </w:t>
            </w:r>
            <w:r w:rsidRPr="00B8522A">
              <w:rPr>
                <w:rFonts w:ascii="Times New Roman" w:eastAsia="Times New Roman" w:hAnsi="Times New Roman" w:cs="Times New Roman"/>
                <w:sz w:val="24"/>
              </w:rPr>
              <w:t>комментирование</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практической</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ситуации.</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перехода</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от</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одних</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единиц</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другим</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(однородным).</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232"/>
                <w:tab w:val="left" w:pos="2638"/>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Длина</w:t>
            </w:r>
            <w:r w:rsidRPr="00B8522A">
              <w:rPr>
                <w:rFonts w:ascii="Times New Roman" w:eastAsia="Times New Roman" w:hAnsi="Times New Roman" w:cs="Times New Roman"/>
                <w:sz w:val="24"/>
              </w:rPr>
              <w:tab/>
              <w:t>(единица</w:t>
            </w:r>
            <w:r w:rsidRPr="00B8522A">
              <w:rPr>
                <w:rFonts w:ascii="Times New Roman" w:eastAsia="Times New Roman" w:hAnsi="Times New Roman" w:cs="Times New Roman"/>
                <w:sz w:val="24"/>
              </w:rPr>
              <w:tab/>
              <w:t>длины-</w:t>
            </w:r>
          </w:p>
        </w:tc>
        <w:tc>
          <w:tcPr>
            <w:tcW w:w="5472" w:type="dxa"/>
            <w:tcBorders>
              <w:top w:val="nil"/>
              <w:bottom w:val="nil"/>
            </w:tcBorders>
          </w:tcPr>
          <w:p w:rsidR="00B8522A" w:rsidRPr="00B8522A" w:rsidRDefault="00B8522A" w:rsidP="00B8522A">
            <w:pPr>
              <w:tabs>
                <w:tab w:val="left" w:pos="2087"/>
                <w:tab w:val="left" w:pos="4561"/>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Пропедевтика</w:t>
            </w:r>
            <w:r w:rsidRPr="00B8522A">
              <w:rPr>
                <w:rFonts w:ascii="Times New Roman" w:eastAsia="Times New Roman" w:hAnsi="Times New Roman" w:cs="Times New Roman"/>
                <w:sz w:val="24"/>
              </w:rPr>
              <w:tab/>
              <w:t>исследовательской</w:t>
            </w:r>
            <w:r w:rsidRPr="00B8522A">
              <w:rPr>
                <w:rFonts w:ascii="Times New Roman" w:eastAsia="Times New Roman" w:hAnsi="Times New Roman" w:cs="Times New Roman"/>
                <w:sz w:val="24"/>
              </w:rPr>
              <w:tab/>
              <w:t>работы:</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265"/>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миллиметр,</w:t>
            </w:r>
            <w:r w:rsidRPr="00B8522A">
              <w:rPr>
                <w:rFonts w:ascii="Times New Roman" w:eastAsia="Times New Roman" w:hAnsi="Times New Roman" w:cs="Times New Roman"/>
                <w:sz w:val="24"/>
              </w:rPr>
              <w:tab/>
              <w:t>километр);</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определять</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64"/>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65"/>
                <w:sz w:val="24"/>
              </w:rPr>
              <w:t xml:space="preserve"> </w:t>
            </w:r>
            <w:r w:rsidRPr="00B8522A">
              <w:rPr>
                <w:rFonts w:ascii="Times New Roman" w:eastAsia="Times New Roman" w:hAnsi="Times New Roman" w:cs="Times New Roman"/>
                <w:sz w:val="24"/>
              </w:rPr>
              <w:t>цифровых</w:t>
            </w:r>
            <w:r w:rsidRPr="00B8522A">
              <w:rPr>
                <w:rFonts w:ascii="Times New Roman" w:eastAsia="Times New Roman" w:hAnsi="Times New Roman" w:cs="Times New Roman"/>
                <w:spacing w:val="65"/>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65"/>
                <w:sz w:val="24"/>
              </w:rPr>
              <w:t xml:space="preserve"> </w:t>
            </w:r>
            <w:r w:rsidRPr="00B8522A">
              <w:rPr>
                <w:rFonts w:ascii="Times New Roman" w:eastAsia="Times New Roman" w:hAnsi="Times New Roman" w:cs="Times New Roman"/>
                <w:sz w:val="24"/>
              </w:rPr>
              <w:t>аналоговых</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71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соотношение</w:t>
            </w:r>
            <w:r w:rsidRPr="00B8522A">
              <w:rPr>
                <w:rFonts w:ascii="Times New Roman" w:eastAsia="Times New Roman" w:hAnsi="Times New Roman" w:cs="Times New Roman"/>
                <w:sz w:val="24"/>
              </w:rPr>
              <w:tab/>
              <w:t>между</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приборов,</w:t>
            </w:r>
            <w:r w:rsidRPr="00B8522A">
              <w:rPr>
                <w:rFonts w:ascii="Times New Roman" w:eastAsia="Times New Roman" w:hAnsi="Times New Roman" w:cs="Times New Roman"/>
                <w:spacing w:val="53"/>
                <w:sz w:val="24"/>
              </w:rPr>
              <w:t xml:space="preserve"> </w:t>
            </w:r>
            <w:r w:rsidRPr="00B8522A">
              <w:rPr>
                <w:rFonts w:ascii="Times New Roman" w:eastAsia="Times New Roman" w:hAnsi="Times New Roman" w:cs="Times New Roman"/>
                <w:sz w:val="24"/>
              </w:rPr>
              <w:t>измерительных</w:t>
            </w:r>
            <w:r w:rsidRPr="00B8522A">
              <w:rPr>
                <w:rFonts w:ascii="Times New Roman" w:eastAsia="Times New Roman" w:hAnsi="Times New Roman" w:cs="Times New Roman"/>
                <w:spacing w:val="113"/>
                <w:sz w:val="24"/>
              </w:rPr>
              <w:t xml:space="preserve"> </w:t>
            </w:r>
            <w:r w:rsidRPr="00B8522A">
              <w:rPr>
                <w:rFonts w:ascii="Times New Roman" w:eastAsia="Times New Roman" w:hAnsi="Times New Roman" w:cs="Times New Roman"/>
                <w:sz w:val="24"/>
              </w:rPr>
              <w:t>инструментов</w:t>
            </w:r>
            <w:r w:rsidRPr="00B8522A">
              <w:rPr>
                <w:rFonts w:ascii="Times New Roman" w:eastAsia="Times New Roman" w:hAnsi="Times New Roman" w:cs="Times New Roman"/>
                <w:spacing w:val="113"/>
                <w:sz w:val="24"/>
              </w:rPr>
              <w:t xml:space="preserve"> </w:t>
            </w:r>
            <w:r w:rsidRPr="00B8522A">
              <w:rPr>
                <w:rFonts w:ascii="Times New Roman" w:eastAsia="Times New Roman" w:hAnsi="Times New Roman" w:cs="Times New Roman"/>
                <w:sz w:val="24"/>
              </w:rPr>
              <w:t>длину,</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величинами</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тысячи.</w:t>
            </w:r>
          </w:p>
        </w:tc>
        <w:tc>
          <w:tcPr>
            <w:tcW w:w="5472" w:type="dxa"/>
            <w:tcBorders>
              <w:top w:val="nil"/>
              <w:bottom w:val="nil"/>
            </w:tcBorders>
          </w:tcPr>
          <w:p w:rsidR="00B8522A" w:rsidRPr="00B8522A" w:rsidRDefault="00B8522A" w:rsidP="00B8522A">
            <w:pPr>
              <w:tabs>
                <w:tab w:val="left" w:pos="960"/>
                <w:tab w:val="left" w:pos="1831"/>
                <w:tab w:val="left" w:pos="3130"/>
                <w:tab w:val="left" w:pos="4641"/>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массу,</w:t>
            </w:r>
            <w:r w:rsidRPr="00B8522A">
              <w:rPr>
                <w:rFonts w:ascii="Times New Roman" w:eastAsia="Times New Roman" w:hAnsi="Times New Roman" w:cs="Times New Roman"/>
                <w:sz w:val="24"/>
              </w:rPr>
              <w:tab/>
              <w:t>время;</w:t>
            </w:r>
            <w:r w:rsidRPr="00B8522A">
              <w:rPr>
                <w:rFonts w:ascii="Times New Roman" w:eastAsia="Times New Roman" w:hAnsi="Times New Roman" w:cs="Times New Roman"/>
                <w:sz w:val="24"/>
              </w:rPr>
              <w:tab/>
              <w:t>выполнять</w:t>
            </w:r>
            <w:r w:rsidRPr="00B8522A">
              <w:rPr>
                <w:rFonts w:ascii="Times New Roman" w:eastAsia="Times New Roman" w:hAnsi="Times New Roman" w:cs="Times New Roman"/>
                <w:sz w:val="24"/>
              </w:rPr>
              <w:tab/>
              <w:t xml:space="preserve">прикидку  </w:t>
            </w:r>
            <w:r w:rsidRPr="00B8522A">
              <w:rPr>
                <w:rFonts w:ascii="Times New Roman" w:eastAsia="Times New Roman" w:hAnsi="Times New Roman" w:cs="Times New Roman"/>
                <w:spacing w:val="15"/>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z w:val="24"/>
              </w:rPr>
              <w:tab/>
              <w:t>оценку</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Площадь</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(единицы</w:t>
            </w:r>
            <w:r w:rsidRPr="00B8522A">
              <w:rPr>
                <w:rFonts w:ascii="Times New Roman" w:eastAsia="Times New Roman" w:hAnsi="Times New Roman" w:cs="Times New Roman"/>
                <w:spacing w:val="116"/>
                <w:sz w:val="24"/>
              </w:rPr>
              <w:t xml:space="preserve"> </w:t>
            </w:r>
            <w:r w:rsidRPr="00B8522A">
              <w:rPr>
                <w:rFonts w:ascii="Times New Roman" w:eastAsia="Times New Roman" w:hAnsi="Times New Roman" w:cs="Times New Roman"/>
                <w:sz w:val="24"/>
              </w:rPr>
              <w:t>площади-</w:t>
            </w:r>
          </w:p>
        </w:tc>
        <w:tc>
          <w:tcPr>
            <w:tcW w:w="5472" w:type="dxa"/>
            <w:tcBorders>
              <w:top w:val="nil"/>
              <w:bottom w:val="nil"/>
            </w:tcBorders>
          </w:tcPr>
          <w:p w:rsidR="00B8522A" w:rsidRPr="00B8522A" w:rsidRDefault="00B8522A" w:rsidP="00B8522A">
            <w:pPr>
              <w:tabs>
                <w:tab w:val="left" w:pos="2128"/>
                <w:tab w:val="left" w:pos="4218"/>
              </w:tabs>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z w:val="24"/>
              </w:rPr>
              <w:tab/>
              <w:t>измерений;</w:t>
            </w:r>
            <w:r w:rsidRPr="00B8522A">
              <w:rPr>
                <w:rFonts w:ascii="Times New Roman" w:eastAsia="Times New Roman" w:hAnsi="Times New Roman" w:cs="Times New Roman"/>
                <w:sz w:val="24"/>
              </w:rPr>
              <w:tab/>
              <w:t>определять</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квадратный</w:t>
            </w:r>
            <w:r w:rsidRPr="00B8522A">
              <w:rPr>
                <w:rFonts w:ascii="Times New Roman" w:eastAsia="Times New Roman" w:hAnsi="Times New Roman" w:cs="Times New Roman"/>
                <w:spacing w:val="34"/>
                <w:sz w:val="24"/>
              </w:rPr>
              <w:t xml:space="preserve"> </w:t>
            </w:r>
            <w:r w:rsidRPr="00B8522A">
              <w:rPr>
                <w:rFonts w:ascii="Times New Roman" w:eastAsia="Times New Roman" w:hAnsi="Times New Roman" w:cs="Times New Roman"/>
                <w:sz w:val="24"/>
              </w:rPr>
              <w:t>метр,</w:t>
            </w:r>
            <w:r w:rsidRPr="00B8522A">
              <w:rPr>
                <w:rFonts w:ascii="Times New Roman" w:eastAsia="Times New Roman" w:hAnsi="Times New Roman" w:cs="Times New Roman"/>
                <w:spacing w:val="92"/>
                <w:sz w:val="24"/>
              </w:rPr>
              <w:t xml:space="preserve"> </w:t>
            </w:r>
            <w:r w:rsidRPr="00B8522A">
              <w:rPr>
                <w:rFonts w:ascii="Times New Roman" w:eastAsia="Times New Roman" w:hAnsi="Times New Roman" w:cs="Times New Roman"/>
                <w:sz w:val="24"/>
              </w:rPr>
              <w:t>квадратный</w:t>
            </w:r>
          </w:p>
        </w:tc>
        <w:tc>
          <w:tcPr>
            <w:tcW w:w="5472" w:type="dxa"/>
            <w:tcBorders>
              <w:top w:val="nil"/>
              <w:bottom w:val="nil"/>
            </w:tcBorders>
          </w:tcPr>
          <w:p w:rsidR="00B8522A" w:rsidRPr="00B8522A" w:rsidRDefault="00B8522A" w:rsidP="00B8522A">
            <w:pPr>
              <w:spacing w:line="246"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продолжительность</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события</w:t>
            </w: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172"/>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сантиметр,</w:t>
            </w:r>
            <w:r w:rsidRPr="00B8522A">
              <w:rPr>
                <w:rFonts w:ascii="Times New Roman" w:eastAsia="Times New Roman" w:hAnsi="Times New Roman" w:cs="Times New Roman"/>
                <w:sz w:val="24"/>
              </w:rPr>
              <w:tab/>
              <w:t>квадратный</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4"/>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дециметр).</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4"/>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5"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Расчёт</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времени.</w:t>
            </w:r>
            <w:r w:rsidRPr="00B8522A">
              <w:rPr>
                <w:rFonts w:ascii="Times New Roman" w:eastAsia="Times New Roman" w:hAnsi="Times New Roman" w:cs="Times New Roman"/>
                <w:spacing w:val="70"/>
                <w:sz w:val="24"/>
              </w:rPr>
              <w:t xml:space="preserve"> </w:t>
            </w:r>
            <w:r w:rsidRPr="00B8522A">
              <w:rPr>
                <w:rFonts w:ascii="Times New Roman" w:eastAsia="Times New Roman" w:hAnsi="Times New Roman" w:cs="Times New Roman"/>
                <w:sz w:val="24"/>
              </w:rPr>
              <w:t>Соотношение</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2241"/>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«начало,</w:t>
            </w:r>
            <w:r w:rsidRPr="00B8522A">
              <w:rPr>
                <w:rFonts w:ascii="Times New Roman" w:eastAsia="Times New Roman" w:hAnsi="Times New Roman" w:cs="Times New Roman"/>
                <w:sz w:val="24"/>
              </w:rPr>
              <w:tab/>
              <w:t>окончание,</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продолжительность</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1473"/>
                <w:tab w:val="left" w:pos="1976"/>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события»</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практической</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ситуации.</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6"/>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Соотношение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«больше/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меньше</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5"/>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bottom w:val="nil"/>
            </w:tcBorders>
          </w:tcPr>
          <w:p w:rsidR="00B8522A" w:rsidRPr="00B8522A" w:rsidRDefault="00B8522A" w:rsidP="00B8522A">
            <w:pPr>
              <w:tabs>
                <w:tab w:val="left" w:pos="849"/>
                <w:tab w:val="left" w:pos="1168"/>
                <w:tab w:val="left" w:pos="2328"/>
              </w:tabs>
              <w:spacing w:line="24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на/в»</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ситуации</w:t>
            </w:r>
            <w:r w:rsidRPr="00B8522A">
              <w:rPr>
                <w:rFonts w:ascii="Times New Roman" w:eastAsia="Times New Roman" w:hAnsi="Times New Roman" w:cs="Times New Roman"/>
                <w:sz w:val="24"/>
              </w:rPr>
              <w:tab/>
              <w:t>сравнения</w:t>
            </w:r>
          </w:p>
        </w:tc>
        <w:tc>
          <w:tcPr>
            <w:tcW w:w="5472" w:type="dxa"/>
            <w:tcBorders>
              <w:top w:val="nil"/>
              <w:bottom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r w:rsidR="00B8522A" w:rsidRPr="00B8522A" w:rsidTr="00EF0B46">
        <w:trPr>
          <w:trHeight w:val="268"/>
        </w:trPr>
        <w:tc>
          <w:tcPr>
            <w:tcW w:w="2376" w:type="dxa"/>
            <w:vMerge/>
            <w:tcBorders>
              <w:top w:val="nil"/>
            </w:tcBorders>
          </w:tcPr>
          <w:p w:rsidR="00B8522A" w:rsidRPr="00B8522A" w:rsidRDefault="00B8522A" w:rsidP="00B8522A">
            <w:pPr>
              <w:rPr>
                <w:rFonts w:ascii="Times New Roman" w:eastAsia="Times New Roman" w:hAnsi="Times New Roman" w:cs="Times New Roman"/>
                <w:sz w:val="2"/>
                <w:szCs w:val="2"/>
              </w:rPr>
            </w:pPr>
          </w:p>
        </w:tc>
        <w:tc>
          <w:tcPr>
            <w:tcW w:w="3487" w:type="dxa"/>
            <w:tcBorders>
              <w:top w:val="nil"/>
            </w:tcBorders>
          </w:tcPr>
          <w:p w:rsidR="00B8522A" w:rsidRPr="00B8522A" w:rsidRDefault="00B8522A" w:rsidP="00B8522A">
            <w:pPr>
              <w:tabs>
                <w:tab w:val="left" w:pos="1483"/>
                <w:tab w:val="left" w:pos="1914"/>
                <w:tab w:val="left" w:pos="3143"/>
              </w:tabs>
              <w:spacing w:line="249"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предметов</w:t>
            </w:r>
            <w:r w:rsidRPr="00B8522A">
              <w:rPr>
                <w:rFonts w:ascii="Times New Roman" w:eastAsia="Times New Roman" w:hAnsi="Times New Roman" w:cs="Times New Roman"/>
                <w:sz w:val="24"/>
              </w:rPr>
              <w:tab/>
              <w:t>и</w:t>
            </w:r>
            <w:r w:rsidRPr="00B8522A">
              <w:rPr>
                <w:rFonts w:ascii="Times New Roman" w:eastAsia="Times New Roman" w:hAnsi="Times New Roman" w:cs="Times New Roman"/>
                <w:sz w:val="24"/>
              </w:rPr>
              <w:tab/>
              <w:t>объектов</w:t>
            </w:r>
            <w:r w:rsidRPr="00B8522A">
              <w:rPr>
                <w:rFonts w:ascii="Times New Roman" w:eastAsia="Times New Roman" w:hAnsi="Times New Roman" w:cs="Times New Roman"/>
                <w:sz w:val="24"/>
              </w:rPr>
              <w:tab/>
              <w:t>на</w:t>
            </w:r>
          </w:p>
        </w:tc>
        <w:tc>
          <w:tcPr>
            <w:tcW w:w="5472" w:type="dxa"/>
            <w:tcBorders>
              <w:top w:val="nil"/>
            </w:tcBorders>
          </w:tcPr>
          <w:p w:rsidR="00B8522A" w:rsidRPr="00B8522A" w:rsidRDefault="00B8522A" w:rsidP="00B8522A">
            <w:pPr>
              <w:rPr>
                <w:rFonts w:ascii="Times New Roman" w:eastAsia="Times New Roman" w:hAnsi="Times New Roman" w:cs="Times New Roman"/>
                <w:sz w:val="18"/>
              </w:rPr>
            </w:pPr>
          </w:p>
        </w:tc>
        <w:tc>
          <w:tcPr>
            <w:tcW w:w="3451" w:type="dxa"/>
            <w:vMerge/>
            <w:tcBorders>
              <w:top w:val="nil"/>
            </w:tcBorders>
          </w:tcPr>
          <w:p w:rsidR="00B8522A" w:rsidRPr="00B8522A" w:rsidRDefault="00B8522A" w:rsidP="00B8522A">
            <w:pPr>
              <w:rPr>
                <w:rFonts w:ascii="Times New Roman" w:eastAsia="Times New Roman" w:hAnsi="Times New Roman" w:cs="Times New Roman"/>
                <w:sz w:val="2"/>
                <w:szCs w:val="2"/>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
          <w:szCs w:val="2"/>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275"/>
        </w:trPr>
        <w:tc>
          <w:tcPr>
            <w:tcW w:w="2376" w:type="dxa"/>
          </w:tcPr>
          <w:p w:rsidR="00B8522A" w:rsidRPr="00B8522A" w:rsidRDefault="00B8522A" w:rsidP="00B8522A">
            <w:pPr>
              <w:rPr>
                <w:rFonts w:ascii="Times New Roman" w:eastAsia="Times New Roman" w:hAnsi="Times New Roman" w:cs="Times New Roman"/>
                <w:sz w:val="20"/>
              </w:rPr>
            </w:pPr>
          </w:p>
        </w:tc>
        <w:tc>
          <w:tcPr>
            <w:tcW w:w="3487" w:type="dxa"/>
          </w:tcPr>
          <w:p w:rsidR="00B8522A" w:rsidRPr="00B8522A" w:rsidRDefault="00B8522A" w:rsidP="00B8522A">
            <w:pPr>
              <w:spacing w:line="256" w:lineRule="exact"/>
              <w:ind w:left="108"/>
              <w:rPr>
                <w:rFonts w:ascii="Times New Roman" w:eastAsia="Times New Roman" w:hAnsi="Times New Roman" w:cs="Times New Roman"/>
                <w:sz w:val="24"/>
              </w:rPr>
            </w:pPr>
            <w:r w:rsidRPr="00B8522A">
              <w:rPr>
                <w:rFonts w:ascii="Times New Roman" w:eastAsia="Times New Roman" w:hAnsi="Times New Roman" w:cs="Times New Roman"/>
                <w:sz w:val="24"/>
              </w:rPr>
              <w:t>основе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измерения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w:t>
            </w:r>
          </w:p>
        </w:tc>
        <w:tc>
          <w:tcPr>
            <w:tcW w:w="5472" w:type="dxa"/>
          </w:tcPr>
          <w:p w:rsidR="00B8522A" w:rsidRPr="00B8522A" w:rsidRDefault="00B8522A" w:rsidP="00B8522A">
            <w:pPr>
              <w:rPr>
                <w:rFonts w:ascii="Times New Roman" w:eastAsia="Times New Roman" w:hAnsi="Times New Roman" w:cs="Times New Roman"/>
                <w:sz w:val="20"/>
              </w:rPr>
            </w:pPr>
          </w:p>
        </w:tc>
        <w:tc>
          <w:tcPr>
            <w:tcW w:w="3451" w:type="dxa"/>
          </w:tcPr>
          <w:p w:rsidR="00B8522A" w:rsidRPr="00B8522A" w:rsidRDefault="00B8522A" w:rsidP="00B8522A">
            <w:pPr>
              <w:rPr>
                <w:rFonts w:ascii="Times New Roman" w:eastAsia="Times New Roman" w:hAnsi="Times New Roman" w:cs="Times New Roman"/>
                <w:sz w:val="20"/>
              </w:rPr>
            </w:pPr>
          </w:p>
        </w:tc>
      </w:tr>
      <w:tr w:rsidR="00B8522A" w:rsidRPr="00B8522A" w:rsidTr="00EF0B46">
        <w:trPr>
          <w:trHeight w:val="8833"/>
        </w:trPr>
        <w:tc>
          <w:tcPr>
            <w:tcW w:w="2376" w:type="dxa"/>
          </w:tcPr>
          <w:p w:rsidR="00B8522A" w:rsidRPr="00B8522A" w:rsidRDefault="00B8522A" w:rsidP="00B8522A">
            <w:pPr>
              <w:spacing w:line="276" w:lineRule="auto"/>
              <w:ind w:left="150" w:right="141"/>
              <w:jc w:val="center"/>
              <w:rPr>
                <w:rFonts w:ascii="Times New Roman" w:eastAsia="Times New Roman" w:hAnsi="Times New Roman" w:cs="Times New Roman"/>
                <w:sz w:val="24"/>
              </w:rPr>
            </w:pPr>
            <w:r w:rsidRPr="00B8522A">
              <w:rPr>
                <w:rFonts w:ascii="Times New Roman" w:eastAsia="Times New Roman" w:hAnsi="Times New Roman" w:cs="Times New Roman"/>
                <w:spacing w:val="-1"/>
                <w:sz w:val="24"/>
              </w:rPr>
              <w:t>Арифметические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spacing w:line="275" w:lineRule="exact"/>
              <w:ind w:left="150"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(48 ч.)</w:t>
            </w:r>
          </w:p>
        </w:tc>
        <w:tc>
          <w:tcPr>
            <w:tcW w:w="3487" w:type="dxa"/>
          </w:tcPr>
          <w:p w:rsidR="00B8522A" w:rsidRPr="00B8522A" w:rsidRDefault="00B8522A" w:rsidP="00B8522A">
            <w:pPr>
              <w:ind w:left="108" w:right="157"/>
              <w:rPr>
                <w:rFonts w:ascii="Times New Roman" w:eastAsia="Times New Roman" w:hAnsi="Times New Roman" w:cs="Times New Roman"/>
                <w:sz w:val="24"/>
              </w:rPr>
            </w:pPr>
            <w:r w:rsidRPr="00B8522A">
              <w:rPr>
                <w:rFonts w:ascii="Times New Roman" w:eastAsia="Times New Roman" w:hAnsi="Times New Roman" w:cs="Times New Roman"/>
                <w:sz w:val="24"/>
              </w:rPr>
              <w:t>Устные вычисления, сводимые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действиям</w:t>
            </w:r>
          </w:p>
          <w:p w:rsidR="00B8522A" w:rsidRPr="00B8522A" w:rsidRDefault="00B8522A" w:rsidP="00B8522A">
            <w:pPr>
              <w:ind w:left="108" w:right="440"/>
              <w:rPr>
                <w:rFonts w:ascii="Times New Roman" w:eastAsia="Times New Roman" w:hAnsi="Times New Roman" w:cs="Times New Roman"/>
                <w:sz w:val="24"/>
              </w:rPr>
            </w:pPr>
            <w:r w:rsidRPr="00B8522A">
              <w:rPr>
                <w:rFonts w:ascii="Times New Roman" w:eastAsia="Times New Roman" w:hAnsi="Times New Roman" w:cs="Times New Roman"/>
                <w:sz w:val="24"/>
              </w:rPr>
              <w:t>в пределах 100 (табличное 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внетабличное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умножение,</w:t>
            </w:r>
          </w:p>
          <w:p w:rsidR="00B8522A" w:rsidRPr="00B8522A" w:rsidRDefault="00B8522A" w:rsidP="00B8522A">
            <w:pPr>
              <w:ind w:left="108" w:right="247"/>
              <w:rPr>
                <w:rFonts w:ascii="Times New Roman" w:eastAsia="Times New Roman" w:hAnsi="Times New Roman" w:cs="Times New Roman"/>
                <w:sz w:val="24"/>
              </w:rPr>
            </w:pPr>
            <w:r w:rsidRPr="00B8522A">
              <w:rPr>
                <w:rFonts w:ascii="Times New Roman" w:eastAsia="Times New Roman" w:hAnsi="Times New Roman" w:cs="Times New Roman"/>
                <w:sz w:val="24"/>
              </w:rPr>
              <w:t>деление, действия с круглыми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числами).</w:t>
            </w:r>
          </w:p>
          <w:p w:rsidR="00B8522A" w:rsidRPr="00B8522A" w:rsidRDefault="00B8522A" w:rsidP="00B8522A">
            <w:pPr>
              <w:ind w:left="108" w:right="105"/>
              <w:rPr>
                <w:rFonts w:ascii="Times New Roman" w:eastAsia="Times New Roman" w:hAnsi="Times New Roman" w:cs="Times New Roman"/>
                <w:sz w:val="24"/>
              </w:rPr>
            </w:pPr>
            <w:r w:rsidRPr="00B8522A">
              <w:rPr>
                <w:rFonts w:ascii="Times New Roman" w:eastAsia="Times New Roman" w:hAnsi="Times New Roman" w:cs="Times New Roman"/>
                <w:sz w:val="24"/>
              </w:rPr>
              <w:t>Письменное сложение,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вычитание чисел в преде 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1000.</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числами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0</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1.</w:t>
            </w:r>
          </w:p>
          <w:p w:rsidR="00B8522A" w:rsidRPr="00B8522A" w:rsidRDefault="00B8522A" w:rsidP="00B8522A">
            <w:pPr>
              <w:ind w:left="108" w:right="655"/>
              <w:rPr>
                <w:rFonts w:ascii="Times New Roman" w:eastAsia="Times New Roman" w:hAnsi="Times New Roman" w:cs="Times New Roman"/>
                <w:sz w:val="24"/>
              </w:rPr>
            </w:pPr>
            <w:r w:rsidRPr="00B8522A">
              <w:rPr>
                <w:rFonts w:ascii="Times New Roman" w:eastAsia="Times New Roman" w:hAnsi="Times New Roman" w:cs="Times New Roman"/>
                <w:sz w:val="24"/>
              </w:rPr>
              <w:t>Взаимосвязь</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умножения</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деления.</w:t>
            </w:r>
          </w:p>
          <w:p w:rsidR="00B8522A" w:rsidRPr="00B8522A" w:rsidRDefault="00B8522A" w:rsidP="00B8522A">
            <w:pPr>
              <w:ind w:left="108" w:right="328"/>
              <w:rPr>
                <w:rFonts w:ascii="Times New Roman" w:eastAsia="Times New Roman" w:hAnsi="Times New Roman" w:cs="Times New Roman"/>
                <w:sz w:val="24"/>
              </w:rPr>
            </w:pPr>
            <w:r w:rsidRPr="00B8522A">
              <w:rPr>
                <w:rFonts w:ascii="Times New Roman" w:eastAsia="Times New Roman" w:hAnsi="Times New Roman" w:cs="Times New Roman"/>
                <w:sz w:val="24"/>
              </w:rPr>
              <w:t>Письменное умножение 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столбик,</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письменное</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уголком.</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Письменное</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умножение,</w:t>
            </w:r>
          </w:p>
          <w:p w:rsidR="00B8522A" w:rsidRPr="00B8522A" w:rsidRDefault="00B8522A" w:rsidP="00B8522A">
            <w:pPr>
              <w:ind w:left="108" w:right="236"/>
              <w:rPr>
                <w:rFonts w:ascii="Times New Roman" w:eastAsia="Times New Roman" w:hAnsi="Times New Roman" w:cs="Times New Roman"/>
                <w:sz w:val="24"/>
              </w:rPr>
            </w:pP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однозначное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пределах 1000.</w:t>
            </w:r>
          </w:p>
          <w:p w:rsidR="00B8522A" w:rsidRPr="00B8522A" w:rsidRDefault="00B8522A" w:rsidP="00B8522A">
            <w:pPr>
              <w:ind w:left="108" w:right="951"/>
              <w:rPr>
                <w:rFonts w:ascii="Times New Roman" w:eastAsia="Times New Roman" w:hAnsi="Times New Roman" w:cs="Times New Roman"/>
                <w:sz w:val="24"/>
              </w:rPr>
            </w:pPr>
            <w:r w:rsidRPr="00B8522A">
              <w:rPr>
                <w:rFonts w:ascii="Times New Roman" w:eastAsia="Times New Roman" w:hAnsi="Times New Roman" w:cs="Times New Roman"/>
                <w:sz w:val="24"/>
              </w:rPr>
              <w:t>Проверка 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вычисления (прикидка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 оценка результата,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обратное действие,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применение</w:t>
            </w:r>
            <w:r w:rsidRPr="00B8522A">
              <w:rPr>
                <w:rFonts w:ascii="Times New Roman" w:eastAsia="Times New Roman" w:hAnsi="Times New Roman" w:cs="Times New Roman"/>
                <w:spacing w:val="-13"/>
                <w:sz w:val="24"/>
              </w:rPr>
              <w:t xml:space="preserve"> </w:t>
            </w:r>
            <w:r w:rsidRPr="00B8522A">
              <w:rPr>
                <w:rFonts w:ascii="Times New Roman" w:eastAsia="Times New Roman" w:hAnsi="Times New Roman" w:cs="Times New Roman"/>
                <w:sz w:val="24"/>
              </w:rPr>
              <w:t>алгоритма,</w:t>
            </w:r>
          </w:p>
          <w:p w:rsidR="00B8522A" w:rsidRPr="00B8522A" w:rsidRDefault="00B8522A" w:rsidP="00B8522A">
            <w:pPr>
              <w:spacing w:before="1"/>
              <w:ind w:left="108" w:right="279"/>
              <w:rPr>
                <w:rFonts w:ascii="Times New Roman" w:eastAsia="Times New Roman" w:hAnsi="Times New Roman" w:cs="Times New Roman"/>
                <w:sz w:val="24"/>
              </w:rPr>
            </w:pP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калькулятора).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Переместительное,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сочетательное свойства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сложения, умножения при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вычислениях.</w:t>
            </w:r>
          </w:p>
          <w:p w:rsidR="00B8522A" w:rsidRPr="00B8522A" w:rsidRDefault="00B8522A" w:rsidP="00B8522A">
            <w:pPr>
              <w:ind w:left="108" w:right="296"/>
              <w:rPr>
                <w:rFonts w:ascii="Times New Roman" w:eastAsia="Times New Roman" w:hAnsi="Times New Roman" w:cs="Times New Roman"/>
                <w:sz w:val="24"/>
              </w:rPr>
            </w:pPr>
            <w:r w:rsidRPr="00B8522A">
              <w:rPr>
                <w:rFonts w:ascii="Times New Roman" w:eastAsia="Times New Roman" w:hAnsi="Times New Roman" w:cs="Times New Roman"/>
                <w:sz w:val="24"/>
              </w:rPr>
              <w:t>Нахождение неизвестного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компонента</w:t>
            </w:r>
            <w:r w:rsidRPr="00B8522A">
              <w:rPr>
                <w:rFonts w:ascii="Times New Roman" w:eastAsia="Times New Roman" w:hAnsi="Times New Roman" w:cs="Times New Roman"/>
                <w:spacing w:val="-10"/>
                <w:sz w:val="24"/>
              </w:rPr>
              <w:t xml:space="preserve"> </w:t>
            </w:r>
            <w:r w:rsidRPr="00B8522A">
              <w:rPr>
                <w:rFonts w:ascii="Times New Roman" w:eastAsia="Times New Roman" w:hAnsi="Times New Roman" w:cs="Times New Roman"/>
                <w:sz w:val="24"/>
              </w:rPr>
              <w:t>арифметического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spacing w:line="270" w:lineRule="atLeast"/>
              <w:ind w:left="108" w:right="266"/>
              <w:rPr>
                <w:rFonts w:ascii="Times New Roman" w:eastAsia="Times New Roman" w:hAnsi="Times New Roman" w:cs="Times New Roman"/>
                <w:sz w:val="24"/>
              </w:rPr>
            </w:pPr>
            <w:r w:rsidRPr="00B8522A">
              <w:rPr>
                <w:rFonts w:ascii="Times New Roman" w:eastAsia="Times New Roman" w:hAnsi="Times New Roman" w:cs="Times New Roman"/>
                <w:sz w:val="24"/>
              </w:rPr>
              <w:t>Порядок</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числовом</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выражении,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значение</w:t>
            </w:r>
          </w:p>
        </w:tc>
        <w:tc>
          <w:tcPr>
            <w:tcW w:w="5472" w:type="dxa"/>
          </w:tcPr>
          <w:p w:rsidR="00B8522A" w:rsidRPr="00B8522A" w:rsidRDefault="00B8522A" w:rsidP="00B8522A">
            <w:pPr>
              <w:ind w:left="109"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письменные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приёмы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вычислений.</w:t>
            </w:r>
          </w:p>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Устное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случаях,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сводимых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действиям в пределах 100 (действия с десятками,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сотнями,</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умножение</w:t>
            </w:r>
            <w:r w:rsidRPr="00B8522A">
              <w:rPr>
                <w:rFonts w:ascii="Times New Roman" w:eastAsia="Times New Roman" w:hAnsi="Times New Roman" w:cs="Times New Roman"/>
                <w:spacing w:val="25"/>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25"/>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25"/>
                <w:sz w:val="24"/>
              </w:rPr>
              <w:t xml:space="preserve"> </w:t>
            </w:r>
            <w:r w:rsidRPr="00B8522A">
              <w:rPr>
                <w:rFonts w:ascii="Times New Roman" w:eastAsia="Times New Roman" w:hAnsi="Times New Roman" w:cs="Times New Roman"/>
                <w:sz w:val="24"/>
              </w:rPr>
              <w:t>1,</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10,</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100).</w:t>
            </w:r>
          </w:p>
          <w:p w:rsidR="00B8522A" w:rsidRPr="00B8522A" w:rsidRDefault="00B8522A" w:rsidP="00B8522A">
            <w:pPr>
              <w:ind w:left="109"/>
              <w:jc w:val="both"/>
              <w:rPr>
                <w:rFonts w:ascii="Times New Roman" w:eastAsia="Times New Roman" w:hAnsi="Times New Roman" w:cs="Times New Roman"/>
                <w:sz w:val="24"/>
              </w:rPr>
            </w:pP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числами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1.</w:t>
            </w:r>
          </w:p>
          <w:p w:rsidR="00B8522A" w:rsidRPr="00B8522A" w:rsidRDefault="00B8522A" w:rsidP="00B8522A">
            <w:pPr>
              <w:tabs>
                <w:tab w:val="left" w:pos="1979"/>
                <w:tab w:val="left" w:pos="2505"/>
                <w:tab w:val="left" w:pos="3493"/>
                <w:tab w:val="left" w:pos="3847"/>
                <w:tab w:val="left" w:pos="5256"/>
              </w:tabs>
              <w:ind w:left="109" w:right="94"/>
              <w:rPr>
                <w:rFonts w:ascii="Times New Roman" w:eastAsia="Times New Roman" w:hAnsi="Times New Roman" w:cs="Times New Roman"/>
                <w:sz w:val="24"/>
              </w:rPr>
            </w:pPr>
            <w:r w:rsidRPr="00B8522A">
              <w:rPr>
                <w:rFonts w:ascii="Times New Roman" w:eastAsia="Times New Roman" w:hAnsi="Times New Roman" w:cs="Times New Roman"/>
                <w:sz w:val="24"/>
              </w:rPr>
              <w:t>Прикидка результата выполнения 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z w:val="24"/>
              </w:rPr>
              <w:tab/>
              <w:t>хода</w:t>
            </w:r>
            <w:r w:rsidRPr="00B8522A">
              <w:rPr>
                <w:rFonts w:ascii="Times New Roman" w:eastAsia="Times New Roman" w:hAnsi="Times New Roman" w:cs="Times New Roman"/>
                <w:sz w:val="24"/>
              </w:rPr>
              <w:tab/>
              <w:t>вычислений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использованием</w:t>
            </w:r>
            <w:r w:rsidRPr="00B8522A">
              <w:rPr>
                <w:rFonts w:ascii="Times New Roman" w:eastAsia="Times New Roman" w:hAnsi="Times New Roman" w:cs="Times New Roman"/>
                <w:sz w:val="24"/>
              </w:rPr>
              <w:tab/>
              <w:t>математической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терминологии.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Применение правил порядка выполнения действий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предложенной ситуации</w:t>
            </w:r>
          </w:p>
          <w:p w:rsidR="00B8522A" w:rsidRPr="00B8522A" w:rsidRDefault="00B8522A" w:rsidP="00B8522A">
            <w:pPr>
              <w:tabs>
                <w:tab w:val="left" w:pos="1449"/>
                <w:tab w:val="left" w:pos="1737"/>
                <w:tab w:val="left" w:pos="2310"/>
                <w:tab w:val="left" w:pos="2778"/>
                <w:tab w:val="left" w:pos="4138"/>
                <w:tab w:val="left" w:pos="4365"/>
              </w:tabs>
              <w:ind w:left="109" w:right="94"/>
              <w:rPr>
                <w:rFonts w:ascii="Times New Roman" w:eastAsia="Times New Roman" w:hAnsi="Times New Roman" w:cs="Times New Roman"/>
                <w:sz w:val="24"/>
              </w:rPr>
            </w:pP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4"/>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14"/>
                <w:sz w:val="24"/>
              </w:rPr>
              <w:t xml:space="preserve"> </w:t>
            </w:r>
            <w:r w:rsidRPr="00B8522A">
              <w:rPr>
                <w:rFonts w:ascii="Times New Roman" w:eastAsia="Times New Roman" w:hAnsi="Times New Roman" w:cs="Times New Roman"/>
                <w:sz w:val="24"/>
              </w:rPr>
              <w:t>конструирование</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5"/>
                <w:sz w:val="24"/>
              </w:rPr>
              <w:t xml:space="preserve"> </w:t>
            </w:r>
            <w:r w:rsidRPr="00B8522A">
              <w:rPr>
                <w:rFonts w:ascii="Times New Roman" w:eastAsia="Times New Roman" w:hAnsi="Times New Roman" w:cs="Times New Roman"/>
                <w:sz w:val="24"/>
              </w:rPr>
              <w:t>выражения</w:t>
            </w:r>
            <w:r w:rsidRPr="00B8522A">
              <w:rPr>
                <w:rFonts w:ascii="Times New Roman" w:eastAsia="Times New Roman" w:hAnsi="Times New Roman" w:cs="Times New Roman"/>
                <w:spacing w:val="13"/>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заданным</w:t>
            </w:r>
            <w:r w:rsidRPr="00B8522A">
              <w:rPr>
                <w:rFonts w:ascii="Times New Roman" w:eastAsia="Times New Roman" w:hAnsi="Times New Roman" w:cs="Times New Roman"/>
                <w:sz w:val="24"/>
              </w:rPr>
              <w:tab/>
              <w:t>порядком</w:t>
            </w:r>
            <w:r w:rsidRPr="00B8522A">
              <w:rPr>
                <w:rFonts w:ascii="Times New Roman" w:eastAsia="Times New Roman" w:hAnsi="Times New Roman" w:cs="Times New Roman"/>
                <w:sz w:val="24"/>
              </w:rPr>
              <w:tab/>
              <w:t>выполнения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действий.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Сравнение числовых выражений без 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Упражнение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на</w:t>
            </w:r>
            <w:r w:rsidRPr="00B8522A">
              <w:rPr>
                <w:rFonts w:ascii="Times New Roman" w:eastAsia="Times New Roman" w:hAnsi="Times New Roman" w:cs="Times New Roman"/>
                <w:sz w:val="24"/>
              </w:rPr>
              <w:tab/>
              <w:t>самоконтроль:</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обсуждение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возможных</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ошибок</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вычислениях</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28"/>
                <w:sz w:val="24"/>
              </w:rPr>
              <w:t xml:space="preserve"> </w:t>
            </w:r>
            <w:r w:rsidRPr="00B8522A">
              <w:rPr>
                <w:rFonts w:ascii="Times New Roman" w:eastAsia="Times New Roman" w:hAnsi="Times New Roman" w:cs="Times New Roman"/>
                <w:sz w:val="24"/>
              </w:rPr>
              <w:t>алгоритму,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нахождении</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выражения.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Оценка</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рациональности</w:t>
            </w:r>
            <w:r w:rsidRPr="00B8522A">
              <w:rPr>
                <w:rFonts w:ascii="Times New Roman" w:eastAsia="Times New Roman" w:hAnsi="Times New Roman" w:cs="Times New Roman"/>
                <w:spacing w:val="9"/>
                <w:sz w:val="24"/>
              </w:rPr>
              <w:t xml:space="preserve"> </w:t>
            </w:r>
            <w:r w:rsidRPr="00B8522A">
              <w:rPr>
                <w:rFonts w:ascii="Times New Roman" w:eastAsia="Times New Roman" w:hAnsi="Times New Roman" w:cs="Times New Roman"/>
                <w:sz w:val="24"/>
              </w:rPr>
              <w:t>вычисления.</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и 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выполнения действия.</w:t>
            </w:r>
          </w:p>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Дифференцированное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приведение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примеров,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иллюстрирующих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смысл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остатком,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интерпретацию</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ситуации.</w:t>
            </w:r>
          </w:p>
          <w:p w:rsidR="00B8522A" w:rsidRPr="00B8522A" w:rsidRDefault="00B8522A" w:rsidP="00B8522A">
            <w:pPr>
              <w:tabs>
                <w:tab w:val="left" w:pos="2359"/>
                <w:tab w:val="left" w:pos="4659"/>
              </w:tabs>
              <w:spacing w:before="1"/>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Оформление математической записи: составление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правильности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утверждений</w:t>
            </w:r>
            <w:r w:rsidRPr="00B8522A">
              <w:rPr>
                <w:rFonts w:ascii="Times New Roman" w:eastAsia="Times New Roman" w:hAnsi="Times New Roman" w:cs="Times New Roman"/>
                <w:sz w:val="24"/>
              </w:rPr>
              <w:tab/>
              <w:t>относительно</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набора</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объектов (чисел,</w:t>
            </w:r>
          </w:p>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w:t>
            </w:r>
          </w:p>
          <w:p w:rsidR="00B8522A" w:rsidRPr="00B8522A" w:rsidRDefault="00B8522A" w:rsidP="00B8522A">
            <w:pPr>
              <w:spacing w:line="270" w:lineRule="atLeast"/>
              <w:ind w:left="109" w:right="91"/>
              <w:jc w:val="both"/>
              <w:rPr>
                <w:rFonts w:ascii="Times New Roman" w:eastAsia="Times New Roman" w:hAnsi="Times New Roman" w:cs="Times New Roman"/>
                <w:sz w:val="24"/>
              </w:rPr>
            </w:pPr>
            <w:r w:rsidRPr="00B8522A">
              <w:rPr>
                <w:rFonts w:ascii="Times New Roman" w:eastAsia="Times New Roman" w:hAnsi="Times New Roman" w:cs="Times New Roman"/>
                <w:sz w:val="24"/>
              </w:rPr>
              <w:t>Наблюдение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закономерностей,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различного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выполнения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ступени</w:t>
            </w:r>
            <w:r w:rsidRPr="00B8522A">
              <w:rPr>
                <w:rFonts w:ascii="Times New Roman" w:eastAsia="Times New Roman" w:hAnsi="Times New Roman" w:cs="Times New Roman"/>
                <w:spacing w:val="18"/>
                <w:sz w:val="24"/>
              </w:rPr>
              <w:t xml:space="preserve"> </w:t>
            </w:r>
            <w:r w:rsidRPr="00B8522A">
              <w:rPr>
                <w:rFonts w:ascii="Times New Roman" w:eastAsia="Times New Roman" w:hAnsi="Times New Roman" w:cs="Times New Roman"/>
                <w:sz w:val="24"/>
              </w:rPr>
              <w:t>(сложения-вычитания,</w:t>
            </w:r>
            <w:r w:rsidRPr="00B8522A">
              <w:rPr>
                <w:rFonts w:ascii="Times New Roman" w:eastAsia="Times New Roman" w:hAnsi="Times New Roman" w:cs="Times New Roman"/>
                <w:spacing w:val="17"/>
                <w:sz w:val="24"/>
              </w:rPr>
              <w:t xml:space="preserve"> </w:t>
            </w:r>
            <w:r w:rsidRPr="00B8522A">
              <w:rPr>
                <w:rFonts w:ascii="Times New Roman" w:eastAsia="Times New Roman" w:hAnsi="Times New Roman" w:cs="Times New Roman"/>
                <w:sz w:val="24"/>
              </w:rPr>
              <w:t>умножения-</w:t>
            </w:r>
          </w:p>
        </w:tc>
        <w:tc>
          <w:tcPr>
            <w:tcW w:w="3451"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4416"/>
        </w:trPr>
        <w:tc>
          <w:tcPr>
            <w:tcW w:w="2376" w:type="dxa"/>
          </w:tcPr>
          <w:p w:rsidR="00B8522A" w:rsidRPr="00B8522A" w:rsidRDefault="00B8522A" w:rsidP="00B8522A">
            <w:pPr>
              <w:rPr>
                <w:rFonts w:ascii="Times New Roman" w:eastAsia="Times New Roman" w:hAnsi="Times New Roman" w:cs="Times New Roman"/>
                <w:sz w:val="24"/>
              </w:rPr>
            </w:pPr>
          </w:p>
        </w:tc>
        <w:tc>
          <w:tcPr>
            <w:tcW w:w="3487" w:type="dxa"/>
          </w:tcPr>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числового выражения,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pacing w:val="-1"/>
                <w:sz w:val="24"/>
              </w:rPr>
              <w:t>содержащего</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несколько</w:t>
            </w:r>
          </w:p>
          <w:p w:rsidR="00B8522A" w:rsidRPr="00B8522A" w:rsidRDefault="00B8522A" w:rsidP="00B8522A">
            <w:pPr>
              <w:ind w:left="108" w:right="584"/>
              <w:rPr>
                <w:rFonts w:ascii="Times New Roman" w:eastAsia="Times New Roman" w:hAnsi="Times New Roman" w:cs="Times New Roman"/>
                <w:sz w:val="24"/>
              </w:rPr>
            </w:pP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(со</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скобками/</w:t>
            </w:r>
            <w:r w:rsidRPr="00B8522A">
              <w:rPr>
                <w:rFonts w:ascii="Times New Roman" w:eastAsia="Times New Roman" w:hAnsi="Times New Roman" w:cs="Times New Roman"/>
                <w:spacing w:val="-8"/>
                <w:sz w:val="24"/>
              </w:rPr>
              <w:t xml:space="preserve"> </w:t>
            </w:r>
            <w:r w:rsidRPr="00B8522A">
              <w:rPr>
                <w:rFonts w:ascii="Times New Roman" w:eastAsia="Times New Roman" w:hAnsi="Times New Roman" w:cs="Times New Roman"/>
                <w:sz w:val="24"/>
              </w:rPr>
              <w:t>без</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скобок),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вычисления-</w:t>
            </w:r>
          </w:p>
          <w:p w:rsidR="00B8522A" w:rsidRPr="00B8522A" w:rsidRDefault="00B8522A" w:rsidP="00B8522A">
            <w:pPr>
              <w:ind w:left="108" w:right="103"/>
              <w:rPr>
                <w:rFonts w:ascii="Times New Roman" w:eastAsia="Times New Roman" w:hAnsi="Times New Roman" w:cs="Times New Roman"/>
                <w:sz w:val="24"/>
              </w:rPr>
            </w:pPr>
            <w:r w:rsidRPr="00B8522A">
              <w:rPr>
                <w:rFonts w:ascii="Times New Roman" w:eastAsia="Times New Roman" w:hAnsi="Times New Roman" w:cs="Times New Roman"/>
                <w:sz w:val="24"/>
              </w:rPr>
              <w:t>ми в пределах 1000.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Однородные 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сложение и вычитание.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Равенство с неизвестным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числом, записанным буквой.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Умножение и деление круглого</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однозначное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w:t>
            </w:r>
          </w:p>
          <w:p w:rsidR="00B8522A" w:rsidRPr="00B8522A" w:rsidRDefault="00B8522A" w:rsidP="00B8522A">
            <w:pPr>
              <w:ind w:left="108" w:right="133"/>
              <w:rPr>
                <w:rFonts w:ascii="Times New Roman" w:eastAsia="Times New Roman" w:hAnsi="Times New Roman" w:cs="Times New Roman"/>
                <w:sz w:val="24"/>
              </w:rPr>
            </w:pPr>
            <w:r w:rsidRPr="00B8522A">
              <w:rPr>
                <w:rFonts w:ascii="Times New Roman" w:eastAsia="Times New Roman" w:hAnsi="Times New Roman" w:cs="Times New Roman"/>
                <w:sz w:val="24"/>
              </w:rPr>
              <w:t>Умножение суммы на число.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трёхзначного</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однозначное</w:t>
            </w:r>
          </w:p>
          <w:p w:rsidR="00B8522A" w:rsidRPr="00B8522A" w:rsidRDefault="00B8522A" w:rsidP="00B8522A">
            <w:pPr>
              <w:spacing w:line="270" w:lineRule="atLeast"/>
              <w:ind w:left="108" w:right="492"/>
              <w:rPr>
                <w:rFonts w:ascii="Times New Roman" w:eastAsia="Times New Roman" w:hAnsi="Times New Roman" w:cs="Times New Roman"/>
                <w:sz w:val="24"/>
              </w:rPr>
            </w:pPr>
            <w:r w:rsidRPr="00B8522A">
              <w:rPr>
                <w:rFonts w:ascii="Times New Roman" w:eastAsia="Times New Roman" w:hAnsi="Times New Roman" w:cs="Times New Roman"/>
                <w:sz w:val="24"/>
              </w:rPr>
              <w:t>уголком.</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6"/>
                <w:sz w:val="24"/>
              </w:rPr>
              <w:t xml:space="preserve"> </w:t>
            </w:r>
            <w:r w:rsidRPr="00B8522A">
              <w:rPr>
                <w:rFonts w:ascii="Times New Roman" w:eastAsia="Times New Roman" w:hAnsi="Times New Roman" w:cs="Times New Roman"/>
                <w:sz w:val="24"/>
              </w:rPr>
              <w:t>суммы</w:t>
            </w:r>
            <w:r w:rsidRPr="00B8522A">
              <w:rPr>
                <w:rFonts w:ascii="Times New Roman" w:eastAsia="Times New Roman" w:hAnsi="Times New Roman" w:cs="Times New Roman"/>
                <w:spacing w:val="-5"/>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число</w:t>
            </w:r>
          </w:p>
        </w:tc>
        <w:tc>
          <w:tcPr>
            <w:tcW w:w="5472" w:type="dxa"/>
          </w:tcPr>
          <w:p w:rsidR="00B8522A" w:rsidRPr="00B8522A" w:rsidRDefault="00B8522A" w:rsidP="00B8522A">
            <w:pPr>
              <w:spacing w:line="275" w:lineRule="exact"/>
              <w:ind w:left="109"/>
              <w:rPr>
                <w:rFonts w:ascii="Times New Roman" w:eastAsia="Times New Roman" w:hAnsi="Times New Roman" w:cs="Times New Roman"/>
                <w:sz w:val="24"/>
              </w:rPr>
            </w:pPr>
            <w:r w:rsidRPr="00B8522A">
              <w:rPr>
                <w:rFonts w:ascii="Times New Roman" w:eastAsia="Times New Roman" w:hAnsi="Times New Roman" w:cs="Times New Roman"/>
                <w:sz w:val="24"/>
              </w:rPr>
              <w:t>деления).</w:t>
            </w:r>
          </w:p>
          <w:p w:rsidR="00B8522A" w:rsidRPr="00B8522A" w:rsidRDefault="00B8522A" w:rsidP="00B8522A">
            <w:pPr>
              <w:tabs>
                <w:tab w:val="left" w:pos="2071"/>
                <w:tab w:val="left" w:pos="4150"/>
              </w:tabs>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предметных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моделей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объяснения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(приёма)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нахождения</w:t>
            </w:r>
            <w:r w:rsidRPr="00B8522A">
              <w:rPr>
                <w:rFonts w:ascii="Times New Roman" w:eastAsia="Times New Roman" w:hAnsi="Times New Roman" w:cs="Times New Roman"/>
                <w:sz w:val="24"/>
              </w:rPr>
              <w:tab/>
              <w:t>неизвестного</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компонента</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арифметического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сложения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вычитания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трёхзначных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остатком,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установления порядка действий при нахождении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выражения.</w:t>
            </w:r>
          </w:p>
          <w:p w:rsidR="00B8522A" w:rsidRPr="00B8522A" w:rsidRDefault="00B8522A" w:rsidP="00B8522A">
            <w:pPr>
              <w:spacing w:line="276" w:lineRule="auto"/>
              <w:ind w:left="109"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 в парах/группах. Составление инструкции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умножения/деления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круглое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подбором</w:t>
            </w:r>
          </w:p>
        </w:tc>
        <w:tc>
          <w:tcPr>
            <w:tcW w:w="3451"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4692"/>
        </w:trPr>
        <w:tc>
          <w:tcPr>
            <w:tcW w:w="2376" w:type="dxa"/>
          </w:tcPr>
          <w:p w:rsidR="00B8522A" w:rsidRPr="00B8522A" w:rsidRDefault="00B8522A" w:rsidP="00B8522A">
            <w:pPr>
              <w:spacing w:line="276" w:lineRule="auto"/>
              <w:ind w:left="866" w:right="259" w:hanging="591"/>
              <w:rPr>
                <w:rFonts w:ascii="Times New Roman" w:eastAsia="Times New Roman" w:hAnsi="Times New Roman" w:cs="Times New Roman"/>
                <w:sz w:val="24"/>
              </w:rPr>
            </w:pPr>
            <w:r w:rsidRPr="00B8522A">
              <w:rPr>
                <w:rFonts w:ascii="Times New Roman" w:eastAsia="Times New Roman" w:hAnsi="Times New Roman" w:cs="Times New Roman"/>
                <w:spacing w:val="-1"/>
                <w:sz w:val="24"/>
              </w:rPr>
              <w:t xml:space="preserve">Текстовые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(23</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87" w:type="dxa"/>
          </w:tcPr>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текстовой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задачей: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анализ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данных</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и</w:t>
            </w:r>
          </w:p>
          <w:p w:rsidR="00B8522A" w:rsidRPr="00B8522A" w:rsidRDefault="00B8522A" w:rsidP="00B8522A">
            <w:pPr>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отношений,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модели,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планирование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p>
          <w:p w:rsidR="00B8522A" w:rsidRPr="00B8522A" w:rsidRDefault="00B8522A" w:rsidP="00B8522A">
            <w:pPr>
              <w:tabs>
                <w:tab w:val="left" w:pos="945"/>
                <w:tab w:val="left" w:pos="1645"/>
                <w:tab w:val="left" w:pos="1683"/>
                <w:tab w:val="left" w:pos="1789"/>
                <w:tab w:val="left" w:pos="2026"/>
                <w:tab w:val="left" w:pos="2624"/>
                <w:tab w:val="left" w:pos="3142"/>
                <w:tab w:val="left" w:pos="3185"/>
              </w:tabs>
              <w:ind w:left="108" w:right="91"/>
              <w:rPr>
                <w:rFonts w:ascii="Times New Roman" w:eastAsia="Times New Roman" w:hAnsi="Times New Roman" w:cs="Times New Roman"/>
                <w:sz w:val="24"/>
              </w:rPr>
            </w:pPr>
            <w:r w:rsidRPr="00B8522A">
              <w:rPr>
                <w:rFonts w:ascii="Times New Roman" w:eastAsia="Times New Roman" w:hAnsi="Times New Roman" w:cs="Times New Roman"/>
                <w:sz w:val="24"/>
              </w:rPr>
              <w:t>решение</w:t>
            </w:r>
            <w:r w:rsidRPr="00B8522A">
              <w:rPr>
                <w:rFonts w:ascii="Times New Roman" w:eastAsia="Times New Roman" w:hAnsi="Times New Roman" w:cs="Times New Roman"/>
                <w:sz w:val="24"/>
              </w:rPr>
              <w:tab/>
              <w:t>арифметическим</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способом.</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Задачи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понимание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смысла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арифметических</w:t>
            </w:r>
            <w:r w:rsidRPr="00B8522A">
              <w:rPr>
                <w:rFonts w:ascii="Times New Roman" w:eastAsia="Times New Roman" w:hAnsi="Times New Roman" w:cs="Times New Roman"/>
                <w:sz w:val="24"/>
              </w:rPr>
              <w:tab/>
              <w:t>действий</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том числе деления с остатком),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отношений</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(больше/меньше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на/в),</w:t>
            </w:r>
            <w:r w:rsidRPr="00B8522A">
              <w:rPr>
                <w:rFonts w:ascii="Times New Roman" w:eastAsia="Times New Roman" w:hAnsi="Times New Roman" w:cs="Times New Roman"/>
                <w:sz w:val="24"/>
              </w:rPr>
              <w:tab/>
              <w:t>зависимостей</w:t>
            </w:r>
            <w:r w:rsidRPr="00B8522A">
              <w:rPr>
                <w:rFonts w:ascii="Times New Roman" w:eastAsia="Times New Roman" w:hAnsi="Times New Roman" w:cs="Times New Roman"/>
                <w:sz w:val="24"/>
              </w:rPr>
              <w:tab/>
              <w:t>(купля-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продажа,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расчёт</w:t>
            </w:r>
          </w:p>
          <w:p w:rsidR="00B8522A" w:rsidRPr="00B8522A" w:rsidRDefault="00B8522A" w:rsidP="00B8522A">
            <w:pPr>
              <w:tabs>
                <w:tab w:val="left" w:pos="2101"/>
              </w:tabs>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времени,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количества),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(разностное,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кратное).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 решения</w:t>
            </w:r>
          </w:p>
          <w:p w:rsidR="00B8522A" w:rsidRPr="00B8522A" w:rsidRDefault="00B8522A" w:rsidP="00B8522A">
            <w:pPr>
              <w:spacing w:line="257" w:lineRule="exact"/>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 xml:space="preserve">задачи  </w:t>
            </w:r>
            <w:r w:rsidRPr="00B8522A">
              <w:rPr>
                <w:rFonts w:ascii="Times New Roman" w:eastAsia="Times New Roman" w:hAnsi="Times New Roman" w:cs="Times New Roman"/>
                <w:spacing w:val="18"/>
                <w:sz w:val="24"/>
              </w:rPr>
              <w:t xml:space="preserve"> </w:t>
            </w:r>
            <w:r w:rsidRPr="00B8522A">
              <w:rPr>
                <w:rFonts w:ascii="Times New Roman" w:eastAsia="Times New Roman" w:hAnsi="Times New Roman" w:cs="Times New Roman"/>
                <w:sz w:val="24"/>
              </w:rPr>
              <w:t xml:space="preserve">по   </w:t>
            </w:r>
            <w:r w:rsidRPr="00B8522A">
              <w:rPr>
                <w:rFonts w:ascii="Times New Roman" w:eastAsia="Times New Roman" w:hAnsi="Times New Roman" w:cs="Times New Roman"/>
                <w:spacing w:val="16"/>
                <w:sz w:val="24"/>
              </w:rPr>
              <w:t xml:space="preserve"> </w:t>
            </w:r>
            <w:r w:rsidRPr="00B8522A">
              <w:rPr>
                <w:rFonts w:ascii="Times New Roman" w:eastAsia="Times New Roman" w:hAnsi="Times New Roman" w:cs="Times New Roman"/>
                <w:sz w:val="24"/>
              </w:rPr>
              <w:t xml:space="preserve">действиям   </w:t>
            </w:r>
            <w:r w:rsidRPr="00B8522A">
              <w:rPr>
                <w:rFonts w:ascii="Times New Roman" w:eastAsia="Times New Roman" w:hAnsi="Times New Roman" w:cs="Times New Roman"/>
                <w:spacing w:val="16"/>
                <w:sz w:val="24"/>
              </w:rPr>
              <w:t xml:space="preserve"> </w:t>
            </w:r>
            <w:r w:rsidRPr="00B8522A">
              <w:rPr>
                <w:rFonts w:ascii="Times New Roman" w:eastAsia="Times New Roman" w:hAnsi="Times New Roman" w:cs="Times New Roman"/>
                <w:sz w:val="24"/>
              </w:rPr>
              <w:t xml:space="preserve">и   </w:t>
            </w:r>
            <w:r w:rsidRPr="00B8522A">
              <w:rPr>
                <w:rFonts w:ascii="Times New Roman" w:eastAsia="Times New Roman" w:hAnsi="Times New Roman" w:cs="Times New Roman"/>
                <w:spacing w:val="18"/>
                <w:sz w:val="24"/>
              </w:rPr>
              <w:t xml:space="preserve"> </w:t>
            </w:r>
            <w:r w:rsidRPr="00B8522A">
              <w:rPr>
                <w:rFonts w:ascii="Times New Roman" w:eastAsia="Times New Roman" w:hAnsi="Times New Roman" w:cs="Times New Roman"/>
                <w:sz w:val="24"/>
              </w:rPr>
              <w:t>с</w:t>
            </w:r>
          </w:p>
        </w:tc>
        <w:tc>
          <w:tcPr>
            <w:tcW w:w="5472" w:type="dxa"/>
          </w:tcPr>
          <w:p w:rsidR="00B8522A" w:rsidRPr="00B8522A" w:rsidRDefault="00B8522A" w:rsidP="00B8522A">
            <w:pPr>
              <w:tabs>
                <w:tab w:val="left" w:pos="1068"/>
                <w:tab w:val="left" w:pos="1253"/>
                <w:tab w:val="left" w:pos="2032"/>
                <w:tab w:val="left" w:pos="2219"/>
                <w:tab w:val="left" w:pos="2260"/>
                <w:tab w:val="left" w:pos="3119"/>
                <w:tab w:val="left" w:pos="3500"/>
                <w:tab w:val="left" w:pos="3658"/>
                <w:tab w:val="left" w:pos="3852"/>
                <w:tab w:val="left" w:pos="4208"/>
                <w:tab w:val="left" w:pos="4483"/>
                <w:tab w:val="left" w:pos="4914"/>
              </w:tabs>
              <w:ind w:left="109" w:right="94"/>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z w:val="24"/>
              </w:rPr>
              <w:tab/>
              <w:t>составление</w:t>
            </w:r>
            <w:r w:rsidRPr="00B8522A">
              <w:rPr>
                <w:rFonts w:ascii="Times New Roman" w:eastAsia="Times New Roman" w:hAnsi="Times New Roman" w:cs="Times New Roman"/>
                <w:sz w:val="24"/>
              </w:rPr>
              <w:tab/>
              <w:t>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использование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модели</w:t>
            </w:r>
            <w:r w:rsidRPr="00B8522A">
              <w:rPr>
                <w:rFonts w:ascii="Times New Roman" w:eastAsia="Times New Roman" w:hAnsi="Times New Roman" w:cs="Times New Roman"/>
                <w:sz w:val="24"/>
              </w:rPr>
              <w:tab/>
              <w:t>(рисунок,</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схема,</w:t>
            </w:r>
            <w:r w:rsidRPr="00B8522A">
              <w:rPr>
                <w:rFonts w:ascii="Times New Roman" w:eastAsia="Times New Roman" w:hAnsi="Times New Roman" w:cs="Times New Roman"/>
                <w:sz w:val="24"/>
              </w:rPr>
              <w:tab/>
              <w:t>таблица,</w:t>
            </w:r>
            <w:r w:rsidRPr="00B8522A">
              <w:rPr>
                <w:rFonts w:ascii="Times New Roman" w:eastAsia="Times New Roman" w:hAnsi="Times New Roman" w:cs="Times New Roman"/>
                <w:sz w:val="24"/>
              </w:rPr>
              <w:tab/>
              <w:t>диаграмма,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краткая запись) на разных этапах решения 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диалог:</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нахождение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одной</w:t>
            </w:r>
            <w:r w:rsidRPr="00B8522A">
              <w:rPr>
                <w:rFonts w:ascii="Times New Roman" w:eastAsia="Times New Roman" w:hAnsi="Times New Roman" w:cs="Times New Roman"/>
                <w:sz w:val="24"/>
              </w:rPr>
              <w:tab/>
              <w:t>из</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трёх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взаимосвязанных</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8"/>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9"/>
                <w:sz w:val="24"/>
              </w:rPr>
              <w:t xml:space="preserve"> </w:t>
            </w:r>
            <w:r w:rsidRPr="00B8522A">
              <w:rPr>
                <w:rFonts w:ascii="Times New Roman" w:eastAsia="Times New Roman" w:hAnsi="Times New Roman" w:cs="Times New Roman"/>
                <w:sz w:val="24"/>
              </w:rPr>
              <w:t>решении</w:t>
            </w:r>
            <w:r w:rsidRPr="00B8522A">
              <w:rPr>
                <w:rFonts w:ascii="Times New Roman" w:eastAsia="Times New Roman" w:hAnsi="Times New Roman" w:cs="Times New Roman"/>
                <w:spacing w:val="8"/>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8"/>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движение»,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работу» и пр.).</w:t>
            </w:r>
          </w:p>
          <w:p w:rsidR="00B8522A" w:rsidRPr="00B8522A" w:rsidRDefault="00B8522A" w:rsidP="00B8522A">
            <w:pPr>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парах/группах.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косвенной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условия,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остатком,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иллюстрирующих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смысл</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умножения суммы на</w:t>
            </w:r>
          </w:p>
          <w:p w:rsidR="00B8522A" w:rsidRPr="00B8522A" w:rsidRDefault="00B8522A" w:rsidP="00B8522A">
            <w:pPr>
              <w:ind w:left="109" w:right="93"/>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задачи (например, приведение к единице, кратное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поиск всех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решений.</w:t>
            </w:r>
          </w:p>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Описание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рассуждения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вопросам,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комментированием,</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составлением</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выражения.</w:t>
            </w:r>
          </w:p>
          <w:p w:rsidR="00B8522A" w:rsidRPr="00B8522A" w:rsidRDefault="00B8522A" w:rsidP="00B8522A">
            <w:pPr>
              <w:spacing w:line="257" w:lineRule="exact"/>
              <w:ind w:left="109"/>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08"/>
                <w:sz w:val="24"/>
              </w:rPr>
              <w:t xml:space="preserve"> </w:t>
            </w:r>
            <w:r w:rsidRPr="00B8522A">
              <w:rPr>
                <w:rFonts w:ascii="Times New Roman" w:eastAsia="Times New Roman" w:hAnsi="Times New Roman" w:cs="Times New Roman"/>
                <w:sz w:val="24"/>
              </w:rPr>
              <w:t>контроль</w:t>
            </w:r>
            <w:r w:rsidRPr="00B8522A">
              <w:rPr>
                <w:rFonts w:ascii="Times New Roman" w:eastAsia="Times New Roman" w:hAnsi="Times New Roman" w:cs="Times New Roman"/>
                <w:spacing w:val="11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09"/>
                <w:sz w:val="24"/>
              </w:rPr>
              <w:t xml:space="preserve"> </w:t>
            </w:r>
            <w:r w:rsidRPr="00B8522A">
              <w:rPr>
                <w:rFonts w:ascii="Times New Roman" w:eastAsia="Times New Roman" w:hAnsi="Times New Roman" w:cs="Times New Roman"/>
                <w:sz w:val="24"/>
              </w:rPr>
              <w:t>самоконтроль</w:t>
            </w:r>
            <w:r w:rsidRPr="00B8522A">
              <w:rPr>
                <w:rFonts w:ascii="Times New Roman" w:eastAsia="Times New Roman" w:hAnsi="Times New Roman" w:cs="Times New Roman"/>
                <w:spacing w:val="113"/>
                <w:sz w:val="24"/>
              </w:rPr>
              <w:t xml:space="preserve"> </w:t>
            </w:r>
            <w:r w:rsidRPr="00B8522A">
              <w:rPr>
                <w:rFonts w:ascii="Times New Roman" w:eastAsia="Times New Roman" w:hAnsi="Times New Roman" w:cs="Times New Roman"/>
                <w:sz w:val="24"/>
              </w:rPr>
              <w:t>при</w:t>
            </w:r>
          </w:p>
        </w:tc>
        <w:tc>
          <w:tcPr>
            <w:tcW w:w="3451"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3312"/>
        </w:trPr>
        <w:tc>
          <w:tcPr>
            <w:tcW w:w="2376" w:type="dxa"/>
          </w:tcPr>
          <w:p w:rsidR="00B8522A" w:rsidRPr="00B8522A" w:rsidRDefault="00B8522A" w:rsidP="00B8522A">
            <w:pPr>
              <w:rPr>
                <w:rFonts w:ascii="Times New Roman" w:eastAsia="Times New Roman" w:hAnsi="Times New Roman" w:cs="Times New Roman"/>
                <w:sz w:val="24"/>
              </w:rPr>
            </w:pPr>
          </w:p>
        </w:tc>
        <w:tc>
          <w:tcPr>
            <w:tcW w:w="3487" w:type="dxa"/>
          </w:tcPr>
          <w:p w:rsidR="00B8522A" w:rsidRPr="00B8522A" w:rsidRDefault="00B8522A" w:rsidP="00B8522A">
            <w:pPr>
              <w:spacing w:line="275" w:lineRule="exact"/>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числового</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выражения. Проверка 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оценка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полученного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результата.</w:t>
            </w:r>
          </w:p>
          <w:p w:rsidR="00B8522A" w:rsidRPr="00B8522A" w:rsidRDefault="00B8522A" w:rsidP="00B8522A">
            <w:pPr>
              <w:tabs>
                <w:tab w:val="left" w:pos="950"/>
                <w:tab w:val="left" w:pos="1427"/>
                <w:tab w:val="left" w:pos="1974"/>
                <w:tab w:val="left" w:pos="2354"/>
              </w:tabs>
              <w:ind w:left="108" w:right="96"/>
              <w:rPr>
                <w:rFonts w:ascii="Times New Roman" w:eastAsia="Times New Roman" w:hAnsi="Times New Roman" w:cs="Times New Roman"/>
                <w:sz w:val="24"/>
              </w:rPr>
            </w:pPr>
            <w:r w:rsidRPr="00B8522A">
              <w:rPr>
                <w:rFonts w:ascii="Times New Roman" w:eastAsia="Times New Roman" w:hAnsi="Times New Roman" w:cs="Times New Roman"/>
                <w:sz w:val="24"/>
              </w:rPr>
              <w:t>Доля</w:t>
            </w:r>
            <w:r w:rsidRPr="00B8522A">
              <w:rPr>
                <w:rFonts w:ascii="Times New Roman" w:eastAsia="Times New Roman" w:hAnsi="Times New Roman" w:cs="Times New Roman"/>
                <w:sz w:val="24"/>
              </w:rPr>
              <w:tab/>
              <w:t>величины:</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половина,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четверть</w:t>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практической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ситуации; сравнение долей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p>
        </w:tc>
        <w:tc>
          <w:tcPr>
            <w:tcW w:w="5472" w:type="dxa"/>
          </w:tcPr>
          <w:p w:rsidR="00B8522A" w:rsidRPr="00B8522A" w:rsidRDefault="00B8522A" w:rsidP="00B8522A">
            <w:pPr>
              <w:ind w:left="109"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решении задач. Анализ образцов записи 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выражения.</w:t>
            </w:r>
          </w:p>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восстановление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числовому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выражению</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другой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её</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задач.</w:t>
            </w:r>
          </w:p>
          <w:p w:rsidR="00B8522A" w:rsidRPr="00B8522A" w:rsidRDefault="00B8522A" w:rsidP="00B8522A">
            <w:pPr>
              <w:ind w:left="109"/>
              <w:jc w:val="both"/>
              <w:rPr>
                <w:rFonts w:ascii="Times New Roman" w:eastAsia="Times New Roman" w:hAnsi="Times New Roman" w:cs="Times New Roman"/>
                <w:sz w:val="24"/>
              </w:rPr>
            </w:pP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полного</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и</w:t>
            </w:r>
          </w:p>
          <w:p w:rsidR="00B8522A" w:rsidRPr="00B8522A" w:rsidRDefault="00B8522A" w:rsidP="00B8522A">
            <w:pPr>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краткого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ответа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анализ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возможности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другого</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ответа</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другого</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способа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его</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получения.</w:t>
            </w:r>
          </w:p>
          <w:p w:rsidR="00B8522A" w:rsidRPr="00B8522A" w:rsidRDefault="00B8522A" w:rsidP="00B8522A">
            <w:pPr>
              <w:spacing w:line="270" w:lineRule="atLeast"/>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Практическая работа: нахождение доли 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долей одной</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величины</w:t>
            </w:r>
          </w:p>
        </w:tc>
        <w:tc>
          <w:tcPr>
            <w:tcW w:w="3451"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5796"/>
        </w:trPr>
        <w:tc>
          <w:tcPr>
            <w:tcW w:w="2376" w:type="dxa"/>
          </w:tcPr>
          <w:p w:rsidR="00B8522A" w:rsidRPr="00B8522A" w:rsidRDefault="00B8522A" w:rsidP="00B8522A">
            <w:pPr>
              <w:spacing w:line="276" w:lineRule="auto"/>
              <w:ind w:left="150" w:right="142"/>
              <w:jc w:val="center"/>
              <w:rPr>
                <w:rFonts w:ascii="Times New Roman" w:eastAsia="Times New Roman" w:hAnsi="Times New Roman" w:cs="Times New Roman"/>
                <w:sz w:val="24"/>
              </w:rPr>
            </w:pPr>
            <w:r w:rsidRPr="00B8522A">
              <w:rPr>
                <w:rFonts w:ascii="Times New Roman" w:eastAsia="Times New Roman" w:hAnsi="Times New Roman" w:cs="Times New Roman"/>
                <w:spacing w:val="-1"/>
                <w:sz w:val="24"/>
              </w:rPr>
              <w:t>Пространственные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отношения</w:t>
            </w:r>
          </w:p>
          <w:p w:rsidR="00B8522A" w:rsidRPr="00B8522A" w:rsidRDefault="00B8522A" w:rsidP="00B8522A">
            <w:pPr>
              <w:spacing w:line="278" w:lineRule="auto"/>
              <w:ind w:left="150" w:right="138"/>
              <w:jc w:val="center"/>
              <w:rPr>
                <w:rFonts w:ascii="Times New Roman" w:eastAsia="Times New Roman" w:hAnsi="Times New Roman" w:cs="Times New Roman"/>
                <w:sz w:val="24"/>
              </w:rPr>
            </w:pP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4"/>
                <w:sz w:val="24"/>
              </w:rPr>
              <w:t xml:space="preserve"> </w:t>
            </w:r>
            <w:r w:rsidRPr="00B8522A">
              <w:rPr>
                <w:rFonts w:ascii="Times New Roman" w:eastAsia="Times New Roman" w:hAnsi="Times New Roman" w:cs="Times New Roman"/>
                <w:sz w:val="24"/>
              </w:rPr>
              <w:t>геометрические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фигуры</w:t>
            </w:r>
          </w:p>
          <w:p w:rsidR="00B8522A" w:rsidRPr="00B8522A" w:rsidRDefault="00B8522A" w:rsidP="00B8522A">
            <w:pPr>
              <w:spacing w:line="272" w:lineRule="exact"/>
              <w:ind w:left="150"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(20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87" w:type="dxa"/>
          </w:tcPr>
          <w:p w:rsidR="00B8522A" w:rsidRPr="00B8522A" w:rsidRDefault="00B8522A" w:rsidP="00B8522A">
            <w:pPr>
              <w:tabs>
                <w:tab w:val="left" w:pos="1643"/>
                <w:tab w:val="left" w:pos="2754"/>
              </w:tabs>
              <w:ind w:left="108" w:right="95"/>
              <w:rPr>
                <w:rFonts w:ascii="Times New Roman" w:eastAsia="Times New Roman" w:hAnsi="Times New Roman" w:cs="Times New Roman"/>
                <w:sz w:val="24"/>
              </w:rPr>
            </w:pPr>
            <w:r w:rsidRPr="00B8522A">
              <w:rPr>
                <w:rFonts w:ascii="Times New Roman" w:eastAsia="Times New Roman" w:hAnsi="Times New Roman" w:cs="Times New Roman"/>
                <w:sz w:val="24"/>
              </w:rPr>
              <w:t>Конструирование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фигур</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(разбиение</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42"/>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части,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составление фигуры из частей).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Периметр</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многоугольника: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измерение,</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вычисление,</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равенства.</w:t>
            </w:r>
          </w:p>
          <w:p w:rsidR="00B8522A" w:rsidRPr="00B8522A" w:rsidRDefault="00B8522A" w:rsidP="00B8522A">
            <w:pPr>
              <w:tabs>
                <w:tab w:val="left" w:pos="2034"/>
              </w:tabs>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Измерение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измерения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квадратных</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сантиметрах.</w:t>
            </w:r>
          </w:p>
          <w:p w:rsidR="00B8522A" w:rsidRPr="00B8522A" w:rsidRDefault="00B8522A" w:rsidP="00B8522A">
            <w:pPr>
              <w:tabs>
                <w:tab w:val="left" w:pos="2468"/>
              </w:tabs>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Вычисление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площади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прямоугольника</w:t>
            </w:r>
          </w:p>
          <w:p w:rsidR="00B8522A" w:rsidRPr="00B8522A" w:rsidRDefault="00B8522A" w:rsidP="00B8522A">
            <w:pPr>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(квадрата)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заданными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сторонами,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равенства.</w:t>
            </w:r>
          </w:p>
          <w:p w:rsidR="00B8522A" w:rsidRPr="00B8522A" w:rsidRDefault="00B8522A" w:rsidP="00B8522A">
            <w:pPr>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Изображение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клетчатой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бумаге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прямоугольника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заданным</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значением</w:t>
            </w:r>
          </w:p>
          <w:p w:rsidR="00B8522A" w:rsidRPr="00B8522A" w:rsidRDefault="00B8522A" w:rsidP="00B8522A">
            <w:pPr>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площади. Сравнение площадей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наложения</w:t>
            </w:r>
          </w:p>
        </w:tc>
        <w:tc>
          <w:tcPr>
            <w:tcW w:w="5472" w:type="dxa"/>
          </w:tcPr>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Исследование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объектов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окружающего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сопоставление их с изученными геометрическими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поиска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информации</w:t>
            </w:r>
          </w:p>
          <w:p w:rsidR="00B8522A" w:rsidRPr="00B8522A" w:rsidRDefault="00B8522A" w:rsidP="00B8522A">
            <w:pPr>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её</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истинности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утверждений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значениях</w:t>
            </w:r>
            <w:r w:rsidRPr="00B8522A">
              <w:rPr>
                <w:rFonts w:ascii="Times New Roman" w:eastAsia="Times New Roman" w:hAnsi="Times New Roman" w:cs="Times New Roman"/>
                <w:spacing w:val="6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величин.</w:t>
            </w:r>
          </w:p>
          <w:p w:rsidR="00B8522A" w:rsidRPr="00B8522A" w:rsidRDefault="00B8522A" w:rsidP="00B8522A">
            <w:pPr>
              <w:ind w:left="109" w:right="93"/>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графические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измерительные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построении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прямоугольников,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квадратов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(длина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стороны,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периметра,</w:t>
            </w:r>
          </w:p>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определение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размеров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предметов</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глаз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последующей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измерением.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Пропедевтика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исследовательской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периметру,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однородных</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величин.</w:t>
            </w:r>
          </w:p>
          <w:p w:rsidR="00B8522A" w:rsidRPr="00B8522A" w:rsidRDefault="00B8522A" w:rsidP="00B8522A">
            <w:pPr>
              <w:ind w:left="109"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прямоугольника,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составление числового равенства при вычислении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 прямоугольника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(квадрата).</w:t>
            </w:r>
          </w:p>
          <w:p w:rsidR="00B8522A" w:rsidRPr="00B8522A" w:rsidRDefault="00B8522A" w:rsidP="00B8522A">
            <w:pPr>
              <w:spacing w:line="257" w:lineRule="exact"/>
              <w:ind w:left="109"/>
              <w:jc w:val="both"/>
              <w:rPr>
                <w:rFonts w:ascii="Times New Roman" w:eastAsia="Times New Roman" w:hAnsi="Times New Roman" w:cs="Times New Roman"/>
                <w:sz w:val="24"/>
              </w:rPr>
            </w:pPr>
            <w:r w:rsidRPr="00B8522A">
              <w:rPr>
                <w:rFonts w:ascii="Times New Roman" w:eastAsia="Times New Roman" w:hAnsi="Times New Roman" w:cs="Times New Roman"/>
                <w:sz w:val="24"/>
              </w:rPr>
              <w:t xml:space="preserve">Конструирование  </w:t>
            </w:r>
            <w:r w:rsidRPr="00B8522A">
              <w:rPr>
                <w:rFonts w:ascii="Times New Roman" w:eastAsia="Times New Roman" w:hAnsi="Times New Roman" w:cs="Times New Roman"/>
                <w:spacing w:val="41"/>
                <w:sz w:val="24"/>
              </w:rPr>
              <w:t xml:space="preserve"> </w:t>
            </w:r>
            <w:r w:rsidRPr="00B8522A">
              <w:rPr>
                <w:rFonts w:ascii="Times New Roman" w:eastAsia="Times New Roman" w:hAnsi="Times New Roman" w:cs="Times New Roman"/>
                <w:sz w:val="24"/>
              </w:rPr>
              <w:t xml:space="preserve">из   </w:t>
            </w:r>
            <w:r w:rsidRPr="00B8522A">
              <w:rPr>
                <w:rFonts w:ascii="Times New Roman" w:eastAsia="Times New Roman" w:hAnsi="Times New Roman" w:cs="Times New Roman"/>
                <w:spacing w:val="40"/>
                <w:sz w:val="24"/>
              </w:rPr>
              <w:t xml:space="preserve"> </w:t>
            </w:r>
            <w:r w:rsidRPr="00B8522A">
              <w:rPr>
                <w:rFonts w:ascii="Times New Roman" w:eastAsia="Times New Roman" w:hAnsi="Times New Roman" w:cs="Times New Roman"/>
                <w:sz w:val="24"/>
              </w:rPr>
              <w:t xml:space="preserve">бумаги   </w:t>
            </w:r>
            <w:r w:rsidRPr="00B8522A">
              <w:rPr>
                <w:rFonts w:ascii="Times New Roman" w:eastAsia="Times New Roman" w:hAnsi="Times New Roman" w:cs="Times New Roman"/>
                <w:spacing w:val="43"/>
                <w:sz w:val="24"/>
              </w:rPr>
              <w:t xml:space="preserve"> </w:t>
            </w:r>
            <w:r w:rsidRPr="00B8522A">
              <w:rPr>
                <w:rFonts w:ascii="Times New Roman" w:eastAsia="Times New Roman" w:hAnsi="Times New Roman" w:cs="Times New Roman"/>
                <w:sz w:val="24"/>
              </w:rPr>
              <w:t>геометрической</w:t>
            </w:r>
          </w:p>
        </w:tc>
        <w:tc>
          <w:tcPr>
            <w:tcW w:w="3451"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2207"/>
        </w:trPr>
        <w:tc>
          <w:tcPr>
            <w:tcW w:w="2376" w:type="dxa"/>
          </w:tcPr>
          <w:p w:rsidR="00B8522A" w:rsidRPr="00B8522A" w:rsidRDefault="00B8522A" w:rsidP="00B8522A">
            <w:pPr>
              <w:rPr>
                <w:rFonts w:ascii="Times New Roman" w:eastAsia="Times New Roman" w:hAnsi="Times New Roman" w:cs="Times New Roman"/>
                <w:sz w:val="24"/>
              </w:rPr>
            </w:pPr>
          </w:p>
        </w:tc>
        <w:tc>
          <w:tcPr>
            <w:tcW w:w="3487" w:type="dxa"/>
          </w:tcPr>
          <w:p w:rsidR="00B8522A" w:rsidRPr="00B8522A" w:rsidRDefault="00B8522A" w:rsidP="00B8522A">
            <w:pPr>
              <w:rPr>
                <w:rFonts w:ascii="Times New Roman" w:eastAsia="Times New Roman" w:hAnsi="Times New Roman" w:cs="Times New Roman"/>
                <w:sz w:val="24"/>
              </w:rPr>
            </w:pPr>
          </w:p>
        </w:tc>
        <w:tc>
          <w:tcPr>
            <w:tcW w:w="5472" w:type="dxa"/>
          </w:tcPr>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длиной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стороны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(значением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периметра, площади). Мысленное представление 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экспериментальная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возможности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конструирования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фигуры.</w:t>
            </w:r>
          </w:p>
          <w:p w:rsidR="00B8522A" w:rsidRPr="00B8522A" w:rsidRDefault="00B8522A" w:rsidP="00B8522A">
            <w:pPr>
              <w:spacing w:line="270" w:lineRule="atLeast"/>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Учебный диалог: соотношение между единицами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последовательность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переходе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от</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 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другой</w:t>
            </w:r>
          </w:p>
        </w:tc>
        <w:tc>
          <w:tcPr>
            <w:tcW w:w="3451"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6901"/>
        </w:trPr>
        <w:tc>
          <w:tcPr>
            <w:tcW w:w="2376" w:type="dxa"/>
          </w:tcPr>
          <w:p w:rsidR="00B8522A" w:rsidRPr="00B8522A" w:rsidRDefault="00B8522A" w:rsidP="00B8522A">
            <w:pPr>
              <w:spacing w:line="276" w:lineRule="auto"/>
              <w:ind w:left="150" w:right="141"/>
              <w:jc w:val="center"/>
              <w:rPr>
                <w:rFonts w:ascii="Times New Roman" w:eastAsia="Times New Roman" w:hAnsi="Times New Roman" w:cs="Times New Roman"/>
                <w:sz w:val="24"/>
              </w:rPr>
            </w:pPr>
            <w:r w:rsidRPr="00B8522A">
              <w:rPr>
                <w:rFonts w:ascii="Times New Roman" w:eastAsia="Times New Roman" w:hAnsi="Times New Roman" w:cs="Times New Roman"/>
                <w:spacing w:val="-1"/>
                <w:sz w:val="24"/>
              </w:rPr>
              <w:t>Математическая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информация</w:t>
            </w:r>
          </w:p>
          <w:p w:rsidR="00B8522A" w:rsidRPr="00B8522A" w:rsidRDefault="00B8522A" w:rsidP="00B8522A">
            <w:pPr>
              <w:spacing w:line="275" w:lineRule="exact"/>
              <w:ind w:left="150" w:right="144"/>
              <w:jc w:val="center"/>
              <w:rPr>
                <w:rFonts w:ascii="Times New Roman" w:eastAsia="Times New Roman" w:hAnsi="Times New Roman" w:cs="Times New Roman"/>
                <w:sz w:val="24"/>
              </w:rPr>
            </w:pPr>
            <w:r w:rsidRPr="00B8522A">
              <w:rPr>
                <w:rFonts w:ascii="Times New Roman" w:eastAsia="Times New Roman" w:hAnsi="Times New Roman" w:cs="Times New Roman"/>
                <w:sz w:val="24"/>
              </w:rPr>
              <w:t>(15</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87" w:type="dxa"/>
          </w:tcPr>
          <w:p w:rsidR="00B8522A" w:rsidRPr="00B8522A" w:rsidRDefault="00B8522A" w:rsidP="00B8522A">
            <w:pPr>
              <w:tabs>
                <w:tab w:val="left" w:pos="1956"/>
                <w:tab w:val="left" w:pos="3129"/>
              </w:tabs>
              <w:ind w:left="108" w:right="95"/>
              <w:rPr>
                <w:rFonts w:ascii="Times New Roman" w:eastAsia="Times New Roman" w:hAnsi="Times New Roman" w:cs="Times New Roman"/>
                <w:sz w:val="24"/>
              </w:rPr>
            </w:pPr>
            <w:r w:rsidRPr="00B8522A">
              <w:rPr>
                <w:rFonts w:ascii="Times New Roman" w:eastAsia="Times New Roman" w:hAnsi="Times New Roman" w:cs="Times New Roman"/>
                <w:sz w:val="24"/>
              </w:rPr>
              <w:t>Классификация</w:t>
            </w:r>
            <w:r w:rsidRPr="00B8522A">
              <w:rPr>
                <w:rFonts w:ascii="Times New Roman" w:eastAsia="Times New Roman" w:hAnsi="Times New Roman" w:cs="Times New Roman"/>
                <w:sz w:val="24"/>
              </w:rPr>
              <w:tab/>
              <w:t>объектов</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по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двум</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признакам.</w:t>
            </w:r>
          </w:p>
          <w:p w:rsidR="00B8522A" w:rsidRPr="00B8522A" w:rsidRDefault="00B8522A" w:rsidP="00B8522A">
            <w:pPr>
              <w:ind w:left="108" w:right="89"/>
              <w:rPr>
                <w:rFonts w:ascii="Times New Roman" w:eastAsia="Times New Roman" w:hAnsi="Times New Roman" w:cs="Times New Roman"/>
                <w:sz w:val="24"/>
              </w:rPr>
            </w:pPr>
            <w:r w:rsidRPr="00B8522A">
              <w:rPr>
                <w:rFonts w:ascii="Times New Roman" w:eastAsia="Times New Roman" w:hAnsi="Times New Roman" w:cs="Times New Roman"/>
                <w:sz w:val="24"/>
              </w:rPr>
              <w:t>Верные</w:t>
            </w:r>
            <w:r w:rsidRPr="00B8522A">
              <w:rPr>
                <w:rFonts w:ascii="Times New Roman" w:eastAsia="Times New Roman" w:hAnsi="Times New Roman" w:cs="Times New Roman"/>
                <w:spacing w:val="13"/>
                <w:sz w:val="24"/>
              </w:rPr>
              <w:t xml:space="preserve"> </w:t>
            </w:r>
            <w:r w:rsidRPr="00B8522A">
              <w:rPr>
                <w:rFonts w:ascii="Times New Roman" w:eastAsia="Times New Roman" w:hAnsi="Times New Roman" w:cs="Times New Roman"/>
                <w:sz w:val="24"/>
              </w:rPr>
              <w:t>(истинные)</w:t>
            </w:r>
            <w:r w:rsidRPr="00B8522A">
              <w:rPr>
                <w:rFonts w:ascii="Times New Roman" w:eastAsia="Times New Roman" w:hAnsi="Times New Roman" w:cs="Times New Roman"/>
                <w:spacing w:val="15"/>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6"/>
                <w:sz w:val="24"/>
              </w:rPr>
              <w:t xml:space="preserve"> </w:t>
            </w:r>
            <w:r w:rsidRPr="00B8522A">
              <w:rPr>
                <w:rFonts w:ascii="Times New Roman" w:eastAsia="Times New Roman" w:hAnsi="Times New Roman" w:cs="Times New Roman"/>
                <w:sz w:val="24"/>
              </w:rPr>
              <w:t>неверные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(ложные)</w:t>
            </w:r>
          </w:p>
          <w:p w:rsidR="00B8522A" w:rsidRPr="00B8522A" w:rsidRDefault="00B8522A" w:rsidP="00B8522A">
            <w:pPr>
              <w:tabs>
                <w:tab w:val="left" w:pos="1239"/>
                <w:tab w:val="left" w:pos="1566"/>
                <w:tab w:val="left" w:pos="2024"/>
                <w:tab w:val="left" w:pos="2386"/>
                <w:tab w:val="left" w:pos="2527"/>
                <w:tab w:val="left" w:pos="2957"/>
                <w:tab w:val="left" w:pos="3153"/>
              </w:tabs>
              <w:ind w:left="108" w:right="95"/>
              <w:rPr>
                <w:rFonts w:ascii="Times New Roman" w:eastAsia="Times New Roman" w:hAnsi="Times New Roman" w:cs="Times New Roman"/>
                <w:sz w:val="24"/>
              </w:rPr>
            </w:pPr>
            <w:r w:rsidRPr="00B8522A">
              <w:rPr>
                <w:rFonts w:ascii="Times New Roman" w:eastAsia="Times New Roman" w:hAnsi="Times New Roman" w:cs="Times New Roman"/>
                <w:sz w:val="24"/>
              </w:rPr>
              <w:t>утверждения: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конструирование,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проверка.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Логические</w:t>
            </w:r>
            <w:r w:rsidRPr="00B8522A">
              <w:rPr>
                <w:rFonts w:ascii="Times New Roman" w:eastAsia="Times New Roman" w:hAnsi="Times New Roman" w:cs="Times New Roman"/>
                <w:sz w:val="24"/>
              </w:rPr>
              <w:tab/>
              <w:t>рассуждения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3"/>
                <w:sz w:val="24"/>
              </w:rPr>
              <w:t>со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связками</w:t>
            </w:r>
            <w:r w:rsidRPr="00B8522A">
              <w:rPr>
                <w:rFonts w:ascii="Times New Roman" w:eastAsia="Times New Roman" w:hAnsi="Times New Roman" w:cs="Times New Roman"/>
                <w:sz w:val="24"/>
              </w:rPr>
              <w:tab/>
              <w:t>«если</w:t>
            </w:r>
            <w:r w:rsidRPr="00B8522A">
              <w:rPr>
                <w:rFonts w:ascii="Times New Roman" w:eastAsia="Times New Roman" w:hAnsi="Times New Roman" w:cs="Times New Roman"/>
                <w:sz w:val="24"/>
              </w:rPr>
              <w:tab/>
              <w:t>…,</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то</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«поэтому»,</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«значит».</w:t>
            </w:r>
          </w:p>
          <w:p w:rsidR="00B8522A" w:rsidRPr="00B8522A" w:rsidRDefault="00B8522A" w:rsidP="00B8522A">
            <w:pPr>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информацией: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извлечение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6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выполнения</w:t>
            </w:r>
          </w:p>
          <w:p w:rsidR="00B8522A" w:rsidRPr="00B8522A" w:rsidRDefault="00B8522A" w:rsidP="00B8522A">
            <w:pPr>
              <w:tabs>
                <w:tab w:val="left" w:pos="2022"/>
              </w:tabs>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заданий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информации,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представленной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таблицах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 реальных</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процессах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явлениях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окружающего</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мира</w:t>
            </w:r>
          </w:p>
          <w:p w:rsidR="00B8522A" w:rsidRPr="00B8522A" w:rsidRDefault="00B8522A" w:rsidP="00B8522A">
            <w:pPr>
              <w:tabs>
                <w:tab w:val="left" w:pos="1643"/>
                <w:tab w:val="left" w:pos="3248"/>
              </w:tabs>
              <w:ind w:left="108" w:right="94"/>
              <w:rPr>
                <w:rFonts w:ascii="Times New Roman" w:eastAsia="Times New Roman" w:hAnsi="Times New Roman" w:cs="Times New Roman"/>
                <w:sz w:val="24"/>
              </w:rPr>
            </w:pPr>
            <w:r w:rsidRPr="00B8522A">
              <w:rPr>
                <w:rFonts w:ascii="Times New Roman" w:eastAsia="Times New Roman" w:hAnsi="Times New Roman" w:cs="Times New Roman"/>
                <w:sz w:val="24"/>
              </w:rPr>
              <w:t>(например,</w:t>
            </w:r>
            <w:r w:rsidRPr="00B8522A">
              <w:rPr>
                <w:rFonts w:ascii="Times New Roman" w:eastAsia="Times New Roman" w:hAnsi="Times New Roman" w:cs="Times New Roman"/>
                <w:spacing w:val="34"/>
                <w:sz w:val="24"/>
              </w:rPr>
              <w:t xml:space="preserve"> </w:t>
            </w:r>
            <w:r w:rsidRPr="00B8522A">
              <w:rPr>
                <w:rFonts w:ascii="Times New Roman" w:eastAsia="Times New Roman" w:hAnsi="Times New Roman" w:cs="Times New Roman"/>
                <w:sz w:val="24"/>
              </w:rPr>
              <w:t>расписание</w:t>
            </w:r>
            <w:r w:rsidRPr="00B8522A">
              <w:rPr>
                <w:rFonts w:ascii="Times New Roman" w:eastAsia="Times New Roman" w:hAnsi="Times New Roman" w:cs="Times New Roman"/>
                <w:spacing w:val="35"/>
                <w:sz w:val="24"/>
              </w:rPr>
              <w:t xml:space="preserve"> </w:t>
            </w:r>
            <w:r w:rsidRPr="00B8522A">
              <w:rPr>
                <w:rFonts w:ascii="Times New Roman" w:eastAsia="Times New Roman" w:hAnsi="Times New Roman" w:cs="Times New Roman"/>
                <w:sz w:val="24"/>
              </w:rPr>
              <w:t>уроков,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движения</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автобусов,</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поездов);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внесение</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данных</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таблицу;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дополнение чертежа 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Таблицы</w:t>
            </w:r>
            <w:r w:rsidRPr="00B8522A">
              <w:rPr>
                <w:rFonts w:ascii="Times New Roman" w:eastAsia="Times New Roman" w:hAnsi="Times New Roman" w:cs="Times New Roman"/>
                <w:sz w:val="24"/>
              </w:rPr>
              <w:tab/>
              <w:t>сложения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умножения: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заполнение</w:t>
            </w:r>
          </w:p>
          <w:p w:rsidR="00B8522A" w:rsidRPr="00B8522A" w:rsidRDefault="00B8522A" w:rsidP="00B8522A">
            <w:pPr>
              <w:tabs>
                <w:tab w:val="left" w:pos="2425"/>
              </w:tabs>
              <w:spacing w:line="270" w:lineRule="atLeast"/>
              <w:ind w:left="108" w:right="94"/>
              <w:rPr>
                <w:rFonts w:ascii="Times New Roman" w:eastAsia="Times New Roman" w:hAnsi="Times New Roman" w:cs="Times New Roman"/>
                <w:sz w:val="24"/>
              </w:rPr>
            </w:pPr>
            <w:r w:rsidRPr="00B8522A">
              <w:rPr>
                <w:rFonts w:ascii="Times New Roman" w:eastAsia="Times New Roman" w:hAnsi="Times New Roman" w:cs="Times New Roman"/>
                <w:sz w:val="24"/>
              </w:rPr>
              <w:t>на основе результатов счёта.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Формализованное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описание</w:t>
            </w:r>
          </w:p>
        </w:tc>
        <w:tc>
          <w:tcPr>
            <w:tcW w:w="5472" w:type="dxa"/>
          </w:tcPr>
          <w:p w:rsidR="00B8522A" w:rsidRPr="00B8522A" w:rsidRDefault="00B8522A" w:rsidP="00B8522A">
            <w:pPr>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группах: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подготовка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суждения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взаимосвязи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изучаемых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понятий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фактов</w:t>
            </w:r>
            <w:r w:rsidRPr="00B8522A">
              <w:rPr>
                <w:rFonts w:ascii="Times New Roman" w:eastAsia="Times New Roman" w:hAnsi="Times New Roman" w:cs="Times New Roman"/>
                <w:spacing w:val="23"/>
                <w:sz w:val="24"/>
              </w:rPr>
              <w:t xml:space="preserve"> </w:t>
            </w:r>
            <w:r w:rsidRPr="00B8522A">
              <w:rPr>
                <w:rFonts w:ascii="Times New Roman" w:eastAsia="Times New Roman" w:hAnsi="Times New Roman" w:cs="Times New Roman"/>
                <w:sz w:val="24"/>
              </w:rPr>
              <w:t>окружающей</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действительности.</w:t>
            </w:r>
          </w:p>
          <w:p w:rsidR="00B8522A" w:rsidRPr="00B8522A" w:rsidRDefault="00B8522A" w:rsidP="00B8522A">
            <w:pPr>
              <w:ind w:left="109"/>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Примеры</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ситуаций,</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которые</w:t>
            </w:r>
          </w:p>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целесообразно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языке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математики,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объяснять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доказывать</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математическими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средствами.</w:t>
            </w:r>
          </w:p>
          <w:p w:rsidR="00B8522A" w:rsidRPr="00B8522A" w:rsidRDefault="00B8522A" w:rsidP="00B8522A">
            <w:pPr>
              <w:tabs>
                <w:tab w:val="left" w:pos="2183"/>
                <w:tab w:val="left" w:pos="4609"/>
              </w:tabs>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z w:val="24"/>
              </w:rPr>
              <w:tab/>
              <w:t>математической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записи.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Дифференцированное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утверждения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основе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представленной в текстовой форме, использование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связок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если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 «поэтому»,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«значит».</w:t>
            </w:r>
          </w:p>
          <w:p w:rsidR="00B8522A" w:rsidRPr="00B8522A" w:rsidRDefault="00B8522A" w:rsidP="00B8522A">
            <w:pPr>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Оформление результата вычисления по алгоритму.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Использование математической терминологии для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описания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сюжетной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отношений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зависимостей.</w:t>
            </w:r>
          </w:p>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установлению</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последовательности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событий,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сюжета,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выбору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предложенной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61"/>
                <w:sz w:val="24"/>
              </w:rPr>
              <w:t xml:space="preserve"> </w:t>
            </w:r>
            <w:r w:rsidRPr="00B8522A">
              <w:rPr>
                <w:rFonts w:ascii="Times New Roman" w:eastAsia="Times New Roman" w:hAnsi="Times New Roman" w:cs="Times New Roman"/>
                <w:sz w:val="24"/>
              </w:rPr>
              <w:t>разрешения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проблемы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ответа на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вопрос).</w:t>
            </w:r>
          </w:p>
          <w:p w:rsidR="00B8522A" w:rsidRPr="00B8522A" w:rsidRDefault="00B8522A" w:rsidP="00B8522A">
            <w:pPr>
              <w:spacing w:before="1"/>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предложенной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тексте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графически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всех найденных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решений.</w:t>
            </w:r>
          </w:p>
          <w:p w:rsidR="00B8522A" w:rsidRPr="00B8522A" w:rsidRDefault="00B8522A" w:rsidP="00B8522A">
            <w:pPr>
              <w:spacing w:line="257" w:lineRule="exact"/>
              <w:ind w:left="109"/>
              <w:jc w:val="both"/>
              <w:rPr>
                <w:rFonts w:ascii="Times New Roman" w:eastAsia="Times New Roman" w:hAnsi="Times New Roman" w:cs="Times New Roman"/>
                <w:sz w:val="24"/>
              </w:rPr>
            </w:pPr>
            <w:r w:rsidRPr="00B8522A">
              <w:rPr>
                <w:rFonts w:ascii="Times New Roman" w:eastAsia="Times New Roman" w:hAnsi="Times New Roman" w:cs="Times New Roman"/>
                <w:sz w:val="24"/>
              </w:rPr>
              <w:t xml:space="preserve">Работа    </w:t>
            </w:r>
            <w:r w:rsidRPr="00B8522A">
              <w:rPr>
                <w:rFonts w:ascii="Times New Roman" w:eastAsia="Times New Roman" w:hAnsi="Times New Roman" w:cs="Times New Roman"/>
                <w:spacing w:val="53"/>
                <w:sz w:val="24"/>
              </w:rPr>
              <w:t xml:space="preserve"> </w:t>
            </w:r>
            <w:r w:rsidRPr="00B8522A">
              <w:rPr>
                <w:rFonts w:ascii="Times New Roman" w:eastAsia="Times New Roman" w:hAnsi="Times New Roman" w:cs="Times New Roman"/>
                <w:sz w:val="24"/>
              </w:rPr>
              <w:t xml:space="preserve">с     </w:t>
            </w:r>
            <w:r w:rsidRPr="00B8522A">
              <w:rPr>
                <w:rFonts w:ascii="Times New Roman" w:eastAsia="Times New Roman" w:hAnsi="Times New Roman" w:cs="Times New Roman"/>
                <w:spacing w:val="51"/>
                <w:sz w:val="24"/>
              </w:rPr>
              <w:t xml:space="preserve"> </w:t>
            </w:r>
            <w:r w:rsidRPr="00B8522A">
              <w:rPr>
                <w:rFonts w:ascii="Times New Roman" w:eastAsia="Times New Roman" w:hAnsi="Times New Roman" w:cs="Times New Roman"/>
                <w:sz w:val="24"/>
              </w:rPr>
              <w:t xml:space="preserve">алгоритмами:     </w:t>
            </w:r>
            <w:r w:rsidRPr="00B8522A">
              <w:rPr>
                <w:rFonts w:ascii="Times New Roman" w:eastAsia="Times New Roman" w:hAnsi="Times New Roman" w:cs="Times New Roman"/>
                <w:spacing w:val="51"/>
                <w:sz w:val="24"/>
              </w:rPr>
              <w:t xml:space="preserve"> </w:t>
            </w:r>
            <w:r w:rsidRPr="00B8522A">
              <w:rPr>
                <w:rFonts w:ascii="Times New Roman" w:eastAsia="Times New Roman" w:hAnsi="Times New Roman" w:cs="Times New Roman"/>
                <w:sz w:val="24"/>
              </w:rPr>
              <w:t>воспроизведение,</w:t>
            </w:r>
          </w:p>
        </w:tc>
        <w:tc>
          <w:tcPr>
            <w:tcW w:w="3451"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3487"/>
        <w:gridCol w:w="5472"/>
        <w:gridCol w:w="3451"/>
      </w:tblGrid>
      <w:tr w:rsidR="00B8522A" w:rsidRPr="00B8522A" w:rsidTr="00EF0B46">
        <w:trPr>
          <w:trHeight w:val="6624"/>
        </w:trPr>
        <w:tc>
          <w:tcPr>
            <w:tcW w:w="2376" w:type="dxa"/>
          </w:tcPr>
          <w:p w:rsidR="00B8522A" w:rsidRPr="00B8522A" w:rsidRDefault="00B8522A" w:rsidP="00B8522A">
            <w:pPr>
              <w:rPr>
                <w:rFonts w:ascii="Times New Roman" w:eastAsia="Times New Roman" w:hAnsi="Times New Roman" w:cs="Times New Roman"/>
                <w:sz w:val="24"/>
              </w:rPr>
            </w:pPr>
          </w:p>
        </w:tc>
        <w:tc>
          <w:tcPr>
            <w:tcW w:w="3487" w:type="dxa"/>
          </w:tcPr>
          <w:p w:rsidR="00B8522A" w:rsidRPr="00B8522A" w:rsidRDefault="00B8522A" w:rsidP="00B8522A">
            <w:pPr>
              <w:tabs>
                <w:tab w:val="left" w:pos="2439"/>
              </w:tabs>
              <w:ind w:left="108" w:right="95"/>
              <w:rPr>
                <w:rFonts w:ascii="Times New Roman" w:eastAsia="Times New Roman" w:hAnsi="Times New Roman" w:cs="Times New Roman"/>
                <w:sz w:val="24"/>
              </w:rPr>
            </w:pPr>
            <w:r w:rsidRPr="00B8522A">
              <w:rPr>
                <w:rFonts w:ascii="Times New Roman" w:eastAsia="Times New Roman" w:hAnsi="Times New Roman" w:cs="Times New Roman"/>
                <w:sz w:val="24"/>
              </w:rPr>
              <w:t>последовательности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действий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(инструкция,</w:t>
            </w:r>
          </w:p>
          <w:p w:rsidR="00B8522A" w:rsidRPr="00B8522A" w:rsidRDefault="00B8522A" w:rsidP="00B8522A">
            <w:pPr>
              <w:ind w:left="108" w:right="89"/>
              <w:rPr>
                <w:rFonts w:ascii="Times New Roman" w:eastAsia="Times New Roman" w:hAnsi="Times New Roman" w:cs="Times New Roman"/>
                <w:sz w:val="24"/>
              </w:rPr>
            </w:pPr>
            <w:r w:rsidRPr="00B8522A">
              <w:rPr>
                <w:rFonts w:ascii="Times New Roman" w:eastAsia="Times New Roman" w:hAnsi="Times New Roman" w:cs="Times New Roman"/>
                <w:sz w:val="24"/>
              </w:rPr>
              <w:t>план, схема, алгоритм).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Алгоритмы</w:t>
            </w:r>
            <w:r w:rsidRPr="00B8522A">
              <w:rPr>
                <w:rFonts w:ascii="Times New Roman" w:eastAsia="Times New Roman" w:hAnsi="Times New Roman" w:cs="Times New Roman"/>
                <w:spacing w:val="16"/>
                <w:sz w:val="24"/>
              </w:rPr>
              <w:t xml:space="preserve"> </w:t>
            </w:r>
            <w:r w:rsidRPr="00B8522A">
              <w:rPr>
                <w:rFonts w:ascii="Times New Roman" w:eastAsia="Times New Roman" w:hAnsi="Times New Roman" w:cs="Times New Roman"/>
                <w:sz w:val="24"/>
              </w:rPr>
              <w:t>(правила)</w:t>
            </w:r>
            <w:r w:rsidRPr="00B8522A">
              <w:rPr>
                <w:rFonts w:ascii="Times New Roman" w:eastAsia="Times New Roman" w:hAnsi="Times New Roman" w:cs="Times New Roman"/>
                <w:spacing w:val="16"/>
                <w:sz w:val="24"/>
              </w:rPr>
              <w:t xml:space="preserve"> </w:t>
            </w:r>
            <w:r w:rsidRPr="00B8522A">
              <w:rPr>
                <w:rFonts w:ascii="Times New Roman" w:eastAsia="Times New Roman" w:hAnsi="Times New Roman" w:cs="Times New Roman"/>
                <w:sz w:val="24"/>
              </w:rPr>
              <w:t>устных</w:t>
            </w:r>
            <w:r w:rsidRPr="00B8522A">
              <w:rPr>
                <w:rFonts w:ascii="Times New Roman" w:eastAsia="Times New Roman" w:hAnsi="Times New Roman" w:cs="Times New Roman"/>
                <w:spacing w:val="17"/>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письменных</w:t>
            </w:r>
          </w:p>
          <w:p w:rsidR="00B8522A" w:rsidRPr="00B8522A" w:rsidRDefault="00B8522A" w:rsidP="00B8522A">
            <w:pPr>
              <w:tabs>
                <w:tab w:val="left" w:pos="2257"/>
              </w:tabs>
              <w:ind w:left="108"/>
              <w:rPr>
                <w:rFonts w:ascii="Times New Roman" w:eastAsia="Times New Roman" w:hAnsi="Times New Roman" w:cs="Times New Roman"/>
                <w:sz w:val="24"/>
              </w:rPr>
            </w:pPr>
            <w:r w:rsidRPr="00B8522A">
              <w:rPr>
                <w:rFonts w:ascii="Times New Roman" w:eastAsia="Times New Roman" w:hAnsi="Times New Roman" w:cs="Times New Roman"/>
                <w:sz w:val="24"/>
              </w:rPr>
              <w:t>вычислений</w:t>
            </w:r>
            <w:r w:rsidRPr="00B8522A">
              <w:rPr>
                <w:rFonts w:ascii="Times New Roman" w:eastAsia="Times New Roman" w:hAnsi="Times New Roman" w:cs="Times New Roman"/>
                <w:sz w:val="24"/>
              </w:rPr>
              <w:tab/>
              <w:t>(сложение,</w:t>
            </w:r>
          </w:p>
          <w:p w:rsidR="00B8522A" w:rsidRPr="00B8522A" w:rsidRDefault="00B8522A" w:rsidP="00B8522A">
            <w:pPr>
              <w:tabs>
                <w:tab w:val="left" w:pos="2159"/>
                <w:tab w:val="left" w:pos="2205"/>
              </w:tabs>
              <w:ind w:left="108" w:right="93"/>
              <w:jc w:val="both"/>
              <w:rPr>
                <w:rFonts w:ascii="Times New Roman" w:eastAsia="Times New Roman" w:hAnsi="Times New Roman" w:cs="Times New Roman"/>
                <w:sz w:val="24"/>
              </w:rPr>
            </w:pPr>
            <w:r w:rsidRPr="00B8522A">
              <w:rPr>
                <w:rFonts w:ascii="Times New Roman" w:eastAsia="Times New Roman" w:hAnsi="Times New Roman" w:cs="Times New Roman"/>
                <w:sz w:val="24"/>
              </w:rPr>
              <w:t>вычитание,</w:t>
            </w:r>
            <w:r w:rsidRPr="00B8522A">
              <w:rPr>
                <w:rFonts w:ascii="Times New Roman" w:eastAsia="Times New Roman" w:hAnsi="Times New Roman" w:cs="Times New Roman"/>
                <w:sz w:val="24"/>
              </w:rPr>
              <w:tab/>
              <w:t>умножение,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порядка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числовом</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выражении,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нахождения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периметра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построения</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w:t>
            </w:r>
          </w:p>
          <w:p w:rsidR="00B8522A" w:rsidRPr="00B8522A" w:rsidRDefault="00B8522A" w:rsidP="00B8522A">
            <w:pPr>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Столбчатая диаграмма: чтение,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решения</w:t>
            </w:r>
          </w:p>
          <w:p w:rsidR="00B8522A" w:rsidRPr="00B8522A" w:rsidRDefault="00B8522A" w:rsidP="00B8522A">
            <w:pPr>
              <w:tabs>
                <w:tab w:val="left" w:pos="2440"/>
              </w:tabs>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учебных и практических 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Алгоритмы</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изучения</w:t>
            </w:r>
          </w:p>
          <w:p w:rsidR="00B8522A" w:rsidRPr="00B8522A" w:rsidRDefault="00B8522A" w:rsidP="00B8522A">
            <w:pPr>
              <w:tabs>
                <w:tab w:val="left" w:pos="2130"/>
                <w:tab w:val="left" w:pos="2375"/>
              </w:tabs>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материала,</w:t>
            </w:r>
            <w:r w:rsidRPr="00B8522A">
              <w:rPr>
                <w:rFonts w:ascii="Times New Roman" w:eastAsia="Times New Roman" w:hAnsi="Times New Roman" w:cs="Times New Roman"/>
                <w:sz w:val="24"/>
              </w:rPr>
              <w:tab/>
              <w:t>выполнения</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заданий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доступных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электронных</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средствах</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обучения</w:t>
            </w:r>
          </w:p>
        </w:tc>
        <w:tc>
          <w:tcPr>
            <w:tcW w:w="5472" w:type="dxa"/>
          </w:tcPr>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восстановление, использование в общих и частных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случаях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письменных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(сложение,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вычитание,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умножение,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порядка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числовом</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выражении,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периметра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прямоугольника.</w:t>
            </w:r>
          </w:p>
          <w:p w:rsidR="00B8522A" w:rsidRPr="00B8522A" w:rsidRDefault="00B8522A" w:rsidP="00B8522A">
            <w:pPr>
              <w:ind w:left="109"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информацией: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чтение,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интерпретация, использование в решении данных,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табличной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диаграмме).</w:t>
            </w:r>
          </w:p>
          <w:p w:rsidR="00B8522A" w:rsidRPr="00B8522A" w:rsidRDefault="00B8522A" w:rsidP="00B8522A">
            <w:pPr>
              <w:ind w:left="109"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парах/группах.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заданному</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алгоритму.</w:t>
            </w:r>
          </w:p>
          <w:p w:rsidR="00B8522A" w:rsidRPr="00B8522A" w:rsidRDefault="00B8522A" w:rsidP="00B8522A">
            <w:pPr>
              <w:tabs>
                <w:tab w:val="left" w:pos="1881"/>
                <w:tab w:val="left" w:pos="4069"/>
              </w:tabs>
              <w:ind w:left="109"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Установление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соответствия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разными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способами</w:t>
            </w:r>
            <w:r w:rsidRPr="00B8522A">
              <w:rPr>
                <w:rFonts w:ascii="Times New Roman" w:eastAsia="Times New Roman" w:hAnsi="Times New Roman" w:cs="Times New Roman"/>
                <w:sz w:val="24"/>
              </w:rPr>
              <w:tab/>
              <w:t>представления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информации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(иллюстрация, текст, таблица). Дополнение таблиц</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сложения,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умножения.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Решение</w:t>
            </w:r>
          </w:p>
          <w:p w:rsidR="00B8522A" w:rsidRPr="00B8522A" w:rsidRDefault="00B8522A" w:rsidP="00B8522A">
            <w:pPr>
              <w:ind w:left="109" w:right="94"/>
              <w:rPr>
                <w:rFonts w:ascii="Times New Roman" w:eastAsia="Times New Roman" w:hAnsi="Times New Roman" w:cs="Times New Roman"/>
                <w:sz w:val="24"/>
              </w:rPr>
            </w:pPr>
            <w:r w:rsidRPr="00B8522A">
              <w:rPr>
                <w:rFonts w:ascii="Times New Roman" w:eastAsia="Times New Roman" w:hAnsi="Times New Roman" w:cs="Times New Roman"/>
                <w:sz w:val="24"/>
              </w:rPr>
              <w:t>простейших комбинаторных и логических 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диалог:</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символы,</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знаки,</w:t>
            </w:r>
            <w:r w:rsidRPr="00B8522A">
              <w:rPr>
                <w:rFonts w:ascii="Times New Roman" w:eastAsia="Times New Roman" w:hAnsi="Times New Roman" w:cs="Times New Roman"/>
                <w:spacing w:val="62"/>
                <w:sz w:val="24"/>
              </w:rPr>
              <w:t xml:space="preserve"> </w:t>
            </w:r>
            <w:r w:rsidRPr="00B8522A">
              <w:rPr>
                <w:rFonts w:ascii="Times New Roman" w:eastAsia="Times New Roman" w:hAnsi="Times New Roman" w:cs="Times New Roman"/>
                <w:sz w:val="24"/>
              </w:rPr>
              <w:t>пиктограммы;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4"/>
                <w:sz w:val="24"/>
              </w:rPr>
              <w:t xml:space="preserve"> </w:t>
            </w:r>
            <w:r w:rsidRPr="00B8522A">
              <w:rPr>
                <w:rFonts w:ascii="Times New Roman" w:eastAsia="Times New Roman" w:hAnsi="Times New Roman" w:cs="Times New Roman"/>
                <w:sz w:val="24"/>
              </w:rPr>
              <w:t>повседневной</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жизни</w:t>
            </w:r>
            <w:r w:rsidRPr="00B8522A">
              <w:rPr>
                <w:rFonts w:ascii="Times New Roman" w:eastAsia="Times New Roman" w:hAnsi="Times New Roman" w:cs="Times New Roman"/>
                <w:spacing w:val="56"/>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математике.</w:t>
            </w:r>
          </w:p>
          <w:p w:rsidR="00B8522A" w:rsidRPr="00B8522A" w:rsidRDefault="00B8522A" w:rsidP="00B8522A">
            <w:pPr>
              <w:spacing w:before="1"/>
              <w:ind w:left="109"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Составление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правил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известными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электронными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средствами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обучения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(ЭФУ,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тренажёры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 др.)</w:t>
            </w:r>
          </w:p>
        </w:tc>
        <w:tc>
          <w:tcPr>
            <w:tcW w:w="3451"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952"/>
        </w:trPr>
        <w:tc>
          <w:tcPr>
            <w:tcW w:w="2376" w:type="dxa"/>
          </w:tcPr>
          <w:p w:rsidR="00B8522A" w:rsidRPr="00B8522A" w:rsidRDefault="00B8522A" w:rsidP="00B8522A">
            <w:pPr>
              <w:spacing w:line="275" w:lineRule="exact"/>
              <w:ind w:left="150" w:right="140"/>
              <w:jc w:val="center"/>
              <w:rPr>
                <w:rFonts w:ascii="Times New Roman" w:eastAsia="Times New Roman" w:hAnsi="Times New Roman" w:cs="Times New Roman"/>
                <w:sz w:val="24"/>
              </w:rPr>
            </w:pPr>
            <w:r w:rsidRPr="00B8522A">
              <w:rPr>
                <w:rFonts w:ascii="Times New Roman" w:eastAsia="Times New Roman" w:hAnsi="Times New Roman" w:cs="Times New Roman"/>
                <w:sz w:val="24"/>
              </w:rPr>
              <w:t>Резерв.</w:t>
            </w:r>
          </w:p>
          <w:p w:rsidR="00B8522A" w:rsidRPr="00B8522A" w:rsidRDefault="00B8522A" w:rsidP="00B8522A">
            <w:pPr>
              <w:spacing w:before="6" w:line="310" w:lineRule="atLeast"/>
              <w:ind w:left="606" w:right="532"/>
              <w:jc w:val="center"/>
              <w:rPr>
                <w:rFonts w:ascii="Times New Roman" w:eastAsia="Times New Roman" w:hAnsi="Times New Roman" w:cs="Times New Roman"/>
                <w:sz w:val="24"/>
              </w:rPr>
            </w:pPr>
            <w:r w:rsidRPr="00B8522A">
              <w:rPr>
                <w:rFonts w:ascii="Times New Roman" w:eastAsia="Times New Roman" w:hAnsi="Times New Roman" w:cs="Times New Roman"/>
                <w:sz w:val="24"/>
              </w:rPr>
              <w:t>Повторение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w:t>
            </w:r>
          </w:p>
        </w:tc>
        <w:tc>
          <w:tcPr>
            <w:tcW w:w="3487" w:type="dxa"/>
          </w:tcPr>
          <w:p w:rsidR="00B8522A" w:rsidRPr="00B8522A" w:rsidRDefault="00B8522A" w:rsidP="00B8522A">
            <w:pPr>
              <w:rPr>
                <w:rFonts w:ascii="Times New Roman" w:eastAsia="Times New Roman" w:hAnsi="Times New Roman" w:cs="Times New Roman"/>
                <w:sz w:val="24"/>
              </w:rPr>
            </w:pPr>
          </w:p>
        </w:tc>
        <w:tc>
          <w:tcPr>
            <w:tcW w:w="5472" w:type="dxa"/>
          </w:tcPr>
          <w:p w:rsidR="00B8522A" w:rsidRPr="00B8522A" w:rsidRDefault="00B8522A" w:rsidP="00B8522A">
            <w:pPr>
              <w:rPr>
                <w:rFonts w:ascii="Times New Roman" w:eastAsia="Times New Roman" w:hAnsi="Times New Roman" w:cs="Times New Roman"/>
                <w:sz w:val="24"/>
              </w:rPr>
            </w:pPr>
          </w:p>
        </w:tc>
        <w:tc>
          <w:tcPr>
            <w:tcW w:w="3451"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8" w:after="0" w:line="240" w:lineRule="auto"/>
        <w:rPr>
          <w:rFonts w:ascii="Times New Roman" w:eastAsia="Times New Roman" w:hAnsi="Times New Roman" w:cs="Times New Roman"/>
          <w:b/>
          <w:sz w:val="27"/>
          <w:szCs w:val="26"/>
        </w:rPr>
      </w:pPr>
    </w:p>
    <w:p w:rsidR="00B8522A" w:rsidRPr="00B8522A" w:rsidRDefault="00B8522A" w:rsidP="00B8522A">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B8522A">
        <w:rPr>
          <w:rFonts w:ascii="Times New Roman" w:eastAsia="Times New Roman" w:hAnsi="Times New Roman" w:cs="Times New Roman"/>
          <w:b/>
          <w:sz w:val="24"/>
        </w:rPr>
        <w:t>КЛАСС</w:t>
      </w:r>
      <w:r w:rsidRPr="00B8522A">
        <w:rPr>
          <w:rFonts w:ascii="Times New Roman" w:eastAsia="Times New Roman" w:hAnsi="Times New Roman" w:cs="Times New Roman"/>
          <w:b/>
          <w:spacing w:val="-3"/>
          <w:sz w:val="24"/>
        </w:rPr>
        <w:t xml:space="preserve"> </w:t>
      </w:r>
      <w:r w:rsidRPr="00B8522A">
        <w:rPr>
          <w:rFonts w:ascii="Times New Roman" w:eastAsia="Times New Roman" w:hAnsi="Times New Roman" w:cs="Times New Roman"/>
          <w:b/>
          <w:sz w:val="24"/>
        </w:rPr>
        <w:t>(136</w:t>
      </w:r>
      <w:r w:rsidRPr="00B8522A">
        <w:rPr>
          <w:rFonts w:ascii="Times New Roman" w:eastAsia="Times New Roman" w:hAnsi="Times New Roman" w:cs="Times New Roman"/>
          <w:b/>
          <w:spacing w:val="-1"/>
          <w:sz w:val="24"/>
        </w:rPr>
        <w:t xml:space="preserve"> </w:t>
      </w:r>
      <w:r w:rsidRPr="00B8522A">
        <w:rPr>
          <w:rFonts w:ascii="Times New Roman" w:eastAsia="Times New Roman" w:hAnsi="Times New Roman" w:cs="Times New Roman"/>
          <w:b/>
          <w:sz w:val="24"/>
        </w:rPr>
        <w:t>Ч.)</w:t>
      </w:r>
    </w:p>
    <w:p w:rsidR="00B8522A" w:rsidRPr="00B8522A" w:rsidRDefault="00B8522A" w:rsidP="00B8522A">
      <w:pPr>
        <w:widowControl w:val="0"/>
        <w:autoSpaceDE w:val="0"/>
        <w:autoSpaceDN w:val="0"/>
        <w:spacing w:after="0" w:line="240" w:lineRule="auto"/>
        <w:rPr>
          <w:rFonts w:ascii="Times New Roman" w:eastAsia="Times New Roman" w:hAnsi="Times New Roman" w:cs="Times New Roman"/>
          <w:b/>
          <w:sz w:val="20"/>
          <w:szCs w:val="26"/>
        </w:rPr>
      </w:pPr>
    </w:p>
    <w:p w:rsidR="00B8522A" w:rsidRPr="00B8522A" w:rsidRDefault="00B8522A" w:rsidP="00B8522A">
      <w:pPr>
        <w:widowControl w:val="0"/>
        <w:autoSpaceDE w:val="0"/>
        <w:autoSpaceDN w:val="0"/>
        <w:spacing w:before="4" w:after="1"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316"/>
        </w:trPr>
        <w:tc>
          <w:tcPr>
            <w:tcW w:w="2357" w:type="dxa"/>
          </w:tcPr>
          <w:p w:rsidR="00B8522A" w:rsidRPr="00B8522A" w:rsidRDefault="00B8522A" w:rsidP="00B8522A">
            <w:pPr>
              <w:spacing w:line="275" w:lineRule="exact"/>
              <w:ind w:left="160"/>
              <w:rPr>
                <w:rFonts w:ascii="Times New Roman" w:eastAsia="Times New Roman" w:hAnsi="Times New Roman" w:cs="Times New Roman"/>
                <w:b/>
                <w:i/>
                <w:sz w:val="24"/>
              </w:rPr>
            </w:pPr>
            <w:r w:rsidRPr="00B8522A">
              <w:rPr>
                <w:rFonts w:ascii="Times New Roman" w:eastAsia="Times New Roman" w:hAnsi="Times New Roman" w:cs="Times New Roman"/>
                <w:b/>
                <w:i/>
                <w:sz w:val="24"/>
              </w:rPr>
              <w:t>Тема,</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раздел</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курса,</w:t>
            </w:r>
          </w:p>
        </w:tc>
        <w:tc>
          <w:tcPr>
            <w:tcW w:w="3848" w:type="dxa"/>
          </w:tcPr>
          <w:p w:rsidR="00B8522A" w:rsidRPr="00B8522A" w:rsidRDefault="00B8522A" w:rsidP="00B8522A">
            <w:pPr>
              <w:spacing w:line="275" w:lineRule="exact"/>
              <w:ind w:left="571"/>
              <w:rPr>
                <w:rFonts w:ascii="Times New Roman" w:eastAsia="Times New Roman" w:hAnsi="Times New Roman" w:cs="Times New Roman"/>
                <w:b/>
                <w:i/>
                <w:sz w:val="24"/>
              </w:rPr>
            </w:pPr>
            <w:r w:rsidRPr="00B8522A">
              <w:rPr>
                <w:rFonts w:ascii="Times New Roman" w:eastAsia="Times New Roman" w:hAnsi="Times New Roman" w:cs="Times New Roman"/>
                <w:b/>
                <w:i/>
                <w:sz w:val="24"/>
              </w:rPr>
              <w:t>Предметное</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содержание</w:t>
            </w:r>
          </w:p>
        </w:tc>
        <w:tc>
          <w:tcPr>
            <w:tcW w:w="5132" w:type="dxa"/>
          </w:tcPr>
          <w:p w:rsidR="00B8522A" w:rsidRPr="00B8522A" w:rsidRDefault="00B8522A" w:rsidP="00B8522A">
            <w:pPr>
              <w:spacing w:before="18"/>
              <w:ind w:left="371"/>
              <w:rPr>
                <w:rFonts w:ascii="Times New Roman" w:eastAsia="Times New Roman" w:hAnsi="Times New Roman" w:cs="Times New Roman"/>
                <w:b/>
                <w:i/>
                <w:sz w:val="24"/>
              </w:rPr>
            </w:pPr>
            <w:r w:rsidRPr="00B8522A">
              <w:rPr>
                <w:rFonts w:ascii="Times New Roman" w:eastAsia="Times New Roman" w:hAnsi="Times New Roman" w:cs="Times New Roman"/>
                <w:b/>
                <w:i/>
                <w:sz w:val="24"/>
              </w:rPr>
              <w:t>Методы</w:t>
            </w:r>
            <w:r w:rsidRPr="00B8522A">
              <w:rPr>
                <w:rFonts w:ascii="Times New Roman" w:eastAsia="Times New Roman" w:hAnsi="Times New Roman" w:cs="Times New Roman"/>
                <w:b/>
                <w:i/>
                <w:spacing w:val="-4"/>
                <w:sz w:val="24"/>
              </w:rPr>
              <w:t xml:space="preserve"> </w:t>
            </w:r>
            <w:r w:rsidRPr="00B8522A">
              <w:rPr>
                <w:rFonts w:ascii="Times New Roman" w:eastAsia="Times New Roman" w:hAnsi="Times New Roman" w:cs="Times New Roman"/>
                <w:b/>
                <w:i/>
                <w:sz w:val="24"/>
              </w:rPr>
              <w:t>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формы</w:t>
            </w:r>
            <w:r w:rsidRPr="00B8522A">
              <w:rPr>
                <w:rFonts w:ascii="Times New Roman" w:eastAsia="Times New Roman" w:hAnsi="Times New Roman" w:cs="Times New Roman"/>
                <w:b/>
                <w:i/>
                <w:spacing w:val="-3"/>
                <w:sz w:val="24"/>
              </w:rPr>
              <w:t xml:space="preserve"> </w:t>
            </w:r>
            <w:r w:rsidRPr="00B8522A">
              <w:rPr>
                <w:rFonts w:ascii="Times New Roman" w:eastAsia="Times New Roman" w:hAnsi="Times New Roman" w:cs="Times New Roman"/>
                <w:b/>
                <w:i/>
                <w:sz w:val="24"/>
              </w:rPr>
              <w:t>организации</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обучения.</w:t>
            </w:r>
          </w:p>
        </w:tc>
        <w:tc>
          <w:tcPr>
            <w:tcW w:w="3452" w:type="dxa"/>
          </w:tcPr>
          <w:p w:rsidR="00B8522A" w:rsidRPr="00B8522A" w:rsidRDefault="00B8522A" w:rsidP="00B8522A">
            <w:pPr>
              <w:spacing w:line="275" w:lineRule="exact"/>
              <w:ind w:left="407"/>
              <w:rPr>
                <w:rFonts w:ascii="Times New Roman" w:eastAsia="Times New Roman" w:hAnsi="Times New Roman" w:cs="Times New Roman"/>
                <w:b/>
                <w:i/>
                <w:sz w:val="24"/>
              </w:rPr>
            </w:pPr>
            <w:r w:rsidRPr="00B8522A">
              <w:rPr>
                <w:rFonts w:ascii="Times New Roman" w:eastAsia="Times New Roman" w:hAnsi="Times New Roman" w:cs="Times New Roman"/>
                <w:b/>
                <w:i/>
                <w:sz w:val="24"/>
              </w:rPr>
              <w:t>Используемые</w:t>
            </w:r>
            <w:r w:rsidRPr="00B8522A">
              <w:rPr>
                <w:rFonts w:ascii="Times New Roman" w:eastAsia="Times New Roman" w:hAnsi="Times New Roman" w:cs="Times New Roman"/>
                <w:b/>
                <w:i/>
                <w:spacing w:val="-3"/>
                <w:sz w:val="24"/>
              </w:rPr>
              <w:t xml:space="preserve"> </w:t>
            </w:r>
            <w:r w:rsidRPr="00B8522A">
              <w:rPr>
                <w:rFonts w:ascii="Times New Roman" w:eastAsia="Times New Roman" w:hAnsi="Times New Roman" w:cs="Times New Roman"/>
                <w:b/>
                <w:i/>
                <w:sz w:val="24"/>
              </w:rPr>
              <w:t>ЭОР/ЦОР</w:t>
            </w:r>
          </w:p>
        </w:tc>
      </w:tr>
    </w:tbl>
    <w:p w:rsidR="00B8522A" w:rsidRPr="00B8522A" w:rsidRDefault="00B8522A" w:rsidP="00B8522A">
      <w:pPr>
        <w:widowControl w:val="0"/>
        <w:autoSpaceDE w:val="0"/>
        <w:autoSpaceDN w:val="0"/>
        <w:spacing w:after="0" w:line="275" w:lineRule="exact"/>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552"/>
        </w:trPr>
        <w:tc>
          <w:tcPr>
            <w:tcW w:w="2357" w:type="dxa"/>
          </w:tcPr>
          <w:p w:rsidR="00B8522A" w:rsidRPr="00B8522A" w:rsidRDefault="00B8522A" w:rsidP="00B8522A">
            <w:pPr>
              <w:spacing w:line="275" w:lineRule="exact"/>
              <w:ind w:left="520"/>
              <w:rPr>
                <w:rFonts w:ascii="Times New Roman" w:eastAsia="Times New Roman" w:hAnsi="Times New Roman" w:cs="Times New Roman"/>
                <w:b/>
                <w:i/>
                <w:sz w:val="24"/>
              </w:rPr>
            </w:pPr>
            <w:r w:rsidRPr="00B8522A">
              <w:rPr>
                <w:rFonts w:ascii="Times New Roman" w:eastAsia="Times New Roman" w:hAnsi="Times New Roman" w:cs="Times New Roman"/>
                <w:b/>
                <w:i/>
                <w:sz w:val="24"/>
              </w:rPr>
              <w:lastRenderedPageBreak/>
              <w:t>кол-во</w:t>
            </w:r>
            <w:r w:rsidRPr="00B8522A">
              <w:rPr>
                <w:rFonts w:ascii="Times New Roman" w:eastAsia="Times New Roman" w:hAnsi="Times New Roman" w:cs="Times New Roman"/>
                <w:b/>
                <w:i/>
                <w:spacing w:val="-2"/>
                <w:sz w:val="24"/>
              </w:rPr>
              <w:t xml:space="preserve"> </w:t>
            </w:r>
            <w:r w:rsidRPr="00B8522A">
              <w:rPr>
                <w:rFonts w:ascii="Times New Roman" w:eastAsia="Times New Roman" w:hAnsi="Times New Roman" w:cs="Times New Roman"/>
                <w:b/>
                <w:i/>
                <w:sz w:val="24"/>
              </w:rPr>
              <w:t>часов</w:t>
            </w:r>
          </w:p>
        </w:tc>
        <w:tc>
          <w:tcPr>
            <w:tcW w:w="3848" w:type="dxa"/>
          </w:tcPr>
          <w:p w:rsidR="00B8522A" w:rsidRPr="00B8522A" w:rsidRDefault="00B8522A" w:rsidP="00B8522A">
            <w:pPr>
              <w:rPr>
                <w:rFonts w:ascii="Times New Roman" w:eastAsia="Times New Roman" w:hAnsi="Times New Roman" w:cs="Times New Roman"/>
                <w:sz w:val="24"/>
              </w:rPr>
            </w:pPr>
          </w:p>
        </w:tc>
        <w:tc>
          <w:tcPr>
            <w:tcW w:w="5132" w:type="dxa"/>
          </w:tcPr>
          <w:p w:rsidR="00B8522A" w:rsidRPr="00B8522A" w:rsidRDefault="00B8522A" w:rsidP="00B8522A">
            <w:pPr>
              <w:spacing w:line="276" w:lineRule="exact"/>
              <w:ind w:left="1838" w:right="818" w:hanging="1011"/>
              <w:rPr>
                <w:rFonts w:ascii="Times New Roman" w:eastAsia="Times New Roman" w:hAnsi="Times New Roman" w:cs="Times New Roman"/>
                <w:b/>
                <w:i/>
                <w:sz w:val="24"/>
              </w:rPr>
            </w:pPr>
            <w:r w:rsidRPr="00B8522A">
              <w:rPr>
                <w:rFonts w:ascii="Times New Roman" w:eastAsia="Times New Roman" w:hAnsi="Times New Roman" w:cs="Times New Roman"/>
                <w:b/>
                <w:i/>
                <w:sz w:val="24"/>
              </w:rPr>
              <w:t>Характеристика</w:t>
            </w:r>
            <w:r w:rsidRPr="00B8522A">
              <w:rPr>
                <w:rFonts w:ascii="Times New Roman" w:eastAsia="Times New Roman" w:hAnsi="Times New Roman" w:cs="Times New Roman"/>
                <w:b/>
                <w:i/>
                <w:spacing w:val="-15"/>
                <w:sz w:val="24"/>
              </w:rPr>
              <w:t xml:space="preserve"> </w:t>
            </w:r>
            <w:r w:rsidRPr="00B8522A">
              <w:rPr>
                <w:rFonts w:ascii="Times New Roman" w:eastAsia="Times New Roman" w:hAnsi="Times New Roman" w:cs="Times New Roman"/>
                <w:b/>
                <w:i/>
                <w:sz w:val="24"/>
              </w:rPr>
              <w:t>деятельности</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обучающихся</w:t>
            </w:r>
          </w:p>
        </w:tc>
        <w:tc>
          <w:tcPr>
            <w:tcW w:w="3452"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8557"/>
        </w:trPr>
        <w:tc>
          <w:tcPr>
            <w:tcW w:w="2357" w:type="dxa"/>
          </w:tcPr>
          <w:p w:rsidR="00B8522A" w:rsidRPr="00B8522A" w:rsidRDefault="00B8522A" w:rsidP="00B8522A">
            <w:pPr>
              <w:spacing w:line="276" w:lineRule="auto"/>
              <w:ind w:left="785" w:right="773"/>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Числа</w:t>
            </w:r>
            <w:r w:rsidRPr="00B8522A">
              <w:rPr>
                <w:rFonts w:ascii="Times New Roman" w:eastAsia="Times New Roman" w:hAnsi="Times New Roman" w:cs="Times New Roman"/>
                <w:b/>
                <w:i/>
                <w:spacing w:val="-58"/>
                <w:sz w:val="24"/>
              </w:rPr>
              <w:t xml:space="preserve"> </w:t>
            </w:r>
            <w:r w:rsidRPr="00B8522A">
              <w:rPr>
                <w:rFonts w:ascii="Times New Roman" w:eastAsia="Times New Roman" w:hAnsi="Times New Roman" w:cs="Times New Roman"/>
                <w:b/>
                <w:i/>
                <w:sz w:val="24"/>
              </w:rPr>
              <w:t>(12 ч.)</w:t>
            </w:r>
          </w:p>
        </w:tc>
        <w:tc>
          <w:tcPr>
            <w:tcW w:w="3848" w:type="dxa"/>
          </w:tcPr>
          <w:p w:rsidR="00B8522A" w:rsidRPr="00B8522A" w:rsidRDefault="00B8522A" w:rsidP="00B8522A">
            <w:pPr>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миллиона: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чтение,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поразрядное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упорядочение.</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большее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меньшее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w:t>
            </w:r>
          </w:p>
          <w:p w:rsidR="00B8522A" w:rsidRPr="00B8522A" w:rsidRDefault="00B8522A" w:rsidP="00B8522A">
            <w:pPr>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разрядных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заданное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раз.</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Свойства многозначного 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Дополнение</w:t>
            </w:r>
            <w:r w:rsidRPr="00B8522A">
              <w:rPr>
                <w:rFonts w:ascii="Times New Roman" w:eastAsia="Times New Roman" w:hAnsi="Times New Roman" w:cs="Times New Roman"/>
                <w:spacing w:val="55"/>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55"/>
                <w:sz w:val="24"/>
              </w:rPr>
              <w:t xml:space="preserve"> </w:t>
            </w:r>
            <w:r w:rsidRPr="00B8522A">
              <w:rPr>
                <w:rFonts w:ascii="Times New Roman" w:eastAsia="Times New Roman" w:hAnsi="Times New Roman" w:cs="Times New Roman"/>
                <w:sz w:val="24"/>
              </w:rPr>
              <w:t>до</w:t>
            </w:r>
            <w:r w:rsidRPr="00B8522A">
              <w:rPr>
                <w:rFonts w:ascii="Times New Roman" w:eastAsia="Times New Roman" w:hAnsi="Times New Roman" w:cs="Times New Roman"/>
                <w:spacing w:val="54"/>
                <w:sz w:val="24"/>
              </w:rPr>
              <w:t xml:space="preserve"> </w:t>
            </w:r>
            <w:r w:rsidRPr="00B8522A">
              <w:rPr>
                <w:rFonts w:ascii="Times New Roman" w:eastAsia="Times New Roman" w:hAnsi="Times New Roman" w:cs="Times New Roman"/>
                <w:sz w:val="24"/>
              </w:rPr>
              <w:t>заданного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круглого числа</w:t>
            </w:r>
          </w:p>
        </w:tc>
        <w:tc>
          <w:tcPr>
            <w:tcW w:w="5132" w:type="dxa"/>
          </w:tcPr>
          <w:p w:rsidR="00B8522A" w:rsidRPr="00B8522A" w:rsidRDefault="00B8522A" w:rsidP="00B8522A">
            <w:pPr>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устная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письменная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многозначного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виде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суммы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разрядных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слагаемых;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классы и разряды;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выбор</w:t>
            </w:r>
          </w:p>
          <w:p w:rsidR="00B8522A" w:rsidRPr="00B8522A" w:rsidRDefault="00B8522A" w:rsidP="00B8522A">
            <w:pPr>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разрядных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 чётность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т. д.).</w:t>
            </w:r>
          </w:p>
          <w:p w:rsidR="00B8522A" w:rsidRPr="00B8522A" w:rsidRDefault="00B8522A" w:rsidP="00B8522A">
            <w:pPr>
              <w:ind w:left="107"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многозначных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характеристика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классов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разрядов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многозначного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диалог:</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истинности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утверждения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обладающего заданным свойством. Называние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объяснение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w:t>
            </w:r>
          </w:p>
          <w:p w:rsidR="00B8522A" w:rsidRPr="00B8522A" w:rsidRDefault="00B8522A" w:rsidP="00B8522A">
            <w:pPr>
              <w:ind w:left="107"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чётное/нечётное,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круглое,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трёх-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(четырёх-,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пяти-,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шести-)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ведение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записей.</w:t>
            </w:r>
          </w:p>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парах/группах.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Упорядочение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многозначных чисел. Классификация чисел 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одному-двум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основаниям.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группы чисел.</w:t>
            </w:r>
          </w:p>
          <w:p w:rsidR="00B8522A" w:rsidRPr="00B8522A" w:rsidRDefault="00B8522A" w:rsidP="00B8522A">
            <w:pPr>
              <w:ind w:left="107"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установление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правила,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по которому составлен ряд чисел, продолжение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ряда,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заполнение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пропусков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ряду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описание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положения числа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p>
          <w:p w:rsidR="00B8522A" w:rsidRPr="00B8522A" w:rsidRDefault="00B8522A" w:rsidP="00B8522A">
            <w:pPr>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ряду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p>
        </w:tc>
        <w:tc>
          <w:tcPr>
            <w:tcW w:w="3452" w:type="dxa"/>
          </w:tcPr>
          <w:p w:rsidR="00B8522A" w:rsidRPr="00B8522A" w:rsidRDefault="00B8522A" w:rsidP="00B8522A">
            <w:pPr>
              <w:ind w:left="92" w:right="816" w:firstLine="16"/>
              <w:rPr>
                <w:rFonts w:ascii="Times New Roman" w:eastAsia="Times New Roman" w:hAnsi="Times New Roman" w:cs="Times New Roman"/>
                <w:sz w:val="24"/>
              </w:rPr>
            </w:pPr>
            <w:hyperlink r:id="rId104">
              <w:r w:rsidRPr="00B8522A">
                <w:rPr>
                  <w:rFonts w:ascii="Times New Roman" w:eastAsia="Times New Roman" w:hAnsi="Times New Roman" w:cs="Times New Roman"/>
                  <w:color w:val="0087CC"/>
                  <w:sz w:val="24"/>
                  <w:u w:val="single" w:color="0087CC"/>
                </w:rPr>
                <w:t>http://elementy.ru/email</w:t>
              </w:r>
            </w:hyperlink>
            <w:r w:rsidRPr="00B8522A">
              <w:rPr>
                <w:rFonts w:ascii="Times New Roman" w:eastAsia="Times New Roman" w:hAnsi="Times New Roman" w:cs="Times New Roman"/>
                <w:color w:val="0087CC"/>
                <w:spacing w:val="1"/>
                <w:sz w:val="24"/>
              </w:rPr>
              <w:t xml:space="preserve"> </w:t>
            </w:r>
            <w:r w:rsidRPr="00B8522A">
              <w:rPr>
                <w:rFonts w:ascii="Times New Roman" w:eastAsia="Times New Roman" w:hAnsi="Times New Roman" w:cs="Times New Roman"/>
                <w:color w:val="333333"/>
                <w:sz w:val="24"/>
              </w:rPr>
              <w:t>-</w:t>
            </w:r>
            <w:r w:rsidRPr="00B8522A">
              <w:rPr>
                <w:rFonts w:ascii="Times New Roman" w:eastAsia="Times New Roman" w:hAnsi="Times New Roman" w:cs="Times New Roman"/>
                <w:color w:val="333333"/>
                <w:spacing w:val="-57"/>
                <w:sz w:val="24"/>
              </w:rPr>
              <w:t xml:space="preserve"> </w:t>
            </w:r>
            <w:hyperlink r:id="rId105">
              <w:r w:rsidRPr="00B8522A">
                <w:rPr>
                  <w:rFonts w:ascii="Times New Roman" w:eastAsia="Times New Roman" w:hAnsi="Times New Roman" w:cs="Times New Roman"/>
                  <w:color w:val="0087CC"/>
                  <w:sz w:val="24"/>
                  <w:u w:val="single" w:color="0087CC"/>
                </w:rPr>
                <w:t>http://clow.ru</w:t>
              </w:r>
            </w:hyperlink>
            <w:r w:rsidRPr="00B8522A">
              <w:rPr>
                <w:rFonts w:ascii="Times New Roman" w:eastAsia="Times New Roman" w:hAnsi="Times New Roman" w:cs="Times New Roman"/>
                <w:color w:val="0087CC"/>
                <w:spacing w:val="1"/>
                <w:sz w:val="24"/>
              </w:rPr>
              <w:t xml:space="preserve"> </w:t>
            </w:r>
            <w:hyperlink r:id="rId106">
              <w:r w:rsidRPr="00B8522A">
                <w:rPr>
                  <w:rFonts w:ascii="Times New Roman" w:eastAsia="Times New Roman" w:hAnsi="Times New Roman" w:cs="Times New Roman"/>
                  <w:color w:val="0087CC"/>
                  <w:sz w:val="24"/>
                  <w:u w:val="single" w:color="0087CC"/>
                </w:rPr>
                <w:t>http://www.n-shkola.ru</w:t>
              </w:r>
            </w:hyperlink>
            <w:r w:rsidRPr="00B8522A">
              <w:rPr>
                <w:rFonts w:ascii="Times New Roman" w:eastAsia="Times New Roman" w:hAnsi="Times New Roman" w:cs="Times New Roman"/>
                <w:color w:val="0087CC"/>
                <w:spacing w:val="1"/>
                <w:sz w:val="24"/>
              </w:rPr>
              <w:t xml:space="preserve"> </w:t>
            </w:r>
            <w:hyperlink r:id="rId107">
              <w:r w:rsidRPr="00B8522A">
                <w:rPr>
                  <w:rFonts w:ascii="Times New Roman" w:eastAsia="Times New Roman" w:hAnsi="Times New Roman" w:cs="Times New Roman"/>
                  <w:color w:val="0087CC"/>
                  <w:sz w:val="24"/>
                  <w:u w:val="single" w:color="0087CC"/>
                </w:rPr>
                <w:t>http://school-</w:t>
              </w:r>
            </w:hyperlink>
          </w:p>
          <w:p w:rsidR="00B8522A" w:rsidRPr="00B8522A" w:rsidRDefault="00B8522A" w:rsidP="00B8522A">
            <w:pPr>
              <w:ind w:left="109" w:right="238" w:hanging="140"/>
              <w:rPr>
                <w:rFonts w:ascii="Times New Roman" w:eastAsia="Times New Roman" w:hAnsi="Times New Roman" w:cs="Times New Roman"/>
                <w:sz w:val="24"/>
              </w:rPr>
            </w:pPr>
            <w:hyperlink r:id="rId108">
              <w:r w:rsidRPr="00B8522A">
                <w:rPr>
                  <w:rFonts w:ascii="Times New Roman" w:eastAsia="Times New Roman" w:hAnsi="Times New Roman" w:cs="Times New Roman"/>
                  <w:color w:val="0087CC"/>
                  <w:sz w:val="24"/>
                  <w:u w:val="single" w:color="0087CC"/>
                </w:rPr>
                <w:t>collection.edu.ru</w:t>
              </w:r>
            </w:hyperlink>
            <w:r w:rsidRPr="00B8522A">
              <w:rPr>
                <w:rFonts w:ascii="Times New Roman" w:eastAsia="Times New Roman" w:hAnsi="Times New Roman" w:cs="Times New Roman"/>
                <w:color w:val="0087CC"/>
                <w:spacing w:val="1"/>
                <w:sz w:val="24"/>
              </w:rPr>
              <w:t xml:space="preserve"> </w:t>
            </w:r>
            <w:hyperlink r:id="rId109">
              <w:r w:rsidRPr="00B8522A">
                <w:rPr>
                  <w:rFonts w:ascii="Times New Roman" w:eastAsia="Times New Roman" w:hAnsi="Times New Roman" w:cs="Times New Roman"/>
                  <w:color w:val="0087CC"/>
                  <w:sz w:val="24"/>
                  <w:u w:val="single" w:color="0087CC"/>
                </w:rPr>
                <w:t>http://www.uchportal.ru</w:t>
              </w:r>
            </w:hyperlink>
            <w:r w:rsidRPr="00B8522A">
              <w:rPr>
                <w:rFonts w:ascii="Times New Roman" w:eastAsia="Times New Roman" w:hAnsi="Times New Roman" w:cs="Times New Roman"/>
                <w:color w:val="0087CC"/>
                <w:spacing w:val="1"/>
                <w:sz w:val="24"/>
              </w:rPr>
              <w:t xml:space="preserve"> </w:t>
            </w:r>
            <w:hyperlink r:id="rId110">
              <w:r w:rsidRPr="00B8522A">
                <w:rPr>
                  <w:rFonts w:ascii="Times New Roman" w:eastAsia="Times New Roman" w:hAnsi="Times New Roman" w:cs="Times New Roman"/>
                  <w:color w:val="0087CC"/>
                  <w:sz w:val="24"/>
                  <w:u w:val="single" w:color="0087CC"/>
                </w:rPr>
                <w:t>http://school-collection.edu.ru</w:t>
              </w:r>
            </w:hyperlink>
            <w:r w:rsidRPr="00B8522A">
              <w:rPr>
                <w:rFonts w:ascii="Times New Roman" w:eastAsia="Times New Roman" w:hAnsi="Times New Roman" w:cs="Times New Roman"/>
                <w:color w:val="0087CC"/>
                <w:spacing w:val="1"/>
                <w:sz w:val="24"/>
              </w:rPr>
              <w:t xml:space="preserve"> </w:t>
            </w:r>
            <w:hyperlink r:id="rId111">
              <w:r w:rsidRPr="00B8522A">
                <w:rPr>
                  <w:rFonts w:ascii="Times New Roman" w:eastAsia="Times New Roman" w:hAnsi="Times New Roman" w:cs="Times New Roman"/>
                  <w:color w:val="0087CC"/>
                  <w:sz w:val="24"/>
                  <w:u w:val="single" w:color="0087CC"/>
                </w:rPr>
                <w:t>http://nachalka.info</w:t>
              </w:r>
            </w:hyperlink>
            <w:r w:rsidRPr="00B8522A">
              <w:rPr>
                <w:rFonts w:ascii="Times New Roman" w:eastAsia="Times New Roman" w:hAnsi="Times New Roman" w:cs="Times New Roman"/>
                <w:color w:val="0087CC"/>
                <w:spacing w:val="1"/>
                <w:sz w:val="24"/>
              </w:rPr>
              <w:t xml:space="preserve"> </w:t>
            </w:r>
            <w:hyperlink r:id="rId112">
              <w:r w:rsidRPr="00B8522A">
                <w:rPr>
                  <w:rFonts w:ascii="Times New Roman" w:eastAsia="Times New Roman" w:hAnsi="Times New Roman" w:cs="Times New Roman"/>
                  <w:color w:val="0087CC"/>
                  <w:sz w:val="24"/>
                  <w:u w:val="single" w:color="0087CC"/>
                </w:rPr>
                <w:t>http://www.openclass.ru</w:t>
              </w:r>
            </w:hyperlink>
            <w:r w:rsidRPr="00B8522A">
              <w:rPr>
                <w:rFonts w:ascii="Times New Roman" w:eastAsia="Times New Roman" w:hAnsi="Times New Roman" w:cs="Times New Roman"/>
                <w:color w:val="0087CC"/>
                <w:spacing w:val="1"/>
                <w:sz w:val="24"/>
              </w:rPr>
              <w:t xml:space="preserve"> </w:t>
            </w:r>
            <w:hyperlink r:id="rId113">
              <w:r w:rsidRPr="00B8522A">
                <w:rPr>
                  <w:rFonts w:ascii="Times New Roman" w:eastAsia="Times New Roman" w:hAnsi="Times New Roman" w:cs="Times New Roman"/>
                  <w:color w:val="0087CC"/>
                  <w:sz w:val="24"/>
                  <w:u w:val="single" w:color="0087CC"/>
                </w:rPr>
                <w:t>http://www.zavuch.info</w:t>
              </w:r>
            </w:hyperlink>
            <w:r w:rsidRPr="00B8522A">
              <w:rPr>
                <w:rFonts w:ascii="Times New Roman" w:eastAsia="Times New Roman" w:hAnsi="Times New Roman" w:cs="Times New Roman"/>
                <w:color w:val="0087CC"/>
                <w:spacing w:val="1"/>
                <w:sz w:val="24"/>
              </w:rPr>
              <w:t xml:space="preserve"> </w:t>
            </w:r>
            <w:hyperlink r:id="rId114">
              <w:r w:rsidRPr="00B8522A">
                <w:rPr>
                  <w:rFonts w:ascii="Times New Roman" w:eastAsia="Times New Roman" w:hAnsi="Times New Roman" w:cs="Times New Roman"/>
                  <w:color w:val="0087CC"/>
                  <w:sz w:val="24"/>
                  <w:u w:val="single" w:color="0087CC"/>
                </w:rPr>
                <w:t>http://www.mat-reshka.com</w:t>
              </w:r>
            </w:hyperlink>
            <w:r w:rsidRPr="00B8522A">
              <w:rPr>
                <w:rFonts w:ascii="Times New Roman" w:eastAsia="Times New Roman" w:hAnsi="Times New Roman" w:cs="Times New Roman"/>
                <w:color w:val="0087CC"/>
                <w:spacing w:val="1"/>
                <w:sz w:val="24"/>
              </w:rPr>
              <w:t xml:space="preserve"> </w:t>
            </w:r>
            <w:hyperlink r:id="rId115">
              <w:r w:rsidRPr="00B8522A">
                <w:rPr>
                  <w:rFonts w:ascii="Times New Roman" w:eastAsia="Times New Roman" w:hAnsi="Times New Roman" w:cs="Times New Roman"/>
                  <w:color w:val="0087CC"/>
                  <w:sz w:val="24"/>
                  <w:u w:val="single" w:color="0087CC"/>
                </w:rPr>
                <w:t>http://www.solnet.ee</w:t>
              </w:r>
            </w:hyperlink>
            <w:r w:rsidRPr="00B8522A">
              <w:rPr>
                <w:rFonts w:ascii="Times New Roman" w:eastAsia="Times New Roman" w:hAnsi="Times New Roman" w:cs="Times New Roman"/>
                <w:color w:val="0087CC"/>
                <w:spacing w:val="1"/>
                <w:sz w:val="24"/>
              </w:rPr>
              <w:t xml:space="preserve"> </w:t>
            </w:r>
            <w:hyperlink r:id="rId116">
              <w:r w:rsidRPr="00B8522A">
                <w:rPr>
                  <w:rFonts w:ascii="Times New Roman" w:eastAsia="Times New Roman" w:hAnsi="Times New Roman" w:cs="Times New Roman"/>
                  <w:color w:val="0087CC"/>
                  <w:sz w:val="24"/>
                  <w:u w:val="single" w:color="0087CC"/>
                </w:rPr>
                <w:t>http://nsc.1september.ru</w:t>
              </w:r>
            </w:hyperlink>
            <w:r w:rsidRPr="00B8522A">
              <w:rPr>
                <w:rFonts w:ascii="Times New Roman" w:eastAsia="Times New Roman" w:hAnsi="Times New Roman" w:cs="Times New Roman"/>
                <w:color w:val="0087CC"/>
                <w:spacing w:val="1"/>
                <w:sz w:val="24"/>
              </w:rPr>
              <w:t xml:space="preserve"> </w:t>
            </w:r>
            <w:hyperlink r:id="rId117">
              <w:r w:rsidRPr="00B8522A">
                <w:rPr>
                  <w:rFonts w:ascii="Times New Roman" w:eastAsia="Times New Roman" w:hAnsi="Times New Roman" w:cs="Times New Roman"/>
                  <w:color w:val="0087CC"/>
                  <w:sz w:val="24"/>
                  <w:u w:val="single" w:color="0087CC"/>
                </w:rPr>
                <w:t>http://viki.rdf.ru</w:t>
              </w:r>
            </w:hyperlink>
            <w:r w:rsidRPr="00B8522A">
              <w:rPr>
                <w:rFonts w:ascii="Times New Roman" w:eastAsia="Times New Roman" w:hAnsi="Times New Roman" w:cs="Times New Roman"/>
                <w:color w:val="0087CC"/>
                <w:spacing w:val="1"/>
                <w:sz w:val="24"/>
              </w:rPr>
              <w:t xml:space="preserve"> </w:t>
            </w:r>
            <w:hyperlink r:id="rId118">
              <w:r w:rsidRPr="00B8522A">
                <w:rPr>
                  <w:rFonts w:ascii="Times New Roman" w:eastAsia="Times New Roman" w:hAnsi="Times New Roman" w:cs="Times New Roman"/>
                  <w:color w:val="0087CC"/>
                  <w:sz w:val="24"/>
                  <w:u w:val="single" w:color="0087CC"/>
                </w:rPr>
                <w:t>http://www.nachalka.com/photo</w:t>
              </w:r>
            </w:hyperlink>
            <w:r w:rsidRPr="00B8522A">
              <w:rPr>
                <w:rFonts w:ascii="Times New Roman" w:eastAsia="Times New Roman" w:hAnsi="Times New Roman" w:cs="Times New Roman"/>
                <w:color w:val="0087CC"/>
                <w:spacing w:val="-58"/>
                <w:sz w:val="24"/>
              </w:rPr>
              <w:t xml:space="preserve"> </w:t>
            </w:r>
            <w:hyperlink r:id="rId119">
              <w:r w:rsidRPr="00B8522A">
                <w:rPr>
                  <w:rFonts w:ascii="Times New Roman" w:eastAsia="Times New Roman" w:hAnsi="Times New Roman" w:cs="Times New Roman"/>
                  <w:color w:val="0087CC"/>
                  <w:sz w:val="24"/>
                  <w:u w:val="single" w:color="0087CC"/>
                </w:rPr>
                <w:t>http://eor-np.ru</w:t>
              </w:r>
            </w:hyperlink>
            <w:r w:rsidRPr="00B8522A">
              <w:rPr>
                <w:rFonts w:ascii="Times New Roman" w:eastAsia="Times New Roman" w:hAnsi="Times New Roman" w:cs="Times New Roman"/>
                <w:color w:val="0087CC"/>
                <w:spacing w:val="1"/>
                <w:sz w:val="24"/>
              </w:rPr>
              <w:t xml:space="preserve"> </w:t>
            </w:r>
            <w:hyperlink r:id="rId120">
              <w:r w:rsidRPr="00B8522A">
                <w:rPr>
                  <w:rFonts w:ascii="Times New Roman" w:eastAsia="Times New Roman" w:hAnsi="Times New Roman" w:cs="Times New Roman"/>
                  <w:color w:val="0087CC"/>
                  <w:sz w:val="24"/>
                  <w:u w:val="single" w:color="0087CC"/>
                </w:rPr>
                <w:t>http://www.mobintech.ru</w:t>
              </w:r>
            </w:hyperlink>
            <w:r w:rsidRPr="00B8522A">
              <w:rPr>
                <w:rFonts w:ascii="Times New Roman" w:eastAsia="Times New Roman" w:hAnsi="Times New Roman" w:cs="Times New Roman"/>
                <w:color w:val="0087CC"/>
                <w:spacing w:val="1"/>
                <w:sz w:val="24"/>
              </w:rPr>
              <w:t xml:space="preserve"> </w:t>
            </w:r>
            <w:hyperlink r:id="rId121">
              <w:r w:rsidRPr="00B8522A">
                <w:rPr>
                  <w:rFonts w:ascii="Times New Roman" w:eastAsia="Times New Roman" w:hAnsi="Times New Roman" w:cs="Times New Roman"/>
                  <w:color w:val="0087CC"/>
                  <w:sz w:val="24"/>
                  <w:u w:val="single" w:color="0087CC"/>
                </w:rPr>
                <w:t>http://window.edu.ru</w:t>
              </w:r>
            </w:hyperlink>
            <w:r w:rsidRPr="00B8522A">
              <w:rPr>
                <w:rFonts w:ascii="Times New Roman" w:eastAsia="Times New Roman" w:hAnsi="Times New Roman" w:cs="Times New Roman"/>
                <w:color w:val="0087CC"/>
                <w:spacing w:val="1"/>
                <w:sz w:val="24"/>
              </w:rPr>
              <w:t xml:space="preserve"> </w:t>
            </w:r>
            <w:hyperlink r:id="rId122">
              <w:r w:rsidRPr="00B8522A">
                <w:rPr>
                  <w:rFonts w:ascii="Times New Roman" w:eastAsia="Times New Roman" w:hAnsi="Times New Roman" w:cs="Times New Roman"/>
                  <w:color w:val="0087CC"/>
                  <w:sz w:val="24"/>
                  <w:u w:val="single" w:color="0087CC"/>
                </w:rPr>
                <w:t>http://avtatuzova.ru</w:t>
              </w:r>
            </w:hyperlink>
            <w:r w:rsidRPr="00B8522A">
              <w:rPr>
                <w:rFonts w:ascii="Times New Roman" w:eastAsia="Times New Roman" w:hAnsi="Times New Roman" w:cs="Times New Roman"/>
                <w:color w:val="0087CC"/>
                <w:spacing w:val="1"/>
                <w:sz w:val="24"/>
              </w:rPr>
              <w:t xml:space="preserve"> </w:t>
            </w:r>
            <w:hyperlink r:id="rId123">
              <w:r w:rsidRPr="00B8522A">
                <w:rPr>
                  <w:rFonts w:ascii="Times New Roman" w:eastAsia="Times New Roman" w:hAnsi="Times New Roman" w:cs="Times New Roman"/>
                  <w:color w:val="0087CC"/>
                  <w:sz w:val="24"/>
                  <w:u w:val="single" w:color="0087CC"/>
                </w:rPr>
                <w:t>http://numi.ru/3130</w:t>
              </w:r>
            </w:hyperlink>
            <w:r w:rsidRPr="00B8522A">
              <w:rPr>
                <w:rFonts w:ascii="Times New Roman" w:eastAsia="Times New Roman" w:hAnsi="Times New Roman" w:cs="Times New Roman"/>
                <w:color w:val="0087CC"/>
                <w:spacing w:val="1"/>
                <w:sz w:val="24"/>
              </w:rPr>
              <w:t xml:space="preserve"> </w:t>
            </w:r>
            <w:hyperlink r:id="rId124">
              <w:r w:rsidRPr="00B8522A">
                <w:rPr>
                  <w:rFonts w:ascii="Times New Roman" w:eastAsia="Times New Roman" w:hAnsi="Times New Roman" w:cs="Times New Roman"/>
                  <w:color w:val="0462C1"/>
                  <w:sz w:val="24"/>
                  <w:u w:val="single" w:color="0462C1"/>
                </w:rPr>
                <w:t>http://www.metodkabinet.eu</w:t>
              </w:r>
            </w:hyperlink>
            <w:r w:rsidRPr="00B8522A">
              <w:rPr>
                <w:rFonts w:ascii="Times New Roman" w:eastAsia="Times New Roman" w:hAnsi="Times New Roman" w:cs="Times New Roman"/>
                <w:color w:val="0462C1"/>
                <w:spacing w:val="1"/>
                <w:sz w:val="24"/>
              </w:rPr>
              <w:t xml:space="preserve"> </w:t>
            </w:r>
            <w:hyperlink r:id="rId125">
              <w:r w:rsidRPr="00B8522A">
                <w:rPr>
                  <w:rFonts w:ascii="Times New Roman" w:eastAsia="Times New Roman" w:hAnsi="Times New Roman" w:cs="Times New Roman"/>
                  <w:color w:val="0087CC"/>
                  <w:sz w:val="24"/>
                  <w:u w:val="single" w:color="0087CC"/>
                </w:rPr>
                <w:t>http://pedsovet.su</w:t>
              </w:r>
            </w:hyperlink>
            <w:r w:rsidRPr="00B8522A">
              <w:rPr>
                <w:rFonts w:ascii="Times New Roman" w:eastAsia="Times New Roman" w:hAnsi="Times New Roman" w:cs="Times New Roman"/>
                <w:color w:val="0087CC"/>
                <w:spacing w:val="1"/>
                <w:sz w:val="24"/>
              </w:rPr>
              <w:t xml:space="preserve"> </w:t>
            </w:r>
            <w:hyperlink r:id="rId126">
              <w:r w:rsidRPr="00B8522A">
                <w:rPr>
                  <w:rFonts w:ascii="Times New Roman" w:eastAsia="Times New Roman" w:hAnsi="Times New Roman" w:cs="Times New Roman"/>
                  <w:color w:val="0087CC"/>
                  <w:sz w:val="24"/>
                  <w:u w:val="single" w:color="0087CC"/>
                </w:rPr>
                <w:t>http://musabiqe.edu.az</w:t>
              </w:r>
            </w:hyperlink>
            <w:r w:rsidRPr="00B8522A">
              <w:rPr>
                <w:rFonts w:ascii="Times New Roman" w:eastAsia="Times New Roman" w:hAnsi="Times New Roman" w:cs="Times New Roman"/>
                <w:color w:val="0087CC"/>
                <w:spacing w:val="1"/>
                <w:sz w:val="24"/>
              </w:rPr>
              <w:t xml:space="preserve"> </w:t>
            </w:r>
            <w:hyperlink r:id="rId127">
              <w:r w:rsidRPr="00B8522A">
                <w:rPr>
                  <w:rFonts w:ascii="Times New Roman" w:eastAsia="Times New Roman" w:hAnsi="Times New Roman" w:cs="Times New Roman"/>
                  <w:color w:val="0087CC"/>
                  <w:sz w:val="24"/>
                  <w:u w:val="single" w:color="0087CC"/>
                </w:rPr>
                <w:t>http://www.4stupeni.ru</w:t>
              </w:r>
            </w:hyperlink>
            <w:r w:rsidRPr="00B8522A">
              <w:rPr>
                <w:rFonts w:ascii="Times New Roman" w:eastAsia="Times New Roman" w:hAnsi="Times New Roman" w:cs="Times New Roman"/>
                <w:color w:val="0087CC"/>
                <w:spacing w:val="1"/>
                <w:sz w:val="24"/>
              </w:rPr>
              <w:t xml:space="preserve"> </w:t>
            </w:r>
            <w:hyperlink r:id="rId128">
              <w:r w:rsidRPr="00B8522A">
                <w:rPr>
                  <w:rFonts w:ascii="Times New Roman" w:eastAsia="Times New Roman" w:hAnsi="Times New Roman" w:cs="Times New Roman"/>
                  <w:color w:val="0087CC"/>
                  <w:sz w:val="24"/>
                  <w:u w:val="single" w:color="0087CC"/>
                </w:rPr>
                <w:t>http://trudovik.ucoz.ua</w:t>
              </w:r>
            </w:hyperlink>
            <w:r w:rsidRPr="00B8522A">
              <w:rPr>
                <w:rFonts w:ascii="Times New Roman" w:eastAsia="Times New Roman" w:hAnsi="Times New Roman" w:cs="Times New Roman"/>
                <w:color w:val="0087CC"/>
                <w:spacing w:val="1"/>
                <w:sz w:val="24"/>
              </w:rPr>
              <w:t xml:space="preserve"> </w:t>
            </w:r>
            <w:hyperlink r:id="rId129">
              <w:r w:rsidRPr="00B8522A">
                <w:rPr>
                  <w:rFonts w:ascii="Times New Roman" w:eastAsia="Times New Roman" w:hAnsi="Times New Roman" w:cs="Times New Roman"/>
                  <w:color w:val="0087CC"/>
                  <w:sz w:val="24"/>
                  <w:u w:val="single" w:color="0087CC"/>
                </w:rPr>
                <w:t>http://www.proshkolu.ru</w:t>
              </w:r>
            </w:hyperlink>
            <w:r w:rsidRPr="00B8522A">
              <w:rPr>
                <w:rFonts w:ascii="Times New Roman" w:eastAsia="Times New Roman" w:hAnsi="Times New Roman" w:cs="Times New Roman"/>
                <w:color w:val="0087CC"/>
                <w:spacing w:val="1"/>
                <w:sz w:val="24"/>
              </w:rPr>
              <w:t xml:space="preserve"> </w:t>
            </w:r>
            <w:hyperlink r:id="rId130">
              <w:r w:rsidRPr="00B8522A">
                <w:rPr>
                  <w:rFonts w:ascii="Times New Roman" w:eastAsia="Times New Roman" w:hAnsi="Times New Roman" w:cs="Times New Roman"/>
                  <w:color w:val="0087CC"/>
                  <w:sz w:val="24"/>
                  <w:u w:val="single" w:color="0087CC"/>
                </w:rPr>
                <w:t>http://baby.com.ua</w:t>
              </w:r>
            </w:hyperlink>
            <w:r w:rsidRPr="00B8522A">
              <w:rPr>
                <w:rFonts w:ascii="Times New Roman" w:eastAsia="Times New Roman" w:hAnsi="Times New Roman" w:cs="Times New Roman"/>
                <w:color w:val="0087CC"/>
                <w:spacing w:val="1"/>
                <w:sz w:val="24"/>
              </w:rPr>
              <w:t xml:space="preserve"> </w:t>
            </w:r>
            <w:hyperlink r:id="rId131">
              <w:r w:rsidRPr="00B8522A">
                <w:rPr>
                  <w:rFonts w:ascii="Times New Roman" w:eastAsia="Times New Roman" w:hAnsi="Times New Roman" w:cs="Times New Roman"/>
                  <w:color w:val="0087CC"/>
                  <w:sz w:val="24"/>
                  <w:u w:val="single" w:color="0087CC"/>
                </w:rPr>
                <w:t>http://www.openworld.ru</w:t>
              </w:r>
            </w:hyperlink>
            <w:r w:rsidRPr="00B8522A">
              <w:rPr>
                <w:rFonts w:ascii="Times New Roman" w:eastAsia="Times New Roman" w:hAnsi="Times New Roman" w:cs="Times New Roman"/>
                <w:color w:val="0087CC"/>
                <w:spacing w:val="1"/>
                <w:sz w:val="24"/>
              </w:rPr>
              <w:t xml:space="preserve"> </w:t>
            </w:r>
            <w:hyperlink r:id="rId132">
              <w:r w:rsidRPr="00B8522A">
                <w:rPr>
                  <w:rFonts w:ascii="Times New Roman" w:eastAsia="Times New Roman" w:hAnsi="Times New Roman" w:cs="Times New Roman"/>
                  <w:color w:val="0087CC"/>
                  <w:sz w:val="24"/>
                  <w:u w:val="single" w:color="0087CC"/>
                </w:rPr>
                <w:t>http://suhin.narod.ru</w:t>
              </w:r>
            </w:hyperlink>
          </w:p>
          <w:p w:rsidR="00B8522A" w:rsidRPr="00B8522A" w:rsidRDefault="00B8522A" w:rsidP="00B8522A">
            <w:pPr>
              <w:spacing w:line="270" w:lineRule="atLeast"/>
              <w:ind w:left="114" w:right="852"/>
              <w:rPr>
                <w:rFonts w:ascii="Times New Roman" w:eastAsia="Times New Roman" w:hAnsi="Times New Roman" w:cs="Times New Roman"/>
                <w:sz w:val="24"/>
              </w:rPr>
            </w:pPr>
            <w:hyperlink r:id="rId133">
              <w:r w:rsidRPr="00B8522A">
                <w:rPr>
                  <w:rFonts w:ascii="Times New Roman" w:eastAsia="Times New Roman" w:hAnsi="Times New Roman" w:cs="Times New Roman"/>
                  <w:color w:val="0087CC"/>
                  <w:sz w:val="24"/>
                  <w:u w:val="single" w:color="0087CC"/>
                </w:rPr>
                <w:t>http://www.advise.ru</w:t>
              </w:r>
            </w:hyperlink>
            <w:r w:rsidRPr="00B8522A">
              <w:rPr>
                <w:rFonts w:ascii="Times New Roman" w:eastAsia="Times New Roman" w:hAnsi="Times New Roman" w:cs="Times New Roman"/>
                <w:color w:val="0087CC"/>
                <w:spacing w:val="1"/>
                <w:sz w:val="24"/>
              </w:rPr>
              <w:t xml:space="preserve"> </w:t>
            </w:r>
            <w:hyperlink r:id="rId134">
              <w:r w:rsidRPr="00B8522A">
                <w:rPr>
                  <w:rFonts w:ascii="Times New Roman" w:eastAsia="Times New Roman" w:hAnsi="Times New Roman" w:cs="Times New Roman"/>
                  <w:color w:val="0087CC"/>
                  <w:sz w:val="24"/>
                  <w:u w:val="single" w:color="0087CC"/>
                </w:rPr>
                <w:t>http://konkurs-kenguru.ru</w:t>
              </w:r>
            </w:hyperlink>
          </w:p>
        </w:tc>
      </w:tr>
    </w:tbl>
    <w:p w:rsidR="00B8522A" w:rsidRPr="00B8522A" w:rsidRDefault="00B8522A" w:rsidP="00B8522A">
      <w:pPr>
        <w:widowControl w:val="0"/>
        <w:autoSpaceDE w:val="0"/>
        <w:autoSpaceDN w:val="0"/>
        <w:spacing w:after="0" w:line="270" w:lineRule="atLeast"/>
        <w:rPr>
          <w:rFonts w:ascii="Times New Roman" w:eastAsia="Times New Roman" w:hAnsi="Times New Roman" w:cs="Times New Roman"/>
          <w:sz w:val="24"/>
          <w:lang w:val="en-US"/>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2484"/>
        </w:trPr>
        <w:tc>
          <w:tcPr>
            <w:tcW w:w="2357" w:type="dxa"/>
          </w:tcPr>
          <w:p w:rsidR="00B8522A" w:rsidRPr="00B8522A" w:rsidRDefault="00B8522A" w:rsidP="00B8522A">
            <w:pPr>
              <w:rPr>
                <w:rFonts w:ascii="Times New Roman" w:eastAsia="Times New Roman" w:hAnsi="Times New Roman" w:cs="Times New Roman"/>
                <w:sz w:val="24"/>
              </w:rPr>
            </w:pPr>
          </w:p>
        </w:tc>
        <w:tc>
          <w:tcPr>
            <w:tcW w:w="3848" w:type="dxa"/>
          </w:tcPr>
          <w:p w:rsidR="00B8522A" w:rsidRPr="00B8522A" w:rsidRDefault="00B8522A" w:rsidP="00B8522A">
            <w:pPr>
              <w:rPr>
                <w:rFonts w:ascii="Times New Roman" w:eastAsia="Times New Roman" w:hAnsi="Times New Roman" w:cs="Times New Roman"/>
                <w:sz w:val="24"/>
              </w:rPr>
            </w:pPr>
          </w:p>
        </w:tc>
        <w:tc>
          <w:tcPr>
            <w:tcW w:w="5132" w:type="dxa"/>
          </w:tcPr>
          <w:p w:rsidR="00B8522A" w:rsidRPr="00B8522A" w:rsidRDefault="00B8522A" w:rsidP="00B8522A">
            <w:pPr>
              <w:rPr>
                <w:rFonts w:ascii="Times New Roman" w:eastAsia="Times New Roman" w:hAnsi="Times New Roman" w:cs="Times New Roman"/>
                <w:sz w:val="24"/>
              </w:rPr>
            </w:pPr>
          </w:p>
        </w:tc>
        <w:tc>
          <w:tcPr>
            <w:tcW w:w="3452" w:type="dxa"/>
          </w:tcPr>
          <w:p w:rsidR="00B8522A" w:rsidRPr="00B8522A" w:rsidRDefault="00B8522A" w:rsidP="00B8522A">
            <w:pPr>
              <w:spacing w:line="275" w:lineRule="exact"/>
              <w:ind w:left="114"/>
              <w:rPr>
                <w:rFonts w:ascii="Times New Roman" w:eastAsia="Times New Roman" w:hAnsi="Times New Roman" w:cs="Times New Roman"/>
                <w:sz w:val="24"/>
              </w:rPr>
            </w:pPr>
            <w:hyperlink r:id="rId135">
              <w:r w:rsidRPr="00B8522A">
                <w:rPr>
                  <w:rFonts w:ascii="Times New Roman" w:eastAsia="Times New Roman" w:hAnsi="Times New Roman" w:cs="Times New Roman"/>
                  <w:color w:val="0087CC"/>
                  <w:sz w:val="24"/>
                  <w:u w:val="single" w:color="0087CC"/>
                </w:rPr>
                <w:t>http://www.edu.rin.ru</w:t>
              </w:r>
            </w:hyperlink>
          </w:p>
        </w:tc>
      </w:tr>
      <w:tr w:rsidR="00B8522A" w:rsidRPr="00B8522A" w:rsidTr="00EF0B46">
        <w:trPr>
          <w:trHeight w:val="6625"/>
        </w:trPr>
        <w:tc>
          <w:tcPr>
            <w:tcW w:w="2357" w:type="dxa"/>
          </w:tcPr>
          <w:p w:rsidR="00B8522A" w:rsidRPr="00B8522A" w:rsidRDefault="00B8522A" w:rsidP="00B8522A">
            <w:pPr>
              <w:spacing w:line="276" w:lineRule="auto"/>
              <w:ind w:left="854" w:right="609" w:hanging="219"/>
              <w:rPr>
                <w:rFonts w:ascii="Times New Roman" w:eastAsia="Times New Roman" w:hAnsi="Times New Roman" w:cs="Times New Roman"/>
                <w:b/>
                <w:i/>
                <w:sz w:val="24"/>
              </w:rPr>
            </w:pPr>
            <w:r w:rsidRPr="00B8522A">
              <w:rPr>
                <w:rFonts w:ascii="Times New Roman" w:eastAsia="Times New Roman" w:hAnsi="Times New Roman" w:cs="Times New Roman"/>
                <w:b/>
                <w:i/>
                <w:sz w:val="24"/>
              </w:rPr>
              <w:t>Величины</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(14 ч.)</w:t>
            </w:r>
          </w:p>
        </w:tc>
        <w:tc>
          <w:tcPr>
            <w:tcW w:w="3848" w:type="dxa"/>
          </w:tcPr>
          <w:p w:rsidR="00B8522A" w:rsidRPr="00B8522A" w:rsidRDefault="00B8522A" w:rsidP="00B8522A">
            <w:pPr>
              <w:tabs>
                <w:tab w:val="left" w:pos="1422"/>
                <w:tab w:val="left" w:pos="2768"/>
              </w:tabs>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Величины: сравнение объектов 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массе,</w:t>
            </w:r>
            <w:r w:rsidRPr="00B8522A">
              <w:rPr>
                <w:rFonts w:ascii="Times New Roman" w:eastAsia="Times New Roman" w:hAnsi="Times New Roman" w:cs="Times New Roman"/>
                <w:sz w:val="24"/>
              </w:rPr>
              <w:tab/>
              <w:t>длине,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площади,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вместимости.</w:t>
            </w:r>
          </w:p>
          <w:p w:rsidR="00B8522A" w:rsidRPr="00B8522A" w:rsidRDefault="00B8522A" w:rsidP="00B8522A">
            <w:pPr>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Единицы массы — центнер, тонна;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соотношения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массы.</w:t>
            </w:r>
          </w:p>
          <w:p w:rsidR="00B8522A" w:rsidRPr="00B8522A" w:rsidRDefault="00B8522A" w:rsidP="00B8522A">
            <w:pPr>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Единицы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времени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(сутки,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неделя,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месяц,</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год,</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соотношение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ними.</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Календарь.</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Единицы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(миллиметр,</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сантиметр,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дециметр,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километр),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(квадратный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квадратный деци-</w:t>
            </w:r>
          </w:p>
          <w:p w:rsidR="00B8522A" w:rsidRPr="00B8522A" w:rsidRDefault="00B8522A" w:rsidP="00B8522A">
            <w:pPr>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квадратный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сантиметр),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вместимости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(литр),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скорости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(километры</w:t>
            </w:r>
          </w:p>
          <w:p w:rsidR="00B8522A" w:rsidRPr="00B8522A" w:rsidRDefault="00B8522A" w:rsidP="00B8522A">
            <w:pPr>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час,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метры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минуту,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метры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секунду);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соотношение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единицами</w:t>
            </w:r>
          </w:p>
          <w:p w:rsidR="00B8522A" w:rsidRPr="00B8522A" w:rsidRDefault="00B8522A" w:rsidP="00B8522A">
            <w:pPr>
              <w:spacing w:before="1"/>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100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000.</w:t>
            </w:r>
          </w:p>
          <w:p w:rsidR="00B8522A" w:rsidRPr="00B8522A" w:rsidRDefault="00B8522A" w:rsidP="00B8522A">
            <w:pPr>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Доля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времени,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массы,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длины</w:t>
            </w:r>
          </w:p>
        </w:tc>
        <w:tc>
          <w:tcPr>
            <w:tcW w:w="5132" w:type="dxa"/>
          </w:tcPr>
          <w:p w:rsidR="00B8522A" w:rsidRPr="00B8522A" w:rsidRDefault="00B8522A" w:rsidP="00B8522A">
            <w:pPr>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Обсуждение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Распознавание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характеризующих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процесс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движения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(скорость,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время,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расстояние),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(производительность</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труда,</w:t>
            </w:r>
          </w:p>
          <w:p w:rsidR="00B8522A" w:rsidRPr="00B8522A" w:rsidRDefault="00B8522A" w:rsidP="00B8522A">
            <w:pPr>
              <w:tabs>
                <w:tab w:val="left" w:pos="2283"/>
                <w:tab w:val="left" w:pos="3730"/>
              </w:tabs>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время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объём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Установление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зависимостей</w:t>
            </w:r>
            <w:r w:rsidRPr="00B8522A">
              <w:rPr>
                <w:rFonts w:ascii="Times New Roman" w:eastAsia="Times New Roman" w:hAnsi="Times New Roman" w:cs="Times New Roman"/>
                <w:sz w:val="24"/>
              </w:rPr>
              <w:tab/>
              <w:t>между</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величинами.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Упорядочение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скорости,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времени,</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массе.</w:t>
            </w:r>
          </w:p>
          <w:p w:rsidR="00B8522A" w:rsidRPr="00B8522A" w:rsidRDefault="00B8522A" w:rsidP="00B8522A">
            <w:pPr>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 составление схемы движения,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пошаговый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переход от более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круп-</w:t>
            </w:r>
          </w:p>
          <w:p w:rsidR="00B8522A" w:rsidRPr="00B8522A" w:rsidRDefault="00B8522A" w:rsidP="00B8522A">
            <w:pPr>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более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мелким.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выполнение</w:t>
            </w:r>
          </w:p>
          <w:p w:rsidR="00B8522A" w:rsidRPr="00B8522A" w:rsidRDefault="00B8522A" w:rsidP="00B8522A">
            <w:pPr>
              <w:ind w:left="107" w:right="101"/>
              <w:jc w:val="both"/>
              <w:rPr>
                <w:rFonts w:ascii="Times New Roman" w:eastAsia="Times New Roman" w:hAnsi="Times New Roman" w:cs="Times New Roman"/>
                <w:sz w:val="24"/>
              </w:rPr>
            </w:pP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(увеличение/уменьшение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величинами.</w:t>
            </w:r>
          </w:p>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Выбор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соответствующей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ситуации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единицы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измерения.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основе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содержательного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смысла.</w:t>
            </w:r>
          </w:p>
          <w:p w:rsidR="00B8522A" w:rsidRPr="00B8522A" w:rsidRDefault="00B8522A" w:rsidP="00B8522A">
            <w:pPr>
              <w:tabs>
                <w:tab w:val="left" w:pos="1818"/>
                <w:tab w:val="left" w:pos="3926"/>
              </w:tabs>
              <w:spacing w:line="270" w:lineRule="atLeast"/>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Дифференцированное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математической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виде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равенства</w:t>
            </w:r>
            <w:r w:rsidRPr="00B8522A">
              <w:rPr>
                <w:rFonts w:ascii="Times New Roman" w:eastAsia="Times New Roman" w:hAnsi="Times New Roman" w:cs="Times New Roman"/>
                <w:sz w:val="24"/>
              </w:rPr>
              <w:tab/>
              <w:t>(неравенства)</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результата</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разностного,</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кратного</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сравнения</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величин,</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3036"/>
        </w:trPr>
        <w:tc>
          <w:tcPr>
            <w:tcW w:w="2357" w:type="dxa"/>
          </w:tcPr>
          <w:p w:rsidR="00B8522A" w:rsidRPr="00B8522A" w:rsidRDefault="00B8522A" w:rsidP="00B8522A">
            <w:pPr>
              <w:rPr>
                <w:rFonts w:ascii="Times New Roman" w:eastAsia="Times New Roman" w:hAnsi="Times New Roman" w:cs="Times New Roman"/>
                <w:sz w:val="24"/>
              </w:rPr>
            </w:pPr>
          </w:p>
        </w:tc>
        <w:tc>
          <w:tcPr>
            <w:tcW w:w="3848" w:type="dxa"/>
          </w:tcPr>
          <w:p w:rsidR="00B8522A" w:rsidRPr="00B8522A" w:rsidRDefault="00B8522A" w:rsidP="00B8522A">
            <w:pPr>
              <w:rPr>
                <w:rFonts w:ascii="Times New Roman" w:eastAsia="Times New Roman" w:hAnsi="Times New Roman" w:cs="Times New Roman"/>
                <w:sz w:val="24"/>
              </w:rPr>
            </w:pPr>
          </w:p>
        </w:tc>
        <w:tc>
          <w:tcPr>
            <w:tcW w:w="5132" w:type="dxa"/>
          </w:tcPr>
          <w:p w:rsidR="00B8522A" w:rsidRPr="00B8522A" w:rsidRDefault="00B8522A" w:rsidP="00B8522A">
            <w:pPr>
              <w:ind w:left="107"/>
              <w:rPr>
                <w:rFonts w:ascii="Times New Roman" w:eastAsia="Times New Roman" w:hAnsi="Times New Roman" w:cs="Times New Roman"/>
                <w:sz w:val="24"/>
              </w:rPr>
            </w:pPr>
            <w:r w:rsidRPr="00B8522A">
              <w:rPr>
                <w:rFonts w:ascii="Times New Roman" w:eastAsia="Times New Roman" w:hAnsi="Times New Roman" w:cs="Times New Roman"/>
                <w:sz w:val="24"/>
              </w:rPr>
              <w:t>увеличения/уменьшения</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50"/>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несколько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w:t>
            </w:r>
          </w:p>
          <w:p w:rsidR="00B8522A" w:rsidRPr="00B8522A" w:rsidRDefault="00B8522A" w:rsidP="00B8522A">
            <w:pPr>
              <w:tabs>
                <w:tab w:val="left" w:pos="1628"/>
                <w:tab w:val="left" w:pos="1684"/>
                <w:tab w:val="left" w:pos="1916"/>
                <w:tab w:val="left" w:pos="2017"/>
                <w:tab w:val="left" w:pos="2105"/>
                <w:tab w:val="left" w:pos="2273"/>
                <w:tab w:val="left" w:pos="3029"/>
                <w:tab w:val="left" w:pos="3365"/>
                <w:tab w:val="left" w:pos="3472"/>
                <w:tab w:val="left" w:pos="3857"/>
                <w:tab w:val="left" w:pos="4011"/>
                <w:tab w:val="left" w:pos="4219"/>
                <w:tab w:val="left" w:pos="4890"/>
              </w:tabs>
              <w:ind w:left="107" w:right="98"/>
              <w:rPr>
                <w:rFonts w:ascii="Times New Roman" w:eastAsia="Times New Roman" w:hAnsi="Times New Roman" w:cs="Times New Roman"/>
                <w:sz w:val="24"/>
              </w:rPr>
            </w:pPr>
            <w:r w:rsidRPr="00B8522A">
              <w:rPr>
                <w:rFonts w:ascii="Times New Roman" w:eastAsia="Times New Roman" w:hAnsi="Times New Roman" w:cs="Times New Roman"/>
                <w:sz w:val="24"/>
              </w:rPr>
              <w:t>Пропедевтика</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исследовательской</w:t>
            </w:r>
            <w:r w:rsidRPr="00B8522A">
              <w:rPr>
                <w:rFonts w:ascii="Times New Roman" w:eastAsia="Times New Roman" w:hAnsi="Times New Roman" w:cs="Times New Roman"/>
                <w:spacing w:val="-1"/>
                <w:sz w:val="24"/>
              </w:rPr>
              <w:tab/>
            </w:r>
            <w:r w:rsidRPr="00B8522A">
              <w:rPr>
                <w:rFonts w:ascii="Times New Roman" w:eastAsia="Times New Roman" w:hAnsi="Times New Roman" w:cs="Times New Roman"/>
                <w:spacing w:val="-1"/>
                <w:sz w:val="24"/>
              </w:rPr>
              <w:tab/>
            </w:r>
            <w:r w:rsidRPr="00B8522A">
              <w:rPr>
                <w:rFonts w:ascii="Times New Roman" w:eastAsia="Times New Roman" w:hAnsi="Times New Roman" w:cs="Times New Roman"/>
                <w:spacing w:val="-1"/>
                <w:sz w:val="24"/>
              </w:rPr>
              <w:tab/>
              <w:t>работы: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определять</w:t>
            </w:r>
            <w:r w:rsidRPr="00B8522A">
              <w:rPr>
                <w:rFonts w:ascii="Times New Roman" w:eastAsia="Times New Roman" w:hAnsi="Times New Roman" w:cs="Times New Roman"/>
                <w:sz w:val="24"/>
              </w:rPr>
              <w:tab/>
              <w:t>с</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помощью</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цифровых</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аналоговых</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приборов</w:t>
            </w:r>
            <w:r w:rsidRPr="00B8522A">
              <w:rPr>
                <w:rFonts w:ascii="Times New Roman" w:eastAsia="Times New Roman" w:hAnsi="Times New Roman" w:cs="Times New Roman"/>
                <w:sz w:val="24"/>
              </w:rPr>
              <w:tab/>
              <w:t>массу</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предмета,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температуру</w:t>
            </w:r>
            <w:r w:rsidRPr="00B8522A">
              <w:rPr>
                <w:rFonts w:ascii="Times New Roman" w:eastAsia="Times New Roman" w:hAnsi="Times New Roman" w:cs="Times New Roman"/>
                <w:sz w:val="24"/>
              </w:rPr>
              <w:tab/>
              <w:t>(например,</w:t>
            </w:r>
            <w:r w:rsidRPr="00B8522A">
              <w:rPr>
                <w:rFonts w:ascii="Times New Roman" w:eastAsia="Times New Roman" w:hAnsi="Times New Roman" w:cs="Times New Roman"/>
                <w:sz w:val="24"/>
              </w:rPr>
              <w:tab/>
              <w:t>воды,</w:t>
            </w:r>
            <w:r w:rsidRPr="00B8522A">
              <w:rPr>
                <w:rFonts w:ascii="Times New Roman" w:eastAsia="Times New Roman" w:hAnsi="Times New Roman" w:cs="Times New Roman"/>
                <w:sz w:val="24"/>
              </w:rPr>
              <w:tab/>
              <w:t>воздуха</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3"/>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помещении),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скорость</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движения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транспортного</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средства;</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определять</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измерительных</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сосудов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вместимость;</w:t>
            </w:r>
            <w:r w:rsidRPr="00B8522A">
              <w:rPr>
                <w:rFonts w:ascii="Times New Roman" w:eastAsia="Times New Roman" w:hAnsi="Times New Roman" w:cs="Times New Roman"/>
                <w:spacing w:val="30"/>
                <w:sz w:val="24"/>
              </w:rPr>
              <w:t xml:space="preserve"> </w:t>
            </w:r>
            <w:r w:rsidRPr="00B8522A">
              <w:rPr>
                <w:rFonts w:ascii="Times New Roman" w:eastAsia="Times New Roman" w:hAnsi="Times New Roman" w:cs="Times New Roman"/>
                <w:sz w:val="24"/>
              </w:rPr>
              <w:t>выполнять</w:t>
            </w:r>
            <w:r w:rsidRPr="00B8522A">
              <w:rPr>
                <w:rFonts w:ascii="Times New Roman" w:eastAsia="Times New Roman" w:hAnsi="Times New Roman" w:cs="Times New Roman"/>
                <w:spacing w:val="33"/>
                <w:sz w:val="24"/>
              </w:rPr>
              <w:t xml:space="preserve"> </w:t>
            </w:r>
            <w:r w:rsidRPr="00B8522A">
              <w:rPr>
                <w:rFonts w:ascii="Times New Roman" w:eastAsia="Times New Roman" w:hAnsi="Times New Roman" w:cs="Times New Roman"/>
                <w:sz w:val="24"/>
              </w:rPr>
              <w:t>прикидку</w:t>
            </w:r>
            <w:r w:rsidRPr="00B8522A">
              <w:rPr>
                <w:rFonts w:ascii="Times New Roman" w:eastAsia="Times New Roman" w:hAnsi="Times New Roman" w:cs="Times New Roman"/>
                <w:spacing w:val="30"/>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31"/>
                <w:sz w:val="24"/>
              </w:rPr>
              <w:t xml:space="preserve"> </w:t>
            </w:r>
            <w:r w:rsidRPr="00B8522A">
              <w:rPr>
                <w:rFonts w:ascii="Times New Roman" w:eastAsia="Times New Roman" w:hAnsi="Times New Roman" w:cs="Times New Roman"/>
                <w:sz w:val="24"/>
              </w:rPr>
              <w:t>оценку</w:t>
            </w:r>
          </w:p>
          <w:p w:rsidR="00B8522A" w:rsidRPr="00B8522A" w:rsidRDefault="00B8522A" w:rsidP="00B8522A">
            <w:pPr>
              <w:spacing w:line="257" w:lineRule="exact"/>
              <w:ind w:left="107"/>
              <w:rPr>
                <w:rFonts w:ascii="Times New Roman" w:eastAsia="Times New Roman" w:hAnsi="Times New Roman" w:cs="Times New Roman"/>
                <w:sz w:val="24"/>
              </w:rPr>
            </w:pP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измерений</w:t>
            </w:r>
          </w:p>
        </w:tc>
        <w:tc>
          <w:tcPr>
            <w:tcW w:w="3452"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6072"/>
        </w:trPr>
        <w:tc>
          <w:tcPr>
            <w:tcW w:w="2357" w:type="dxa"/>
          </w:tcPr>
          <w:p w:rsidR="00B8522A" w:rsidRPr="00B8522A" w:rsidRDefault="00B8522A" w:rsidP="00B8522A">
            <w:pPr>
              <w:spacing w:line="276" w:lineRule="auto"/>
              <w:ind w:left="107" w:right="94"/>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Арифметические</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действия</w:t>
            </w:r>
          </w:p>
          <w:p w:rsidR="00B8522A" w:rsidRPr="00B8522A" w:rsidRDefault="00B8522A" w:rsidP="00B8522A">
            <w:pPr>
              <w:spacing w:line="275" w:lineRule="exact"/>
              <w:ind w:left="785" w:right="777"/>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(51 ч.)</w:t>
            </w:r>
          </w:p>
        </w:tc>
        <w:tc>
          <w:tcPr>
            <w:tcW w:w="3848" w:type="dxa"/>
          </w:tcPr>
          <w:p w:rsidR="00B8522A" w:rsidRPr="00B8522A" w:rsidRDefault="00B8522A" w:rsidP="00B8522A">
            <w:pPr>
              <w:tabs>
                <w:tab w:val="left" w:pos="2480"/>
              </w:tabs>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Письменное сложение, вычитание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многозначных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миллиона.</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Письменное</w:t>
            </w:r>
          </w:p>
          <w:p w:rsidR="00B8522A" w:rsidRPr="00B8522A" w:rsidRDefault="00B8522A" w:rsidP="00B8522A">
            <w:pPr>
              <w:tabs>
                <w:tab w:val="left" w:pos="2254"/>
                <w:tab w:val="left" w:pos="2922"/>
                <w:tab w:val="left" w:pos="3075"/>
                <w:tab w:val="left" w:pos="3500"/>
              </w:tabs>
              <w:ind w:left="108" w:right="95"/>
              <w:rPr>
                <w:rFonts w:ascii="Times New Roman" w:eastAsia="Times New Roman" w:hAnsi="Times New Roman" w:cs="Times New Roman"/>
                <w:sz w:val="24"/>
              </w:rPr>
            </w:pPr>
            <w:r w:rsidRPr="00B8522A">
              <w:rPr>
                <w:rFonts w:ascii="Times New Roman" w:eastAsia="Times New Roman" w:hAnsi="Times New Roman" w:cs="Times New Roman"/>
                <w:sz w:val="24"/>
              </w:rPr>
              <w:t>умножение,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деление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многозначных</w:t>
            </w:r>
            <w:r w:rsidRPr="00B8522A">
              <w:rPr>
                <w:rFonts w:ascii="Times New Roman" w:eastAsia="Times New Roman" w:hAnsi="Times New Roman" w:cs="Times New Roman"/>
                <w:sz w:val="24"/>
              </w:rPr>
              <w:tab/>
              <w:t>чисел</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однозначное/двузначное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число;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деление с остатком (запись угол-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пределах 100 000.</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Умножение/деление</w:t>
            </w:r>
            <w:r w:rsidRPr="00B8522A">
              <w:rPr>
                <w:rFonts w:ascii="Times New Roman" w:eastAsia="Times New Roman" w:hAnsi="Times New Roman" w:cs="Times New Roman"/>
                <w:spacing w:val="72"/>
                <w:sz w:val="24"/>
              </w:rPr>
              <w:t xml:space="preserve"> </w:t>
            </w:r>
            <w:r w:rsidRPr="00B8522A">
              <w:rPr>
                <w:rFonts w:ascii="Times New Roman" w:eastAsia="Times New Roman" w:hAnsi="Times New Roman" w:cs="Times New Roman"/>
                <w:sz w:val="24"/>
              </w:rPr>
              <w:t xml:space="preserve">на  </w:t>
            </w:r>
            <w:r w:rsidRPr="00B8522A">
              <w:rPr>
                <w:rFonts w:ascii="Times New Roman" w:eastAsia="Times New Roman" w:hAnsi="Times New Roman" w:cs="Times New Roman"/>
                <w:spacing w:val="11"/>
                <w:sz w:val="24"/>
              </w:rPr>
              <w:t xml:space="preserve"> </w:t>
            </w:r>
            <w:r w:rsidRPr="00B8522A">
              <w:rPr>
                <w:rFonts w:ascii="Times New Roman" w:eastAsia="Times New Roman" w:hAnsi="Times New Roman" w:cs="Times New Roman"/>
                <w:sz w:val="24"/>
              </w:rPr>
              <w:t xml:space="preserve">10,  </w:t>
            </w:r>
            <w:r w:rsidRPr="00B8522A">
              <w:rPr>
                <w:rFonts w:ascii="Times New Roman" w:eastAsia="Times New Roman" w:hAnsi="Times New Roman" w:cs="Times New Roman"/>
                <w:spacing w:val="12"/>
                <w:sz w:val="24"/>
              </w:rPr>
              <w:t xml:space="preserve"> </w:t>
            </w:r>
            <w:r w:rsidRPr="00B8522A">
              <w:rPr>
                <w:rFonts w:ascii="Times New Roman" w:eastAsia="Times New Roman" w:hAnsi="Times New Roman" w:cs="Times New Roman"/>
                <w:sz w:val="24"/>
              </w:rPr>
              <w:t>100,</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1000.</w:t>
            </w:r>
          </w:p>
          <w:p w:rsidR="00B8522A" w:rsidRPr="00B8522A" w:rsidRDefault="00B8522A" w:rsidP="00B8522A">
            <w:pPr>
              <w:tabs>
                <w:tab w:val="left" w:pos="2039"/>
              </w:tabs>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Свойства</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арифметических</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Поиск</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содержащего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несколько</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100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000.</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вычислений,</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калькулятора.</w:t>
            </w:r>
          </w:p>
          <w:p w:rsidR="00B8522A" w:rsidRPr="00B8522A" w:rsidRDefault="00B8522A" w:rsidP="00B8522A">
            <w:pPr>
              <w:tabs>
                <w:tab w:val="left" w:pos="2495"/>
              </w:tabs>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Равенство,</w:t>
            </w:r>
            <w:r w:rsidRPr="00B8522A">
              <w:rPr>
                <w:rFonts w:ascii="Times New Roman" w:eastAsia="Times New Roman" w:hAnsi="Times New Roman" w:cs="Times New Roman"/>
                <w:sz w:val="24"/>
              </w:rPr>
              <w:tab/>
              <w:t>содержащее</w:t>
            </w:r>
          </w:p>
          <w:p w:rsidR="00B8522A" w:rsidRPr="00B8522A" w:rsidRDefault="00B8522A" w:rsidP="00B8522A">
            <w:pPr>
              <w:tabs>
                <w:tab w:val="left" w:pos="2633"/>
              </w:tabs>
              <w:spacing w:line="270" w:lineRule="atLeast"/>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неизвестный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компонент</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арифметического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p>
        </w:tc>
        <w:tc>
          <w:tcPr>
            <w:tcW w:w="5132" w:type="dxa"/>
          </w:tcPr>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60"/>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случаях,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сводимых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вычислениям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ста.</w:t>
            </w:r>
          </w:p>
          <w:p w:rsidR="00B8522A" w:rsidRPr="00B8522A" w:rsidRDefault="00B8522A" w:rsidP="00B8522A">
            <w:pPr>
              <w:tabs>
                <w:tab w:val="left" w:pos="1899"/>
                <w:tab w:val="left" w:pos="2173"/>
                <w:tab w:val="left" w:pos="2643"/>
                <w:tab w:val="left" w:pos="3370"/>
                <w:tab w:val="left" w:pos="3773"/>
                <w:tab w:val="left" w:pos="3808"/>
                <w:tab w:val="left" w:pos="3895"/>
              </w:tabs>
              <w:ind w:left="107" w:right="97"/>
              <w:rPr>
                <w:rFonts w:ascii="Times New Roman" w:eastAsia="Times New Roman" w:hAnsi="Times New Roman" w:cs="Times New Roman"/>
                <w:sz w:val="24"/>
              </w:rPr>
            </w:pPr>
            <w:r w:rsidRPr="00B8522A">
              <w:rPr>
                <w:rFonts w:ascii="Times New Roman" w:eastAsia="Times New Roman" w:hAnsi="Times New Roman" w:cs="Times New Roman"/>
                <w:sz w:val="24"/>
              </w:rPr>
              <w:t>Алгоритмы письменных 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хода</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выполнения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pacing w:val="-1"/>
                <w:sz w:val="24"/>
              </w:rPr>
              <w:t>арифметического</w:t>
            </w:r>
            <w:r w:rsidRPr="00B8522A">
              <w:rPr>
                <w:rFonts w:ascii="Times New Roman" w:eastAsia="Times New Roman" w:hAnsi="Times New Roman" w:cs="Times New Roman"/>
                <w:spacing w:val="-1"/>
                <w:sz w:val="24"/>
              </w:rPr>
              <w:tab/>
            </w:r>
            <w:r w:rsidRPr="00B8522A">
              <w:rPr>
                <w:rFonts w:ascii="Times New Roman" w:eastAsia="Times New Roman" w:hAnsi="Times New Roman" w:cs="Times New Roman"/>
                <w:spacing w:val="-1"/>
                <w:sz w:val="24"/>
              </w:rPr>
              <w:tab/>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z w:val="24"/>
              </w:rPr>
              <w:tab/>
              <w:t>по</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алгоритму,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нахождения</w:t>
            </w:r>
            <w:r w:rsidRPr="00B8522A">
              <w:rPr>
                <w:rFonts w:ascii="Times New Roman" w:eastAsia="Times New Roman" w:hAnsi="Times New Roman" w:cs="Times New Roman"/>
                <w:sz w:val="24"/>
              </w:rPr>
              <w:tab/>
              <w:t>неизвестного</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компонента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арифметического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диалог:</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обсуждение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допустимого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выполнения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основе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зависимости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между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компонентами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 (сложения,</w:t>
            </w:r>
          </w:p>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вычитания, умножения, деления). Упражнения: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прогнозирование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возможных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ошибок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неизвестного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компонента</w:t>
            </w:r>
          </w:p>
          <w:p w:rsidR="00B8522A" w:rsidRPr="00B8522A" w:rsidRDefault="00B8522A" w:rsidP="00B8522A">
            <w:pPr>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арифметического</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действия.</w:t>
            </w:r>
          </w:p>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Задания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контроля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самоконтроля.</w:t>
            </w:r>
          </w:p>
          <w:p w:rsidR="00B8522A" w:rsidRPr="00B8522A" w:rsidRDefault="00B8522A" w:rsidP="00B8522A">
            <w:pPr>
              <w:spacing w:line="270" w:lineRule="atLeast"/>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(соответствие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алгоритму,</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частные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случаи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выполнения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Применение</w:t>
            </w:r>
            <w:r w:rsidRPr="00B8522A">
              <w:rPr>
                <w:rFonts w:ascii="Times New Roman" w:eastAsia="Times New Roman" w:hAnsi="Times New Roman" w:cs="Times New Roman"/>
                <w:spacing w:val="47"/>
                <w:sz w:val="24"/>
              </w:rPr>
              <w:t xml:space="preserve"> </w:t>
            </w:r>
            <w:r w:rsidRPr="00B8522A">
              <w:rPr>
                <w:rFonts w:ascii="Times New Roman" w:eastAsia="Times New Roman" w:hAnsi="Times New Roman" w:cs="Times New Roman"/>
                <w:sz w:val="24"/>
              </w:rPr>
              <w:t>приёмов</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962"/>
        <w:gridCol w:w="427"/>
        <w:gridCol w:w="1345"/>
        <w:gridCol w:w="1114"/>
        <w:gridCol w:w="5132"/>
        <w:gridCol w:w="3452"/>
      </w:tblGrid>
      <w:tr w:rsidR="00B8522A" w:rsidRPr="00B8522A" w:rsidTr="00EF0B46">
        <w:trPr>
          <w:trHeight w:val="8831"/>
        </w:trPr>
        <w:tc>
          <w:tcPr>
            <w:tcW w:w="2357" w:type="dxa"/>
          </w:tcPr>
          <w:p w:rsidR="00B8522A" w:rsidRPr="00B8522A" w:rsidRDefault="00B8522A" w:rsidP="00B8522A">
            <w:pPr>
              <w:rPr>
                <w:rFonts w:ascii="Times New Roman" w:eastAsia="Times New Roman" w:hAnsi="Times New Roman" w:cs="Times New Roman"/>
                <w:sz w:val="24"/>
              </w:rPr>
            </w:pPr>
          </w:p>
        </w:tc>
        <w:tc>
          <w:tcPr>
            <w:tcW w:w="3848" w:type="dxa"/>
            <w:gridSpan w:val="4"/>
          </w:tcPr>
          <w:p w:rsidR="00B8522A" w:rsidRPr="00B8522A" w:rsidRDefault="00B8522A" w:rsidP="00B8522A">
            <w:pPr>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неизвестного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компонента. Умножение и деление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величины</w:t>
            </w:r>
          </w:p>
          <w:p w:rsidR="00B8522A" w:rsidRPr="00B8522A" w:rsidRDefault="00B8522A" w:rsidP="00B8522A">
            <w:pPr>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однозначное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число</w:t>
            </w:r>
          </w:p>
        </w:tc>
        <w:tc>
          <w:tcPr>
            <w:tcW w:w="5132" w:type="dxa"/>
          </w:tcPr>
          <w:p w:rsidR="00B8522A" w:rsidRPr="00B8522A" w:rsidRDefault="00B8522A" w:rsidP="00B8522A">
            <w:pPr>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устных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основанных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арифметических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числа.</w:t>
            </w:r>
          </w:p>
          <w:p w:rsidR="00B8522A" w:rsidRPr="00B8522A" w:rsidRDefault="00B8522A" w:rsidP="00B8522A">
            <w:pPr>
              <w:ind w:left="107"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Проверка правильности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нахождения значения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опорой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правила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установления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порядка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алгоритмы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выполнения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арифметических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прикидку</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результата).</w:t>
            </w:r>
          </w:p>
          <w:p w:rsidR="00B8522A" w:rsidRPr="00B8522A" w:rsidRDefault="00B8522A" w:rsidP="00B8522A">
            <w:pPr>
              <w:tabs>
                <w:tab w:val="left" w:pos="901"/>
                <w:tab w:val="left" w:pos="1045"/>
                <w:tab w:val="left" w:pos="1402"/>
                <w:tab w:val="left" w:pos="1895"/>
                <w:tab w:val="left" w:pos="2537"/>
                <w:tab w:val="left" w:pos="3825"/>
                <w:tab w:val="left" w:pos="3971"/>
                <w:tab w:val="left" w:pos="4670"/>
              </w:tabs>
              <w:ind w:left="107" w:right="98"/>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в</w:t>
            </w:r>
            <w:r w:rsidRPr="00B8522A">
              <w:rPr>
                <w:rFonts w:ascii="Times New Roman" w:eastAsia="Times New Roman" w:hAnsi="Times New Roman" w:cs="Times New Roman"/>
                <w:sz w:val="24"/>
              </w:rPr>
              <w:tab/>
              <w:t>группах:</w:t>
            </w:r>
            <w:r w:rsidRPr="00B8522A">
              <w:rPr>
                <w:rFonts w:ascii="Times New Roman" w:eastAsia="Times New Roman" w:hAnsi="Times New Roman" w:cs="Times New Roman"/>
                <w:sz w:val="24"/>
              </w:rPr>
              <w:tab/>
              <w:t>приведение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примеров,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иллюстрирующих</w:t>
            </w:r>
            <w:r w:rsidRPr="00B8522A">
              <w:rPr>
                <w:rFonts w:ascii="Times New Roman" w:eastAsia="Times New Roman" w:hAnsi="Times New Roman" w:cs="Times New Roman"/>
                <w:spacing w:val="45"/>
                <w:sz w:val="24"/>
              </w:rPr>
              <w:t xml:space="preserve"> </w:t>
            </w:r>
            <w:r w:rsidRPr="00B8522A">
              <w:rPr>
                <w:rFonts w:ascii="Times New Roman" w:eastAsia="Times New Roman" w:hAnsi="Times New Roman" w:cs="Times New Roman"/>
                <w:sz w:val="24"/>
              </w:rPr>
              <w:t>смысл</w:t>
            </w:r>
            <w:r w:rsidRPr="00B8522A">
              <w:rPr>
                <w:rFonts w:ascii="Times New Roman" w:eastAsia="Times New Roman" w:hAnsi="Times New Roman" w:cs="Times New Roman"/>
                <w:spacing w:val="45"/>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46"/>
                <w:sz w:val="24"/>
              </w:rPr>
              <w:t xml:space="preserve"> </w:t>
            </w:r>
            <w:r w:rsidRPr="00B8522A">
              <w:rPr>
                <w:rFonts w:ascii="Times New Roman" w:eastAsia="Times New Roman" w:hAnsi="Times New Roman" w:cs="Times New Roman"/>
                <w:sz w:val="24"/>
              </w:rPr>
              <w:t>ход</w:t>
            </w:r>
            <w:r w:rsidRPr="00B8522A">
              <w:rPr>
                <w:rFonts w:ascii="Times New Roman" w:eastAsia="Times New Roman" w:hAnsi="Times New Roman" w:cs="Times New Roman"/>
                <w:spacing w:val="46"/>
                <w:sz w:val="24"/>
              </w:rPr>
              <w:t xml:space="preserve"> </w:t>
            </w:r>
            <w:r w:rsidRPr="00B8522A">
              <w:rPr>
                <w:rFonts w:ascii="Times New Roman" w:eastAsia="Times New Roman" w:hAnsi="Times New Roman" w:cs="Times New Roman"/>
                <w:sz w:val="24"/>
              </w:rPr>
              <w:t>выполнения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арифметических действий, свойства 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Практические</w:t>
            </w:r>
            <w:r w:rsidRPr="00B8522A">
              <w:rPr>
                <w:rFonts w:ascii="Times New Roman" w:eastAsia="Times New Roman" w:hAnsi="Times New Roman" w:cs="Times New Roman"/>
                <w:spacing w:val="17"/>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6"/>
                <w:sz w:val="24"/>
              </w:rPr>
              <w:t xml:space="preserve"> </w:t>
            </w:r>
            <w:r w:rsidRPr="00B8522A">
              <w:rPr>
                <w:rFonts w:ascii="Times New Roman" w:eastAsia="Times New Roman" w:hAnsi="Times New Roman" w:cs="Times New Roman"/>
                <w:sz w:val="24"/>
              </w:rPr>
              <w:t>выполнение</w:t>
            </w:r>
            <w:r w:rsidRPr="00B8522A">
              <w:rPr>
                <w:rFonts w:ascii="Times New Roman" w:eastAsia="Times New Roman" w:hAnsi="Times New Roman" w:cs="Times New Roman"/>
                <w:spacing w:val="18"/>
                <w:sz w:val="24"/>
              </w:rPr>
              <w:t xml:space="preserve"> </w:t>
            </w:r>
            <w:r w:rsidRPr="00B8522A">
              <w:rPr>
                <w:rFonts w:ascii="Times New Roman" w:eastAsia="Times New Roman" w:hAnsi="Times New Roman" w:cs="Times New Roman"/>
                <w:sz w:val="24"/>
              </w:rPr>
              <w:t>сложения</w:t>
            </w:r>
            <w:r w:rsidRPr="00B8522A">
              <w:rPr>
                <w:rFonts w:ascii="Times New Roman" w:eastAsia="Times New Roman" w:hAnsi="Times New Roman" w:cs="Times New Roman"/>
                <w:spacing w:val="13"/>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вычитания</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алгоритму</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пределах</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100</w:t>
            </w:r>
            <w:r w:rsidRPr="00B8522A">
              <w:rPr>
                <w:rFonts w:ascii="Times New Roman" w:eastAsia="Times New Roman" w:hAnsi="Times New Roman" w:cs="Times New Roman"/>
                <w:spacing w:val="51"/>
                <w:sz w:val="24"/>
              </w:rPr>
              <w:t xml:space="preserve"> </w:t>
            </w:r>
            <w:r w:rsidRPr="00B8522A">
              <w:rPr>
                <w:rFonts w:ascii="Times New Roman" w:eastAsia="Times New Roman" w:hAnsi="Times New Roman" w:cs="Times New Roman"/>
                <w:sz w:val="24"/>
              </w:rPr>
              <w:t>000;</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выполнение</w:t>
            </w:r>
            <w:r w:rsidRPr="00B8522A">
              <w:rPr>
                <w:rFonts w:ascii="Times New Roman" w:eastAsia="Times New Roman" w:hAnsi="Times New Roman" w:cs="Times New Roman"/>
                <w:spacing w:val="9"/>
                <w:sz w:val="24"/>
              </w:rPr>
              <w:t xml:space="preserve"> </w:t>
            </w:r>
            <w:r w:rsidRPr="00B8522A">
              <w:rPr>
                <w:rFonts w:ascii="Times New Roman" w:eastAsia="Times New Roman" w:hAnsi="Times New Roman" w:cs="Times New Roman"/>
                <w:sz w:val="24"/>
              </w:rPr>
              <w:t>умножения</w:t>
            </w:r>
            <w:r w:rsidRPr="00B8522A">
              <w:rPr>
                <w:rFonts w:ascii="Times New Roman" w:eastAsia="Times New Roman" w:hAnsi="Times New Roman" w:cs="Times New Roman"/>
                <w:spacing w:val="10"/>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1"/>
                <w:sz w:val="24"/>
              </w:rPr>
              <w:t xml:space="preserve"> </w:t>
            </w:r>
            <w:r w:rsidRPr="00B8522A">
              <w:rPr>
                <w:rFonts w:ascii="Times New Roman" w:eastAsia="Times New Roman" w:hAnsi="Times New Roman" w:cs="Times New Roman"/>
                <w:sz w:val="24"/>
              </w:rPr>
              <w:t>деления.</w:t>
            </w:r>
            <w:r w:rsidRPr="00B8522A">
              <w:rPr>
                <w:rFonts w:ascii="Times New Roman" w:eastAsia="Times New Roman" w:hAnsi="Times New Roman" w:cs="Times New Roman"/>
                <w:spacing w:val="10"/>
                <w:sz w:val="24"/>
              </w:rPr>
              <w:t xml:space="preserve"> </w:t>
            </w:r>
            <w:r w:rsidRPr="00B8522A">
              <w:rPr>
                <w:rFonts w:ascii="Times New Roman" w:eastAsia="Times New Roman" w:hAnsi="Times New Roman" w:cs="Times New Roman"/>
                <w:sz w:val="24"/>
              </w:rPr>
              <w:t>Умножение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45"/>
                <w:sz w:val="24"/>
              </w:rPr>
              <w:t xml:space="preserve"> </w:t>
            </w:r>
            <w:r w:rsidRPr="00B8522A">
              <w:rPr>
                <w:rFonts w:ascii="Times New Roman" w:eastAsia="Times New Roman" w:hAnsi="Times New Roman" w:cs="Times New Roman"/>
                <w:sz w:val="24"/>
              </w:rPr>
              <w:t>деление</w:t>
            </w:r>
            <w:r w:rsidRPr="00B8522A">
              <w:rPr>
                <w:rFonts w:ascii="Times New Roman" w:eastAsia="Times New Roman" w:hAnsi="Times New Roman" w:cs="Times New Roman"/>
                <w:spacing w:val="43"/>
                <w:sz w:val="24"/>
              </w:rPr>
              <w:t xml:space="preserve"> </w:t>
            </w:r>
            <w:r w:rsidRPr="00B8522A">
              <w:rPr>
                <w:rFonts w:ascii="Times New Roman" w:eastAsia="Times New Roman" w:hAnsi="Times New Roman" w:cs="Times New Roman"/>
                <w:sz w:val="24"/>
              </w:rPr>
              <w:t>круглых</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43"/>
                <w:sz w:val="24"/>
              </w:rPr>
              <w:t xml:space="preserve"> </w:t>
            </w:r>
            <w:r w:rsidRPr="00B8522A">
              <w:rPr>
                <w:rFonts w:ascii="Times New Roman" w:eastAsia="Times New Roman" w:hAnsi="Times New Roman" w:cs="Times New Roman"/>
                <w:sz w:val="24"/>
              </w:rPr>
              <w:t>том</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числе</w:t>
            </w:r>
            <w:r w:rsidRPr="00B8522A">
              <w:rPr>
                <w:rFonts w:ascii="Times New Roman" w:eastAsia="Times New Roman" w:hAnsi="Times New Roman" w:cs="Times New Roman"/>
                <w:spacing w:val="43"/>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10,</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100,</w:t>
            </w:r>
            <w:r w:rsidRPr="00B8522A">
              <w:rPr>
                <w:rFonts w:ascii="Times New Roman" w:eastAsia="Times New Roman" w:hAnsi="Times New Roman" w:cs="Times New Roman"/>
                <w:sz w:val="24"/>
              </w:rPr>
              <w:tab/>
              <w:t>1000).</w:t>
            </w:r>
            <w:r w:rsidRPr="00B8522A">
              <w:rPr>
                <w:rFonts w:ascii="Times New Roman" w:eastAsia="Times New Roman" w:hAnsi="Times New Roman" w:cs="Times New Roman"/>
                <w:sz w:val="24"/>
              </w:rPr>
              <w:tab/>
              <w:t>Использование</w:t>
            </w:r>
            <w:r w:rsidRPr="00B8522A">
              <w:rPr>
                <w:rFonts w:ascii="Times New Roman" w:eastAsia="Times New Roman" w:hAnsi="Times New Roman" w:cs="Times New Roman"/>
                <w:sz w:val="24"/>
              </w:rPr>
              <w:tab/>
              <w:t>букв</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для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обозначения</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чисел,</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неизвестного</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компонента</w:t>
            </w:r>
          </w:p>
          <w:p w:rsidR="00B8522A" w:rsidRPr="00B8522A" w:rsidRDefault="00B8522A" w:rsidP="00B8522A">
            <w:pPr>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Поиск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содержащего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3—4</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скобками,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без скобок).</w:t>
            </w:r>
          </w:p>
          <w:p w:rsidR="00B8522A" w:rsidRPr="00B8522A" w:rsidRDefault="00B8522A" w:rsidP="00B8522A">
            <w:pPr>
              <w:tabs>
                <w:tab w:val="left" w:pos="2040"/>
                <w:tab w:val="left" w:pos="4228"/>
              </w:tabs>
              <w:spacing w:before="1"/>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Наблюдение: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рациональных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вычислений.</w:t>
            </w:r>
            <w:r w:rsidRPr="00B8522A">
              <w:rPr>
                <w:rFonts w:ascii="Times New Roman" w:eastAsia="Times New Roman" w:hAnsi="Times New Roman" w:cs="Times New Roman"/>
                <w:sz w:val="24"/>
              </w:rPr>
              <w:tab/>
              <w:t>Использование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свойств</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арифметических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удобства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вычислений.</w:t>
            </w:r>
          </w:p>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парах/группах.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способов проверки правильности вычислений.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 калькулятора для практических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расчётов.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Прикидка</w:t>
            </w:r>
          </w:p>
          <w:p w:rsidR="00B8522A" w:rsidRPr="00B8522A" w:rsidRDefault="00B8522A" w:rsidP="00B8522A">
            <w:pPr>
              <w:tabs>
                <w:tab w:val="left" w:pos="1784"/>
                <w:tab w:val="left" w:pos="3509"/>
              </w:tabs>
              <w:spacing w:line="276" w:lineRule="exact"/>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rPr>
              <w:t>и оценка результатов вычисления (реальность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ответа, прикидка, последняя цифра 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обратное</w:t>
            </w:r>
            <w:r w:rsidRPr="00B8522A">
              <w:rPr>
                <w:rFonts w:ascii="Times New Roman" w:eastAsia="Times New Roman" w:hAnsi="Times New Roman" w:cs="Times New Roman"/>
                <w:sz w:val="24"/>
              </w:rPr>
              <w:tab/>
              <w:t>действие,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использование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калькулятора)</w:t>
            </w:r>
          </w:p>
        </w:tc>
        <w:tc>
          <w:tcPr>
            <w:tcW w:w="3452"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317"/>
        </w:trPr>
        <w:tc>
          <w:tcPr>
            <w:tcW w:w="2357" w:type="dxa"/>
          </w:tcPr>
          <w:p w:rsidR="00B8522A" w:rsidRPr="00B8522A" w:rsidRDefault="00B8522A" w:rsidP="00B8522A">
            <w:pPr>
              <w:ind w:left="206"/>
              <w:rPr>
                <w:rFonts w:ascii="Times New Roman" w:eastAsia="Times New Roman" w:hAnsi="Times New Roman" w:cs="Times New Roman"/>
                <w:b/>
                <w:i/>
                <w:sz w:val="24"/>
              </w:rPr>
            </w:pPr>
            <w:r w:rsidRPr="00B8522A">
              <w:rPr>
                <w:rFonts w:ascii="Times New Roman" w:eastAsia="Times New Roman" w:hAnsi="Times New Roman" w:cs="Times New Roman"/>
                <w:b/>
                <w:i/>
                <w:sz w:val="24"/>
              </w:rPr>
              <w:t>Текстовые</w:t>
            </w:r>
            <w:r w:rsidRPr="00B8522A">
              <w:rPr>
                <w:rFonts w:ascii="Times New Roman" w:eastAsia="Times New Roman" w:hAnsi="Times New Roman" w:cs="Times New Roman"/>
                <w:b/>
                <w:i/>
                <w:spacing w:val="-4"/>
                <w:sz w:val="24"/>
              </w:rPr>
              <w:t xml:space="preserve"> </w:t>
            </w:r>
            <w:r w:rsidRPr="00B8522A">
              <w:rPr>
                <w:rFonts w:ascii="Times New Roman" w:eastAsia="Times New Roman" w:hAnsi="Times New Roman" w:cs="Times New Roman"/>
                <w:b/>
                <w:i/>
                <w:sz w:val="24"/>
              </w:rPr>
              <w:t>задачи</w:t>
            </w:r>
          </w:p>
        </w:tc>
        <w:tc>
          <w:tcPr>
            <w:tcW w:w="962" w:type="dxa"/>
            <w:tcBorders>
              <w:right w:val="nil"/>
            </w:tcBorders>
          </w:tcPr>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p>
        </w:tc>
        <w:tc>
          <w:tcPr>
            <w:tcW w:w="427" w:type="dxa"/>
            <w:tcBorders>
              <w:left w:val="nil"/>
              <w:right w:val="nil"/>
            </w:tcBorders>
          </w:tcPr>
          <w:p w:rsidR="00B8522A" w:rsidRPr="00B8522A" w:rsidRDefault="00B8522A" w:rsidP="00B8522A">
            <w:pPr>
              <w:ind w:left="10"/>
              <w:jc w:val="center"/>
              <w:rPr>
                <w:rFonts w:ascii="Times New Roman" w:eastAsia="Times New Roman" w:hAnsi="Times New Roman" w:cs="Times New Roman"/>
                <w:sz w:val="24"/>
              </w:rPr>
            </w:pPr>
            <w:r w:rsidRPr="00B8522A">
              <w:rPr>
                <w:rFonts w:ascii="Times New Roman" w:eastAsia="Times New Roman" w:hAnsi="Times New Roman" w:cs="Times New Roman"/>
                <w:sz w:val="24"/>
              </w:rPr>
              <w:t>с</w:t>
            </w:r>
          </w:p>
        </w:tc>
        <w:tc>
          <w:tcPr>
            <w:tcW w:w="1345" w:type="dxa"/>
            <w:tcBorders>
              <w:left w:val="nil"/>
              <w:right w:val="nil"/>
            </w:tcBorders>
          </w:tcPr>
          <w:p w:rsidR="00B8522A" w:rsidRPr="00B8522A" w:rsidRDefault="00B8522A" w:rsidP="00B8522A">
            <w:pPr>
              <w:ind w:left="165"/>
              <w:rPr>
                <w:rFonts w:ascii="Times New Roman" w:eastAsia="Times New Roman" w:hAnsi="Times New Roman" w:cs="Times New Roman"/>
                <w:sz w:val="24"/>
              </w:rPr>
            </w:pPr>
            <w:r w:rsidRPr="00B8522A">
              <w:rPr>
                <w:rFonts w:ascii="Times New Roman" w:eastAsia="Times New Roman" w:hAnsi="Times New Roman" w:cs="Times New Roman"/>
                <w:sz w:val="24"/>
              </w:rPr>
              <w:t>текстовой</w:t>
            </w:r>
          </w:p>
        </w:tc>
        <w:tc>
          <w:tcPr>
            <w:tcW w:w="1114" w:type="dxa"/>
            <w:tcBorders>
              <w:left w:val="nil"/>
            </w:tcBorders>
          </w:tcPr>
          <w:p w:rsidR="00B8522A" w:rsidRPr="00B8522A" w:rsidRDefault="00B8522A" w:rsidP="00B8522A">
            <w:pPr>
              <w:ind w:left="166"/>
              <w:rPr>
                <w:rFonts w:ascii="Times New Roman" w:eastAsia="Times New Roman" w:hAnsi="Times New Roman" w:cs="Times New Roman"/>
                <w:sz w:val="24"/>
              </w:rPr>
            </w:pPr>
            <w:r w:rsidRPr="00B8522A">
              <w:rPr>
                <w:rFonts w:ascii="Times New Roman" w:eastAsia="Times New Roman" w:hAnsi="Times New Roman" w:cs="Times New Roman"/>
                <w:sz w:val="24"/>
              </w:rPr>
              <w:t>задачей,</w:t>
            </w:r>
          </w:p>
        </w:tc>
        <w:tc>
          <w:tcPr>
            <w:tcW w:w="5132" w:type="dxa"/>
          </w:tcPr>
          <w:p w:rsidR="00B8522A" w:rsidRPr="00B8522A" w:rsidRDefault="00B8522A" w:rsidP="00B8522A">
            <w:pPr>
              <w:ind w:left="107"/>
              <w:rPr>
                <w:rFonts w:ascii="Times New Roman" w:eastAsia="Times New Roman" w:hAnsi="Times New Roman" w:cs="Times New Roman"/>
                <w:sz w:val="24"/>
              </w:rPr>
            </w:pPr>
            <w:r w:rsidRPr="00B8522A">
              <w:rPr>
                <w:rFonts w:ascii="Times New Roman" w:eastAsia="Times New Roman" w:hAnsi="Times New Roman" w:cs="Times New Roman"/>
                <w:sz w:val="24"/>
              </w:rPr>
              <w:t>Моделирование</w:t>
            </w:r>
            <w:r w:rsidRPr="00B8522A">
              <w:rPr>
                <w:rFonts w:ascii="Times New Roman" w:eastAsia="Times New Roman" w:hAnsi="Times New Roman" w:cs="Times New Roman"/>
                <w:spacing w:val="46"/>
                <w:sz w:val="24"/>
              </w:rPr>
              <w:t xml:space="preserve"> </w:t>
            </w:r>
            <w:r w:rsidRPr="00B8522A">
              <w:rPr>
                <w:rFonts w:ascii="Times New Roman" w:eastAsia="Times New Roman" w:hAnsi="Times New Roman" w:cs="Times New Roman"/>
                <w:sz w:val="24"/>
              </w:rPr>
              <w:t>текста</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48"/>
                <w:sz w:val="24"/>
              </w:rPr>
              <w:t xml:space="preserve"> </w:t>
            </w:r>
            <w:r w:rsidRPr="00B8522A">
              <w:rPr>
                <w:rFonts w:ascii="Times New Roman" w:eastAsia="Times New Roman" w:hAnsi="Times New Roman" w:cs="Times New Roman"/>
                <w:sz w:val="24"/>
              </w:rPr>
              <w:t>Использование</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6901"/>
        </w:trPr>
        <w:tc>
          <w:tcPr>
            <w:tcW w:w="2357" w:type="dxa"/>
          </w:tcPr>
          <w:p w:rsidR="00B8522A" w:rsidRPr="00B8522A" w:rsidRDefault="00B8522A" w:rsidP="00B8522A">
            <w:pPr>
              <w:spacing w:line="275" w:lineRule="exact"/>
              <w:ind w:left="785" w:right="777"/>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lastRenderedPageBreak/>
              <w:t>(20</w:t>
            </w:r>
            <w:r w:rsidRPr="00B8522A">
              <w:rPr>
                <w:rFonts w:ascii="Times New Roman" w:eastAsia="Times New Roman" w:hAnsi="Times New Roman" w:cs="Times New Roman"/>
                <w:b/>
                <w:i/>
                <w:spacing w:val="-1"/>
                <w:sz w:val="24"/>
              </w:rPr>
              <w:t xml:space="preserve"> </w:t>
            </w:r>
            <w:r w:rsidRPr="00B8522A">
              <w:rPr>
                <w:rFonts w:ascii="Times New Roman" w:eastAsia="Times New Roman" w:hAnsi="Times New Roman" w:cs="Times New Roman"/>
                <w:b/>
                <w:i/>
                <w:sz w:val="24"/>
              </w:rPr>
              <w:t>ч.)</w:t>
            </w:r>
          </w:p>
        </w:tc>
        <w:tc>
          <w:tcPr>
            <w:tcW w:w="3848" w:type="dxa"/>
          </w:tcPr>
          <w:p w:rsidR="00B8522A" w:rsidRPr="00B8522A" w:rsidRDefault="00B8522A" w:rsidP="00B8522A">
            <w:pPr>
              <w:spacing w:line="275" w:lineRule="exact"/>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решение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которой</w:t>
            </w:r>
          </w:p>
          <w:p w:rsidR="00B8522A" w:rsidRPr="00B8522A" w:rsidRDefault="00B8522A" w:rsidP="00B8522A">
            <w:pPr>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содержит</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2-3</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анализ,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модели;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планирование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 ответа.</w:t>
            </w:r>
          </w:p>
          <w:p w:rsidR="00B8522A" w:rsidRPr="00B8522A" w:rsidRDefault="00B8522A" w:rsidP="00B8522A">
            <w:pPr>
              <w:tabs>
                <w:tab w:val="left" w:pos="1262"/>
                <w:tab w:val="left" w:pos="1573"/>
                <w:tab w:val="left" w:pos="1892"/>
                <w:tab w:val="left" w:pos="2283"/>
                <w:tab w:val="left" w:pos="2696"/>
                <w:tab w:val="left" w:pos="2967"/>
                <w:tab w:val="left" w:pos="3002"/>
                <w:tab w:val="left" w:pos="3074"/>
                <w:tab w:val="left" w:pos="3610"/>
              </w:tabs>
              <w:ind w:left="108" w:right="96"/>
              <w:rPr>
                <w:rFonts w:ascii="Times New Roman" w:eastAsia="Times New Roman" w:hAnsi="Times New Roman" w:cs="Times New Roman"/>
                <w:sz w:val="24"/>
              </w:rPr>
            </w:pPr>
            <w:r w:rsidRPr="00B8522A">
              <w:rPr>
                <w:rFonts w:ascii="Times New Roman" w:eastAsia="Times New Roman" w:hAnsi="Times New Roman" w:cs="Times New Roman"/>
                <w:sz w:val="24"/>
              </w:rPr>
              <w:t>Анализ</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зависимостей,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характеризующих</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процессы: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движения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(скорость,</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время,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пройденный</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путь),</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работы</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(производительность,</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время,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объём работы), купли-продажи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(цена,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количество,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стоимость)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решение</w:t>
            </w:r>
            <w:r w:rsidRPr="00B8522A">
              <w:rPr>
                <w:rFonts w:ascii="Times New Roman" w:eastAsia="Times New Roman" w:hAnsi="Times New Roman" w:cs="Times New Roman"/>
                <w:spacing w:val="25"/>
                <w:sz w:val="24"/>
              </w:rPr>
              <w:t xml:space="preserve"> </w:t>
            </w:r>
            <w:r w:rsidRPr="00B8522A">
              <w:rPr>
                <w:rFonts w:ascii="Times New Roman" w:eastAsia="Times New Roman" w:hAnsi="Times New Roman" w:cs="Times New Roman"/>
                <w:sz w:val="24"/>
              </w:rPr>
              <w:t>соответствующих</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24"/>
                <w:sz w:val="24"/>
              </w:rPr>
              <w:t xml:space="preserve"> </w:t>
            </w:r>
            <w:r w:rsidRPr="00B8522A">
              <w:rPr>
                <w:rFonts w:ascii="Times New Roman" w:eastAsia="Times New Roman" w:hAnsi="Times New Roman" w:cs="Times New Roman"/>
                <w:sz w:val="24"/>
              </w:rPr>
              <w:t>установление</w:t>
            </w:r>
            <w:r w:rsidRPr="00B8522A">
              <w:rPr>
                <w:rFonts w:ascii="Times New Roman" w:eastAsia="Times New Roman" w:hAnsi="Times New Roman" w:cs="Times New Roman"/>
                <w:spacing w:val="24"/>
                <w:sz w:val="24"/>
              </w:rPr>
              <w:t xml:space="preserve"> </w:t>
            </w:r>
            <w:r w:rsidRPr="00B8522A">
              <w:rPr>
                <w:rFonts w:ascii="Times New Roman" w:eastAsia="Times New Roman" w:hAnsi="Times New Roman" w:cs="Times New Roman"/>
                <w:sz w:val="24"/>
              </w:rPr>
              <w:t>времени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(начало,</w:t>
            </w:r>
            <w:r w:rsidRPr="00B8522A">
              <w:rPr>
                <w:rFonts w:ascii="Times New Roman" w:eastAsia="Times New Roman" w:hAnsi="Times New Roman" w:cs="Times New Roman"/>
                <w:sz w:val="24"/>
              </w:rPr>
              <w:tab/>
              <w:t>продолжительность</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4"/>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окончание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события),</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расчёта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количества,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расхода,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изменения.</w:t>
            </w:r>
          </w:p>
          <w:p w:rsidR="00B8522A" w:rsidRPr="00B8522A" w:rsidRDefault="00B8522A" w:rsidP="00B8522A">
            <w:pPr>
              <w:spacing w:before="1"/>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её</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доле.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некоторых видов изученных задач.</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пояснением,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вопросам,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помощью</w:t>
            </w:r>
          </w:p>
          <w:p w:rsidR="00B8522A" w:rsidRPr="00B8522A" w:rsidRDefault="00B8522A" w:rsidP="00B8522A">
            <w:pPr>
              <w:spacing w:before="1" w:line="257" w:lineRule="exact"/>
              <w:ind w:left="108"/>
              <w:jc w:val="both"/>
              <w:rPr>
                <w:rFonts w:ascii="Times New Roman" w:eastAsia="Times New Roman" w:hAnsi="Times New Roman" w:cs="Times New Roman"/>
                <w:sz w:val="24"/>
              </w:rPr>
            </w:pP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1"/>
                <w:sz w:val="24"/>
              </w:rPr>
              <w:t xml:space="preserve"> </w:t>
            </w:r>
            <w:r w:rsidRPr="00B8522A">
              <w:rPr>
                <w:rFonts w:ascii="Times New Roman" w:eastAsia="Times New Roman" w:hAnsi="Times New Roman" w:cs="Times New Roman"/>
                <w:sz w:val="24"/>
              </w:rPr>
              <w:t>выражения</w:t>
            </w:r>
          </w:p>
        </w:tc>
        <w:tc>
          <w:tcPr>
            <w:tcW w:w="5132" w:type="dxa"/>
          </w:tcPr>
          <w:p w:rsidR="00B8522A" w:rsidRPr="00B8522A" w:rsidRDefault="00B8522A" w:rsidP="00B8522A">
            <w:pPr>
              <w:ind w:left="107"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графических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образов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решения задачи. Обсуждение способа 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задачи, формы записи решения, реальности 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логичности ответа на вопрос. Выбор основания</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парах/группах.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арифметическим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2—3</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действия.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этапов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её</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доле.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полная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текстовой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(модель; решение по действиям, по вопросам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числового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выражения;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ответа).</w:t>
            </w:r>
          </w:p>
          <w:p w:rsidR="00B8522A" w:rsidRPr="00B8522A" w:rsidRDefault="00B8522A" w:rsidP="00B8522A">
            <w:pPr>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Разные</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одной</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же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задачи</w:t>
            </w:r>
          </w:p>
        </w:tc>
        <w:tc>
          <w:tcPr>
            <w:tcW w:w="3452" w:type="dxa"/>
          </w:tcPr>
          <w:p w:rsidR="00B8522A" w:rsidRPr="00B8522A" w:rsidRDefault="00B8522A" w:rsidP="00B8522A">
            <w:pPr>
              <w:rPr>
                <w:rFonts w:ascii="Times New Roman" w:eastAsia="Times New Roman" w:hAnsi="Times New Roman" w:cs="Times New Roman"/>
                <w:sz w:val="24"/>
              </w:rPr>
            </w:pPr>
          </w:p>
        </w:tc>
      </w:tr>
      <w:tr w:rsidR="00B8522A" w:rsidRPr="00B8522A" w:rsidTr="00EF0B46">
        <w:trPr>
          <w:trHeight w:val="2208"/>
        </w:trPr>
        <w:tc>
          <w:tcPr>
            <w:tcW w:w="2357" w:type="dxa"/>
          </w:tcPr>
          <w:p w:rsidR="00B8522A" w:rsidRPr="00B8522A" w:rsidRDefault="00B8522A" w:rsidP="00B8522A">
            <w:pPr>
              <w:spacing w:line="276" w:lineRule="auto"/>
              <w:ind w:left="107" w:right="96"/>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Пространственные</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отношения</w:t>
            </w:r>
          </w:p>
          <w:p w:rsidR="00B8522A" w:rsidRPr="00B8522A" w:rsidRDefault="00B8522A" w:rsidP="00B8522A">
            <w:pPr>
              <w:spacing w:line="276" w:lineRule="auto"/>
              <w:ind w:left="107" w:right="93"/>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и геометрические</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фигуры</w:t>
            </w:r>
          </w:p>
          <w:p w:rsidR="00B8522A" w:rsidRPr="00B8522A" w:rsidRDefault="00B8522A" w:rsidP="00B8522A">
            <w:pPr>
              <w:ind w:left="785" w:right="777"/>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(15 ч.)</w:t>
            </w:r>
          </w:p>
        </w:tc>
        <w:tc>
          <w:tcPr>
            <w:tcW w:w="3848" w:type="dxa"/>
          </w:tcPr>
          <w:p w:rsidR="00B8522A" w:rsidRPr="00B8522A" w:rsidRDefault="00B8522A" w:rsidP="00B8522A">
            <w:pPr>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Наглядные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симметрии.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симметрии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имеющие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ось</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симметрии.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Окружность,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круг:</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распознавание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изображение;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построение</w:t>
            </w:r>
            <w:r w:rsidRPr="00B8522A">
              <w:rPr>
                <w:rFonts w:ascii="Times New Roman" w:eastAsia="Times New Roman" w:hAnsi="Times New Roman" w:cs="Times New Roman"/>
                <w:spacing w:val="37"/>
                <w:sz w:val="24"/>
              </w:rPr>
              <w:t xml:space="preserve"> </w:t>
            </w:r>
            <w:r w:rsidRPr="00B8522A">
              <w:rPr>
                <w:rFonts w:ascii="Times New Roman" w:eastAsia="Times New Roman" w:hAnsi="Times New Roman" w:cs="Times New Roman"/>
                <w:sz w:val="24"/>
              </w:rPr>
              <w:t>окружности</w:t>
            </w:r>
            <w:r w:rsidRPr="00B8522A">
              <w:rPr>
                <w:rFonts w:ascii="Times New Roman" w:eastAsia="Times New Roman" w:hAnsi="Times New Roman" w:cs="Times New Roman"/>
                <w:spacing w:val="39"/>
                <w:sz w:val="24"/>
              </w:rPr>
              <w:t xml:space="preserve"> </w:t>
            </w:r>
            <w:r w:rsidRPr="00B8522A">
              <w:rPr>
                <w:rFonts w:ascii="Times New Roman" w:eastAsia="Times New Roman" w:hAnsi="Times New Roman" w:cs="Times New Roman"/>
                <w:sz w:val="24"/>
              </w:rPr>
              <w:t>заданного</w:t>
            </w:r>
          </w:p>
          <w:p w:rsidR="00B8522A" w:rsidRPr="00B8522A" w:rsidRDefault="00B8522A" w:rsidP="00B8522A">
            <w:pPr>
              <w:spacing w:line="270" w:lineRule="atLeast"/>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радиуса.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Построение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изученных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28"/>
                <w:sz w:val="24"/>
              </w:rPr>
              <w:t xml:space="preserve"> </w:t>
            </w:r>
            <w:r w:rsidRPr="00B8522A">
              <w:rPr>
                <w:rFonts w:ascii="Times New Roman" w:eastAsia="Times New Roman" w:hAnsi="Times New Roman" w:cs="Times New Roman"/>
                <w:sz w:val="24"/>
              </w:rPr>
              <w:t>помощью</w:t>
            </w:r>
          </w:p>
        </w:tc>
        <w:tc>
          <w:tcPr>
            <w:tcW w:w="5132" w:type="dxa"/>
          </w:tcPr>
          <w:p w:rsidR="00B8522A" w:rsidRPr="00B8522A" w:rsidRDefault="00B8522A" w:rsidP="00B8522A">
            <w:pPr>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Исследование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объектов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окружающего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сопоставление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изученными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формами.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и 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поиска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информации</w:t>
            </w:r>
          </w:p>
          <w:p w:rsidR="00B8522A" w:rsidRPr="00B8522A" w:rsidRDefault="00B8522A" w:rsidP="00B8522A">
            <w:pPr>
              <w:spacing w:line="270" w:lineRule="atLeast"/>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способах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её</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проверка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истинности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утверждений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значениях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44"/>
                <w:sz w:val="24"/>
              </w:rPr>
              <w:t xml:space="preserve"> </w:t>
            </w: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45"/>
                <w:sz w:val="24"/>
              </w:rPr>
              <w:t xml:space="preserve"> </w:t>
            </w:r>
            <w:r w:rsidRPr="00B8522A">
              <w:rPr>
                <w:rFonts w:ascii="Times New Roman" w:eastAsia="Times New Roman" w:hAnsi="Times New Roman" w:cs="Times New Roman"/>
                <w:sz w:val="24"/>
              </w:rPr>
              <w:t>графические</w:t>
            </w:r>
            <w:r w:rsidRPr="00B8522A">
              <w:rPr>
                <w:rFonts w:ascii="Times New Roman" w:eastAsia="Times New Roman" w:hAnsi="Times New Roman" w:cs="Times New Roman"/>
                <w:spacing w:val="43"/>
                <w:sz w:val="24"/>
              </w:rPr>
              <w:t xml:space="preserve"> </w:t>
            </w:r>
            <w:r w:rsidRPr="00B8522A">
              <w:rPr>
                <w:rFonts w:ascii="Times New Roman" w:eastAsia="Times New Roman" w:hAnsi="Times New Roman" w:cs="Times New Roman"/>
                <w:sz w:val="24"/>
              </w:rPr>
              <w:t>и</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7728"/>
        </w:trPr>
        <w:tc>
          <w:tcPr>
            <w:tcW w:w="2357" w:type="dxa"/>
          </w:tcPr>
          <w:p w:rsidR="00B8522A" w:rsidRPr="00B8522A" w:rsidRDefault="00B8522A" w:rsidP="00B8522A">
            <w:pPr>
              <w:rPr>
                <w:rFonts w:ascii="Times New Roman" w:eastAsia="Times New Roman" w:hAnsi="Times New Roman" w:cs="Times New Roman"/>
                <w:sz w:val="24"/>
              </w:rPr>
            </w:pPr>
          </w:p>
        </w:tc>
        <w:tc>
          <w:tcPr>
            <w:tcW w:w="3848" w:type="dxa"/>
          </w:tcPr>
          <w:p w:rsidR="00B8522A" w:rsidRPr="00B8522A" w:rsidRDefault="00B8522A" w:rsidP="00B8522A">
            <w:pPr>
              <w:tabs>
                <w:tab w:val="left" w:pos="1862"/>
                <w:tab w:val="left" w:pos="1935"/>
                <w:tab w:val="left" w:pos="2123"/>
                <w:tab w:val="left" w:pos="3502"/>
              </w:tabs>
              <w:ind w:left="108" w:right="94"/>
              <w:rPr>
                <w:rFonts w:ascii="Times New Roman" w:eastAsia="Times New Roman" w:hAnsi="Times New Roman" w:cs="Times New Roman"/>
                <w:sz w:val="24"/>
              </w:rPr>
            </w:pPr>
            <w:r w:rsidRPr="00B8522A">
              <w:rPr>
                <w:rFonts w:ascii="Times New Roman" w:eastAsia="Times New Roman" w:hAnsi="Times New Roman" w:cs="Times New Roman"/>
                <w:sz w:val="24"/>
              </w:rPr>
              <w:t>линейки, угольника, циркуля.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Пространственные</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геометрические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(тела):</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шар,</w:t>
            </w:r>
            <w:r w:rsidRPr="00B8522A">
              <w:rPr>
                <w:rFonts w:ascii="Times New Roman" w:eastAsia="Times New Roman" w:hAnsi="Times New Roman" w:cs="Times New Roman"/>
                <w:spacing w:val="28"/>
                <w:sz w:val="24"/>
              </w:rPr>
              <w:t xml:space="preserve"> </w:t>
            </w:r>
            <w:r w:rsidRPr="00B8522A">
              <w:rPr>
                <w:rFonts w:ascii="Times New Roman" w:eastAsia="Times New Roman" w:hAnsi="Times New Roman" w:cs="Times New Roman"/>
                <w:sz w:val="24"/>
              </w:rPr>
              <w:t>куб,</w:t>
            </w:r>
            <w:r w:rsidRPr="00B8522A">
              <w:rPr>
                <w:rFonts w:ascii="Times New Roman" w:eastAsia="Times New Roman" w:hAnsi="Times New Roman" w:cs="Times New Roman"/>
                <w:spacing w:val="27"/>
                <w:sz w:val="24"/>
              </w:rPr>
              <w:t xml:space="preserve"> </w:t>
            </w:r>
            <w:r w:rsidRPr="00B8522A">
              <w:rPr>
                <w:rFonts w:ascii="Times New Roman" w:eastAsia="Times New Roman" w:hAnsi="Times New Roman" w:cs="Times New Roman"/>
                <w:sz w:val="24"/>
              </w:rPr>
              <w:t>цилиндр,</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конус,</w:t>
            </w:r>
            <w:r w:rsidRPr="00B8522A">
              <w:rPr>
                <w:rFonts w:ascii="Times New Roman" w:eastAsia="Times New Roman" w:hAnsi="Times New Roman" w:cs="Times New Roman"/>
                <w:spacing w:val="29"/>
                <w:sz w:val="24"/>
              </w:rPr>
              <w:t xml:space="preserve"> </w:t>
            </w:r>
            <w:r w:rsidRPr="00B8522A">
              <w:rPr>
                <w:rFonts w:ascii="Times New Roman" w:eastAsia="Times New Roman" w:hAnsi="Times New Roman" w:cs="Times New Roman"/>
                <w:sz w:val="24"/>
              </w:rPr>
              <w:t>пирамида;</w:t>
            </w:r>
            <w:r w:rsidRPr="00B8522A">
              <w:rPr>
                <w:rFonts w:ascii="Times New Roman" w:eastAsia="Times New Roman" w:hAnsi="Times New Roman" w:cs="Times New Roman"/>
                <w:spacing w:val="29"/>
                <w:sz w:val="24"/>
              </w:rPr>
              <w:t xml:space="preserve"> </w:t>
            </w:r>
            <w:r w:rsidRPr="00B8522A">
              <w:rPr>
                <w:rFonts w:ascii="Times New Roman" w:eastAsia="Times New Roman" w:hAnsi="Times New Roman" w:cs="Times New Roman"/>
                <w:sz w:val="24"/>
              </w:rPr>
              <w:t>их</w:t>
            </w:r>
            <w:r w:rsidRPr="00B8522A">
              <w:rPr>
                <w:rFonts w:ascii="Times New Roman" w:eastAsia="Times New Roman" w:hAnsi="Times New Roman" w:cs="Times New Roman"/>
                <w:spacing w:val="26"/>
                <w:sz w:val="24"/>
              </w:rPr>
              <w:t xml:space="preserve"> </w:t>
            </w:r>
            <w:r w:rsidRPr="00B8522A">
              <w:rPr>
                <w:rFonts w:ascii="Times New Roman" w:eastAsia="Times New Roman" w:hAnsi="Times New Roman" w:cs="Times New Roman"/>
                <w:sz w:val="24"/>
              </w:rPr>
              <w:t>различение,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называние.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Конструирование: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разбиение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фигуры</w:t>
            </w:r>
            <w:r w:rsidRPr="00B8522A">
              <w:rPr>
                <w:rFonts w:ascii="Times New Roman" w:eastAsia="Times New Roman" w:hAnsi="Times New Roman" w:cs="Times New Roman"/>
                <w:sz w:val="24"/>
              </w:rPr>
              <w:tab/>
              <w:t>на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прямоугольники (квадраты),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составление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фигур</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из</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прямоугольников/квадратов.</w:t>
            </w:r>
          </w:p>
          <w:p w:rsidR="00B8522A" w:rsidRPr="00B8522A" w:rsidRDefault="00B8522A" w:rsidP="00B8522A">
            <w:pPr>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Периметр,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составленной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двух-трёх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прямоугольников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(квадратов)</w:t>
            </w:r>
          </w:p>
        </w:tc>
        <w:tc>
          <w:tcPr>
            <w:tcW w:w="5132" w:type="dxa"/>
          </w:tcPr>
          <w:p w:rsidR="00B8522A" w:rsidRPr="00B8522A" w:rsidRDefault="00B8522A" w:rsidP="00B8522A">
            <w:pPr>
              <w:tabs>
                <w:tab w:val="left" w:pos="1563"/>
                <w:tab w:val="left" w:pos="1935"/>
                <w:tab w:val="left" w:pos="2103"/>
                <w:tab w:val="left" w:pos="2909"/>
                <w:tab w:val="left" w:pos="3118"/>
                <w:tab w:val="left" w:pos="3283"/>
                <w:tab w:val="left" w:pos="3758"/>
                <w:tab w:val="left" w:pos="4797"/>
              </w:tabs>
              <w:ind w:left="107" w:right="98"/>
              <w:rPr>
                <w:rFonts w:ascii="Times New Roman" w:eastAsia="Times New Roman" w:hAnsi="Times New Roman" w:cs="Times New Roman"/>
                <w:sz w:val="24"/>
              </w:rPr>
            </w:pPr>
            <w:r w:rsidRPr="00B8522A">
              <w:rPr>
                <w:rFonts w:ascii="Times New Roman" w:eastAsia="Times New Roman" w:hAnsi="Times New Roman" w:cs="Times New Roman"/>
                <w:sz w:val="24"/>
              </w:rPr>
              <w:t>измерительные</w:t>
            </w:r>
            <w:r w:rsidRPr="00B8522A">
              <w:rPr>
                <w:rFonts w:ascii="Times New Roman" w:eastAsia="Times New Roman" w:hAnsi="Times New Roman" w:cs="Times New Roman"/>
                <w:sz w:val="24"/>
              </w:rPr>
              <w:tab/>
              <w:t>действия</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при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выполнении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измерений и вычислений периметра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многоугольника,</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площади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прямоугольника,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квадрата,</w:t>
            </w:r>
            <w:r w:rsidRPr="00B8522A">
              <w:rPr>
                <w:rFonts w:ascii="Times New Roman" w:eastAsia="Times New Roman" w:hAnsi="Times New Roman" w:cs="Times New Roman"/>
                <w:sz w:val="24"/>
              </w:rPr>
              <w:tab/>
              <w:t>фигуры,</w:t>
            </w:r>
            <w:r w:rsidRPr="00B8522A">
              <w:rPr>
                <w:rFonts w:ascii="Times New Roman" w:eastAsia="Times New Roman" w:hAnsi="Times New Roman" w:cs="Times New Roman"/>
                <w:sz w:val="24"/>
              </w:rPr>
              <w:tab/>
              <w:t>составленной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из</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прямоугольников.</w:t>
            </w:r>
          </w:p>
          <w:p w:rsidR="00B8522A" w:rsidRPr="00B8522A" w:rsidRDefault="00B8522A" w:rsidP="00B8522A">
            <w:pPr>
              <w:tabs>
                <w:tab w:val="left" w:pos="1923"/>
                <w:tab w:val="left" w:pos="3650"/>
              </w:tabs>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нахождение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площади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составленной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прямоугольников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сравнение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однородных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прямоугольника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квадрата для решения задач. Конструирование,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изображение фигур, имеющих ось симметрии;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построение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заданного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радиуса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помощью</w:t>
            </w:r>
            <w:r w:rsidRPr="00B8522A">
              <w:rPr>
                <w:rFonts w:ascii="Times New Roman" w:eastAsia="Times New Roman" w:hAnsi="Times New Roman" w:cs="Times New Roman"/>
                <w:sz w:val="24"/>
              </w:rPr>
              <w:tab/>
              <w:t>циркуля.</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Изображение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геометрических</w:t>
            </w:r>
          </w:p>
          <w:p w:rsidR="00B8522A" w:rsidRPr="00B8522A" w:rsidRDefault="00B8522A" w:rsidP="00B8522A">
            <w:pPr>
              <w:ind w:left="107"/>
              <w:jc w:val="both"/>
              <w:rPr>
                <w:rFonts w:ascii="Times New Roman" w:eastAsia="Times New Roman" w:hAnsi="Times New Roman" w:cs="Times New Roman"/>
                <w:sz w:val="24"/>
              </w:rPr>
            </w:pP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pacing w:val="-4"/>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3"/>
                <w:sz w:val="24"/>
              </w:rPr>
              <w:t xml:space="preserve"> </w:t>
            </w:r>
            <w:r w:rsidRPr="00B8522A">
              <w:rPr>
                <w:rFonts w:ascii="Times New Roman" w:eastAsia="Times New Roman" w:hAnsi="Times New Roman" w:cs="Times New Roman"/>
                <w:sz w:val="24"/>
              </w:rPr>
              <w:t>заданными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свойствами.</w:t>
            </w:r>
          </w:p>
          <w:p w:rsidR="00B8522A" w:rsidRPr="00B8522A" w:rsidRDefault="00B8522A" w:rsidP="00B8522A">
            <w:pPr>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rPr>
              <w:t>Учебный диалог: различение, называние фигур</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(прямой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угол);</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(периметр, площадь).</w:t>
            </w:r>
          </w:p>
          <w:p w:rsidR="00B8522A" w:rsidRPr="00B8522A" w:rsidRDefault="00B8522A" w:rsidP="00B8522A">
            <w:pPr>
              <w:ind w:left="107" w:right="100"/>
              <w:jc w:val="both"/>
              <w:rPr>
                <w:rFonts w:ascii="Times New Roman" w:eastAsia="Times New Roman" w:hAnsi="Times New Roman" w:cs="Times New Roman"/>
                <w:sz w:val="24"/>
              </w:rPr>
            </w:pP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хода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результата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поиска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моделях</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окружающем.</w:t>
            </w:r>
          </w:p>
          <w:p w:rsidR="00B8522A" w:rsidRPr="00B8522A" w:rsidRDefault="00B8522A" w:rsidP="00B8522A">
            <w:pPr>
              <w:tabs>
                <w:tab w:val="left" w:pos="2280"/>
                <w:tab w:val="left" w:pos="3394"/>
              </w:tabs>
              <w:spacing w:before="1"/>
              <w:ind w:left="107"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z w:val="24"/>
              </w:rPr>
              <w:tab/>
              <w:t>на</w:t>
            </w:r>
            <w:r w:rsidRPr="00B8522A">
              <w:rPr>
                <w:rFonts w:ascii="Times New Roman" w:eastAsia="Times New Roman" w:hAnsi="Times New Roman" w:cs="Times New Roman"/>
                <w:sz w:val="24"/>
              </w:rPr>
              <w:tab/>
              <w:t>классификацию</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геометрических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фигур</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одному-двум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основаниям.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Упражнения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контроль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самоконтроль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деятельности.</w:t>
            </w:r>
          </w:p>
          <w:p w:rsidR="00B8522A" w:rsidRPr="00B8522A" w:rsidRDefault="00B8522A" w:rsidP="00B8522A">
            <w:pPr>
              <w:spacing w:line="276" w:lineRule="exact"/>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Определение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размеров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окружающем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чертеже на глаз и с помощью измерительных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приборов</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9109"/>
        </w:trPr>
        <w:tc>
          <w:tcPr>
            <w:tcW w:w="2357" w:type="dxa"/>
          </w:tcPr>
          <w:p w:rsidR="00B8522A" w:rsidRPr="00B8522A" w:rsidRDefault="00B8522A" w:rsidP="00B8522A">
            <w:pPr>
              <w:spacing w:line="276" w:lineRule="auto"/>
              <w:ind w:left="105" w:right="96"/>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lastRenderedPageBreak/>
              <w:t>Математическая</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информация</w:t>
            </w:r>
          </w:p>
          <w:p w:rsidR="00B8522A" w:rsidRPr="00B8522A" w:rsidRDefault="00B8522A" w:rsidP="00B8522A">
            <w:pPr>
              <w:spacing w:line="275" w:lineRule="exact"/>
              <w:ind w:left="785" w:right="777"/>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(15 ч.)</w:t>
            </w:r>
          </w:p>
        </w:tc>
        <w:tc>
          <w:tcPr>
            <w:tcW w:w="3848" w:type="dxa"/>
          </w:tcPr>
          <w:p w:rsidR="00B8522A" w:rsidRPr="00B8522A" w:rsidRDefault="00B8522A" w:rsidP="00B8522A">
            <w:pPr>
              <w:tabs>
                <w:tab w:val="left" w:pos="2809"/>
              </w:tabs>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утверждениями: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конструирование,</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проверка</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истинности;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проверка логических рассуждений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w:t>
            </w:r>
          </w:p>
          <w:p w:rsidR="00B8522A" w:rsidRPr="00B8522A" w:rsidRDefault="00B8522A" w:rsidP="00B8522A">
            <w:pPr>
              <w:ind w:left="108"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решении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задач.</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Примеры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контрпримеры.</w:t>
            </w:r>
          </w:p>
          <w:p w:rsidR="00B8522A" w:rsidRPr="00B8522A" w:rsidRDefault="00B8522A" w:rsidP="00B8522A">
            <w:pPr>
              <w:ind w:left="108"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Данные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реальных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процессах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явлениях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окружающего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мира,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столбчатых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диаграммах,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схемах,</w:t>
            </w:r>
          </w:p>
          <w:p w:rsidR="00B8522A" w:rsidRPr="00B8522A" w:rsidRDefault="00B8522A" w:rsidP="00B8522A">
            <w:pPr>
              <w:tabs>
                <w:tab w:val="left" w:pos="611"/>
                <w:tab w:val="left" w:pos="1211"/>
                <w:tab w:val="left" w:pos="2001"/>
                <w:tab w:val="left" w:pos="2091"/>
                <w:tab w:val="left" w:pos="2309"/>
                <w:tab w:val="left" w:pos="3215"/>
                <w:tab w:val="left" w:pos="3619"/>
              </w:tabs>
              <w:ind w:left="108" w:right="96"/>
              <w:rPr>
                <w:rFonts w:ascii="Times New Roman" w:eastAsia="Times New Roman" w:hAnsi="Times New Roman" w:cs="Times New Roman"/>
                <w:sz w:val="24"/>
              </w:rPr>
            </w:pPr>
            <w:r w:rsidRPr="00B8522A">
              <w:rPr>
                <w:rFonts w:ascii="Times New Roman" w:eastAsia="Times New Roman" w:hAnsi="Times New Roman" w:cs="Times New Roman"/>
                <w:sz w:val="24"/>
              </w:rPr>
              <w:t>в</w:t>
            </w:r>
            <w:r w:rsidRPr="00B8522A">
              <w:rPr>
                <w:rFonts w:ascii="Times New Roman" w:eastAsia="Times New Roman" w:hAnsi="Times New Roman" w:cs="Times New Roman"/>
                <w:sz w:val="24"/>
              </w:rPr>
              <w:tab/>
              <w:t>таблицах,</w:t>
            </w:r>
            <w:r w:rsidRPr="00B8522A">
              <w:rPr>
                <w:rFonts w:ascii="Times New Roman" w:eastAsia="Times New Roman" w:hAnsi="Times New Roman" w:cs="Times New Roman"/>
                <w:sz w:val="24"/>
              </w:rPr>
              <w:tab/>
              <w:t>текстах.</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Сбор</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данных</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4"/>
                <w:sz w:val="24"/>
              </w:rPr>
              <w:t>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заданном</w:t>
            </w:r>
            <w:r w:rsidRPr="00B8522A">
              <w:rPr>
                <w:rFonts w:ascii="Times New Roman" w:eastAsia="Times New Roman" w:hAnsi="Times New Roman" w:cs="Times New Roman"/>
                <w:spacing w:val="9"/>
                <w:sz w:val="24"/>
              </w:rPr>
              <w:t xml:space="preserve"> </w:t>
            </w:r>
            <w:r w:rsidRPr="00B8522A">
              <w:rPr>
                <w:rFonts w:ascii="Times New Roman" w:eastAsia="Times New Roman" w:hAnsi="Times New Roman" w:cs="Times New Roman"/>
                <w:sz w:val="24"/>
              </w:rPr>
              <w:t>объекте</w:t>
            </w:r>
            <w:r w:rsidRPr="00B8522A">
              <w:rPr>
                <w:rFonts w:ascii="Times New Roman" w:eastAsia="Times New Roman" w:hAnsi="Times New Roman" w:cs="Times New Roman"/>
                <w:spacing w:val="11"/>
                <w:sz w:val="24"/>
              </w:rPr>
              <w:t xml:space="preserve"> </w:t>
            </w:r>
            <w:r w:rsidRPr="00B8522A">
              <w:rPr>
                <w:rFonts w:ascii="Times New Roman" w:eastAsia="Times New Roman" w:hAnsi="Times New Roman" w:cs="Times New Roman"/>
                <w:sz w:val="24"/>
              </w:rPr>
              <w:t>(числе,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геометрической</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фигуре).</w:t>
            </w:r>
            <w:r w:rsidRPr="00B8522A">
              <w:rPr>
                <w:rFonts w:ascii="Times New Roman" w:eastAsia="Times New Roman" w:hAnsi="Times New Roman" w:cs="Times New Roman"/>
                <w:sz w:val="24"/>
              </w:rPr>
              <w:tab/>
              <w:t>Поиск</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информации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3"/>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справочной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литера-</w:t>
            </w:r>
          </w:p>
          <w:p w:rsidR="00B8522A" w:rsidRPr="00B8522A" w:rsidRDefault="00B8522A" w:rsidP="00B8522A">
            <w:pPr>
              <w:ind w:left="108"/>
              <w:rPr>
                <w:rFonts w:ascii="Times New Roman" w:eastAsia="Times New Roman" w:hAnsi="Times New Roman" w:cs="Times New Roman"/>
                <w:sz w:val="24"/>
              </w:rPr>
            </w:pPr>
            <w:r w:rsidRPr="00B8522A">
              <w:rPr>
                <w:rFonts w:ascii="Times New Roman" w:eastAsia="Times New Roman" w:hAnsi="Times New Roman" w:cs="Times New Roman"/>
                <w:sz w:val="24"/>
              </w:rPr>
              <w:t>туре,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сети Интернет.</w:t>
            </w:r>
          </w:p>
          <w:p w:rsidR="00B8522A" w:rsidRPr="00B8522A" w:rsidRDefault="00B8522A" w:rsidP="00B8522A">
            <w:pPr>
              <w:tabs>
                <w:tab w:val="left" w:pos="1568"/>
                <w:tab w:val="left" w:pos="3626"/>
              </w:tabs>
              <w:ind w:left="108" w:right="94"/>
              <w:jc w:val="both"/>
              <w:rPr>
                <w:rFonts w:ascii="Times New Roman" w:eastAsia="Times New Roman" w:hAnsi="Times New Roman" w:cs="Times New Roman"/>
                <w:sz w:val="24"/>
              </w:rPr>
            </w:pPr>
            <w:r w:rsidRPr="00B8522A">
              <w:rPr>
                <w:rFonts w:ascii="Times New Roman" w:eastAsia="Times New Roman" w:hAnsi="Times New Roman" w:cs="Times New Roman"/>
                <w:sz w:val="24"/>
              </w:rPr>
              <w:t>Запись</w:t>
            </w:r>
            <w:r w:rsidRPr="00B8522A">
              <w:rPr>
                <w:rFonts w:ascii="Times New Roman" w:eastAsia="Times New Roman" w:hAnsi="Times New Roman" w:cs="Times New Roman"/>
                <w:sz w:val="24"/>
              </w:rPr>
              <w:tab/>
              <w:t>информации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в</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предложенной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таблице,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столбчатой диаграмме.</w:t>
            </w:r>
          </w:p>
          <w:p w:rsidR="00B8522A" w:rsidRPr="00B8522A" w:rsidRDefault="00B8522A" w:rsidP="00B8522A">
            <w:pPr>
              <w:tabs>
                <w:tab w:val="left" w:pos="1859"/>
                <w:tab w:val="left" w:pos="2398"/>
                <w:tab w:val="left" w:pos="3490"/>
              </w:tabs>
              <w:spacing w:before="1"/>
              <w:ind w:left="108" w:right="96"/>
              <w:jc w:val="both"/>
              <w:rPr>
                <w:rFonts w:ascii="Times New Roman" w:eastAsia="Times New Roman" w:hAnsi="Times New Roman" w:cs="Times New Roman"/>
                <w:sz w:val="24"/>
              </w:rPr>
            </w:pPr>
            <w:r w:rsidRPr="00B8522A">
              <w:rPr>
                <w:rFonts w:ascii="Times New Roman" w:eastAsia="Times New Roman" w:hAnsi="Times New Roman" w:cs="Times New Roman"/>
                <w:sz w:val="24"/>
              </w:rPr>
              <w:t>Доступные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электронные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средства</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обучения,</w:t>
            </w:r>
            <w:r w:rsidRPr="00B8522A">
              <w:rPr>
                <w:rFonts w:ascii="Times New Roman" w:eastAsia="Times New Roman" w:hAnsi="Times New Roman" w:cs="Times New Roman"/>
                <w:sz w:val="24"/>
              </w:rPr>
              <w:tab/>
              <w:t>пособия,</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их</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использование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под</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руководством</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педагога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самостоятельно.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Правила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безопасной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работы</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электронными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источниками</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информации.</w:t>
            </w:r>
          </w:p>
          <w:p w:rsidR="00B8522A" w:rsidRPr="00B8522A" w:rsidRDefault="00B8522A" w:rsidP="00B8522A">
            <w:pPr>
              <w:ind w:left="108" w:right="95"/>
              <w:jc w:val="both"/>
              <w:rPr>
                <w:rFonts w:ascii="Times New Roman" w:eastAsia="Times New Roman" w:hAnsi="Times New Roman" w:cs="Times New Roman"/>
                <w:sz w:val="24"/>
              </w:rPr>
            </w:pPr>
            <w:r w:rsidRPr="00B8522A">
              <w:rPr>
                <w:rFonts w:ascii="Times New Roman" w:eastAsia="Times New Roman" w:hAnsi="Times New Roman" w:cs="Times New Roman"/>
                <w:sz w:val="24"/>
              </w:rPr>
              <w:t>Алгоритмы</w:t>
            </w:r>
            <w:r w:rsidRPr="00B8522A">
              <w:rPr>
                <w:rFonts w:ascii="Times New Roman" w:eastAsia="Times New Roman" w:hAnsi="Times New Roman" w:cs="Times New Roman"/>
                <w:spacing w:val="49"/>
                <w:sz w:val="24"/>
              </w:rPr>
              <w:t xml:space="preserve"> </w:t>
            </w:r>
            <w:r w:rsidRPr="00B8522A">
              <w:rPr>
                <w:rFonts w:ascii="Times New Roman" w:eastAsia="Times New Roman" w:hAnsi="Times New Roman" w:cs="Times New Roman"/>
                <w:sz w:val="24"/>
              </w:rPr>
              <w:t>для</w:t>
            </w:r>
            <w:r w:rsidRPr="00B8522A">
              <w:rPr>
                <w:rFonts w:ascii="Times New Roman" w:eastAsia="Times New Roman" w:hAnsi="Times New Roman" w:cs="Times New Roman"/>
                <w:spacing w:val="50"/>
                <w:sz w:val="24"/>
              </w:rPr>
              <w:t xml:space="preserve"> </w:t>
            </w:r>
            <w:r w:rsidRPr="00B8522A">
              <w:rPr>
                <w:rFonts w:ascii="Times New Roman" w:eastAsia="Times New Roman" w:hAnsi="Times New Roman" w:cs="Times New Roman"/>
                <w:sz w:val="24"/>
              </w:rPr>
              <w:t>решения</w:t>
            </w:r>
            <w:r w:rsidRPr="00B8522A">
              <w:rPr>
                <w:rFonts w:ascii="Times New Roman" w:eastAsia="Times New Roman" w:hAnsi="Times New Roman" w:cs="Times New Roman"/>
                <w:spacing w:val="50"/>
                <w:sz w:val="24"/>
              </w:rPr>
              <w:t xml:space="preserve"> </w:t>
            </w:r>
            <w:r w:rsidRPr="00B8522A">
              <w:rPr>
                <w:rFonts w:ascii="Times New Roman" w:eastAsia="Times New Roman" w:hAnsi="Times New Roman" w:cs="Times New Roman"/>
                <w:sz w:val="24"/>
              </w:rPr>
              <w:t>учебных</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практических задач</w:t>
            </w:r>
          </w:p>
        </w:tc>
        <w:tc>
          <w:tcPr>
            <w:tcW w:w="5132" w:type="dxa"/>
          </w:tcPr>
          <w:p w:rsidR="00B8522A" w:rsidRPr="00B8522A" w:rsidRDefault="00B8522A" w:rsidP="00B8522A">
            <w:pPr>
              <w:tabs>
                <w:tab w:val="left" w:pos="2595"/>
                <w:tab w:val="left" w:pos="3358"/>
                <w:tab w:val="left" w:pos="4162"/>
              </w:tabs>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Дифференцированное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задание:</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комментирование</w:t>
            </w:r>
            <w:r w:rsidRPr="00B8522A">
              <w:rPr>
                <w:rFonts w:ascii="Times New Roman" w:eastAsia="Times New Roman" w:hAnsi="Times New Roman" w:cs="Times New Roman"/>
                <w:sz w:val="24"/>
              </w:rPr>
              <w:tab/>
              <w:t>с</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использованием</w:t>
            </w:r>
            <w:r w:rsidRPr="00B8522A">
              <w:rPr>
                <w:rFonts w:ascii="Times New Roman" w:eastAsia="Times New Roman" w:hAnsi="Times New Roman" w:cs="Times New Roman"/>
                <w:spacing w:val="-58"/>
                <w:sz w:val="24"/>
              </w:rPr>
              <w:t xml:space="preserve"> </w:t>
            </w:r>
            <w:r w:rsidRPr="00B8522A">
              <w:rPr>
                <w:rFonts w:ascii="Times New Roman" w:eastAsia="Times New Roman" w:hAnsi="Times New Roman" w:cs="Times New Roman"/>
                <w:sz w:val="24"/>
              </w:rPr>
              <w:t>математической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терминологии.</w:t>
            </w:r>
          </w:p>
          <w:p w:rsidR="00B8522A" w:rsidRPr="00B8522A" w:rsidRDefault="00B8522A" w:rsidP="00B8522A">
            <w:pPr>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Математическая характеристика предлагаемой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житейской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вопросов для поиска числовых характеристик,</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математических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отношений</w:t>
            </w:r>
          </w:p>
          <w:p w:rsidR="00B8522A" w:rsidRPr="00B8522A" w:rsidRDefault="00B8522A" w:rsidP="00B8522A">
            <w:pPr>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зависимостей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(последовательность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продолжительность</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событий,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положение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пространстве,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формы 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размеры).</w:t>
            </w:r>
          </w:p>
          <w:p w:rsidR="00B8522A" w:rsidRPr="00B8522A" w:rsidRDefault="00B8522A" w:rsidP="00B8522A">
            <w:pPr>
              <w:ind w:left="107" w:right="99"/>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группах: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обсуждение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ситуаций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использования</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примеров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контрпримеров.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Планирование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сбора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данных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заданном</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объекте</w:t>
            </w:r>
            <w:r w:rsidRPr="00B8522A">
              <w:rPr>
                <w:rFonts w:ascii="Times New Roman" w:eastAsia="Times New Roman" w:hAnsi="Times New Roman" w:cs="Times New Roman"/>
                <w:spacing w:val="-2"/>
                <w:sz w:val="24"/>
              </w:rPr>
              <w:t xml:space="preserve"> </w:t>
            </w:r>
            <w:r w:rsidRPr="00B8522A">
              <w:rPr>
                <w:rFonts w:ascii="Times New Roman" w:eastAsia="Times New Roman" w:hAnsi="Times New Roman" w:cs="Times New Roman"/>
                <w:sz w:val="24"/>
              </w:rPr>
              <w:t>(числе,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величине,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геометрической</w:t>
            </w:r>
          </w:p>
          <w:p w:rsidR="00B8522A" w:rsidRPr="00B8522A" w:rsidRDefault="00B8522A" w:rsidP="00B8522A">
            <w:pPr>
              <w:ind w:left="107"/>
              <w:rPr>
                <w:rFonts w:ascii="Times New Roman" w:eastAsia="Times New Roman" w:hAnsi="Times New Roman" w:cs="Times New Roman"/>
                <w:sz w:val="24"/>
              </w:rPr>
            </w:pPr>
            <w:r w:rsidRPr="00B8522A">
              <w:rPr>
                <w:rFonts w:ascii="Times New Roman" w:eastAsia="Times New Roman" w:hAnsi="Times New Roman" w:cs="Times New Roman"/>
                <w:sz w:val="24"/>
              </w:rPr>
              <w:t>фигуре).</w:t>
            </w:r>
          </w:p>
          <w:p w:rsidR="00B8522A" w:rsidRPr="00B8522A" w:rsidRDefault="00B8522A" w:rsidP="00B8522A">
            <w:pPr>
              <w:tabs>
                <w:tab w:val="left" w:pos="2451"/>
                <w:tab w:val="left" w:pos="4310"/>
              </w:tabs>
              <w:ind w:left="107" w:right="98"/>
              <w:jc w:val="both"/>
              <w:rPr>
                <w:rFonts w:ascii="Times New Roman" w:eastAsia="Times New Roman" w:hAnsi="Times New Roman" w:cs="Times New Roman"/>
                <w:sz w:val="24"/>
              </w:rPr>
            </w:pPr>
            <w:r w:rsidRPr="00B8522A">
              <w:rPr>
                <w:rFonts w:ascii="Times New Roman" w:eastAsia="Times New Roman" w:hAnsi="Times New Roman" w:cs="Times New Roman"/>
                <w:sz w:val="24"/>
              </w:rPr>
              <w:t>Дифференцированное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задание: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оформление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математической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записи.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информации</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предложенной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или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самостоятельно</w:t>
            </w:r>
            <w:r w:rsidRPr="00B8522A">
              <w:rPr>
                <w:rFonts w:ascii="Times New Roman" w:eastAsia="Times New Roman" w:hAnsi="Times New Roman" w:cs="Times New Roman"/>
                <w:sz w:val="24"/>
              </w:rPr>
              <w:tab/>
              <w:t>выбранной</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форме.</w:t>
            </w:r>
          </w:p>
          <w:p w:rsidR="00B8522A" w:rsidRPr="00B8522A" w:rsidRDefault="00B8522A" w:rsidP="00B8522A">
            <w:pPr>
              <w:ind w:left="107"/>
              <w:rPr>
                <w:rFonts w:ascii="Times New Roman" w:eastAsia="Times New Roman" w:hAnsi="Times New Roman" w:cs="Times New Roman"/>
                <w:sz w:val="24"/>
              </w:rPr>
            </w:pPr>
            <w:r w:rsidRPr="00B8522A">
              <w:rPr>
                <w:rFonts w:ascii="Times New Roman" w:eastAsia="Times New Roman" w:hAnsi="Times New Roman" w:cs="Times New Roman"/>
                <w:sz w:val="24"/>
              </w:rPr>
              <w:t>Установление</w:t>
            </w:r>
          </w:p>
          <w:p w:rsidR="00B8522A" w:rsidRPr="00B8522A" w:rsidRDefault="00B8522A" w:rsidP="00B8522A">
            <w:pPr>
              <w:tabs>
                <w:tab w:val="left" w:pos="1632"/>
                <w:tab w:val="left" w:pos="2937"/>
                <w:tab w:val="left" w:pos="3405"/>
              </w:tabs>
              <w:spacing w:before="1"/>
              <w:ind w:left="107" w:right="97"/>
              <w:rPr>
                <w:rFonts w:ascii="Times New Roman" w:eastAsia="Times New Roman" w:hAnsi="Times New Roman" w:cs="Times New Roman"/>
                <w:sz w:val="24"/>
              </w:rPr>
            </w:pPr>
            <w:r w:rsidRPr="00B8522A">
              <w:rPr>
                <w:rFonts w:ascii="Times New Roman" w:eastAsia="Times New Roman" w:hAnsi="Times New Roman" w:cs="Times New Roman"/>
                <w:sz w:val="24"/>
              </w:rPr>
              <w:t>истинности</w:t>
            </w:r>
            <w:r w:rsidRPr="00B8522A">
              <w:rPr>
                <w:rFonts w:ascii="Times New Roman" w:eastAsia="Times New Roman" w:hAnsi="Times New Roman" w:cs="Times New Roman"/>
                <w:sz w:val="24"/>
              </w:rPr>
              <w:tab/>
              <w:t>заданных</w:t>
            </w:r>
            <w:r w:rsidRPr="00B8522A">
              <w:rPr>
                <w:rFonts w:ascii="Times New Roman" w:eastAsia="Times New Roman" w:hAnsi="Times New Roman" w:cs="Times New Roman"/>
                <w:sz w:val="24"/>
              </w:rPr>
              <w:tab/>
              <w:t>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самостоятельно</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составленных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утверждений.</w:t>
            </w:r>
          </w:p>
          <w:p w:rsidR="00B8522A" w:rsidRPr="00B8522A" w:rsidRDefault="00B8522A" w:rsidP="00B8522A">
            <w:pPr>
              <w:tabs>
                <w:tab w:val="left" w:pos="1412"/>
                <w:tab w:val="left" w:pos="1707"/>
                <w:tab w:val="left" w:pos="1798"/>
                <w:tab w:val="left" w:pos="1876"/>
                <w:tab w:val="left" w:pos="1928"/>
                <w:tab w:val="left" w:pos="2856"/>
                <w:tab w:val="left" w:pos="3465"/>
                <w:tab w:val="left" w:pos="3857"/>
                <w:tab w:val="left" w:pos="3976"/>
                <w:tab w:val="left" w:pos="4036"/>
                <w:tab w:val="left" w:pos="4912"/>
              </w:tabs>
              <w:ind w:left="107" w:right="98"/>
              <w:rPr>
                <w:rFonts w:ascii="Times New Roman" w:eastAsia="Times New Roman" w:hAnsi="Times New Roman" w:cs="Times New Roman"/>
                <w:sz w:val="24"/>
              </w:rPr>
            </w:pPr>
            <w:r w:rsidRPr="00B8522A">
              <w:rPr>
                <w:rFonts w:ascii="Times New Roman" w:eastAsia="Times New Roman" w:hAnsi="Times New Roman" w:cs="Times New Roman"/>
                <w:sz w:val="24"/>
              </w:rPr>
              <w:t>Практические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работы:</w:t>
            </w:r>
            <w:r w:rsidRPr="00B8522A">
              <w:rPr>
                <w:rFonts w:ascii="Times New Roman" w:eastAsia="Times New Roman" w:hAnsi="Times New Roman" w:cs="Times New Roman"/>
                <w:sz w:val="24"/>
              </w:rPr>
              <w:tab/>
              <w:t>учебные</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задачи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2"/>
                <w:sz w:val="24"/>
              </w:rPr>
              <w:t>с</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точными</w:t>
            </w:r>
            <w:r w:rsidRPr="00B8522A">
              <w:rPr>
                <w:rFonts w:ascii="Times New Roman" w:eastAsia="Times New Roman" w:hAnsi="Times New Roman" w:cs="Times New Roman"/>
                <w:sz w:val="24"/>
              </w:rPr>
              <w:tab/>
              <w:t>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приближёнными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данными,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доступными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электронными</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средствами</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обучения,</w:t>
            </w:r>
            <w:r w:rsidRPr="00B8522A">
              <w:rPr>
                <w:rFonts w:ascii="Times New Roman" w:eastAsia="Times New Roman" w:hAnsi="Times New Roman" w:cs="Times New Roman"/>
                <w:sz w:val="24"/>
              </w:rPr>
              <w:tab/>
            </w:r>
            <w:r w:rsidRPr="00B8522A">
              <w:rPr>
                <w:rFonts w:ascii="Times New Roman" w:eastAsia="Times New Roman" w:hAnsi="Times New Roman" w:cs="Times New Roman"/>
                <w:sz w:val="24"/>
              </w:rPr>
              <w:tab/>
              <w:t>пособиями.</w:t>
            </w:r>
            <w:r w:rsidRPr="00B8522A">
              <w:rPr>
                <w:rFonts w:ascii="Times New Roman" w:eastAsia="Times New Roman" w:hAnsi="Times New Roman" w:cs="Times New Roman"/>
                <w:sz w:val="24"/>
              </w:rPr>
              <w:tab/>
            </w:r>
            <w:r w:rsidRPr="00B8522A">
              <w:rPr>
                <w:rFonts w:ascii="Times New Roman" w:eastAsia="Times New Roman" w:hAnsi="Times New Roman" w:cs="Times New Roman"/>
                <w:spacing w:val="-1"/>
                <w:sz w:val="24"/>
              </w:rPr>
              <w:t>Использование</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простейших шкал и измерительных приборов.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Учебный</w:t>
            </w:r>
            <w:r w:rsidRPr="00B8522A">
              <w:rPr>
                <w:rFonts w:ascii="Times New Roman" w:eastAsia="Times New Roman" w:hAnsi="Times New Roman" w:cs="Times New Roman"/>
                <w:spacing w:val="8"/>
                <w:sz w:val="24"/>
              </w:rPr>
              <w:t xml:space="preserve"> </w:t>
            </w:r>
            <w:r w:rsidRPr="00B8522A">
              <w:rPr>
                <w:rFonts w:ascii="Times New Roman" w:eastAsia="Times New Roman" w:hAnsi="Times New Roman" w:cs="Times New Roman"/>
                <w:sz w:val="24"/>
              </w:rPr>
              <w:t>диалог:</w:t>
            </w:r>
            <w:r w:rsidRPr="00B8522A">
              <w:rPr>
                <w:rFonts w:ascii="Times New Roman" w:eastAsia="Times New Roman" w:hAnsi="Times New Roman" w:cs="Times New Roman"/>
                <w:spacing w:val="9"/>
                <w:sz w:val="24"/>
              </w:rPr>
              <w:t xml:space="preserve"> </w:t>
            </w:r>
            <w:r w:rsidRPr="00B8522A">
              <w:rPr>
                <w:rFonts w:ascii="Times New Roman" w:eastAsia="Times New Roman" w:hAnsi="Times New Roman" w:cs="Times New Roman"/>
                <w:sz w:val="24"/>
              </w:rPr>
              <w:t>«Применение</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алгоритмов</w:t>
            </w:r>
            <w:r w:rsidRPr="00B8522A">
              <w:rPr>
                <w:rFonts w:ascii="Times New Roman" w:eastAsia="Times New Roman" w:hAnsi="Times New Roman" w:cs="Times New Roman"/>
                <w:spacing w:val="7"/>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учебных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и практических ситуациях».</w:t>
            </w:r>
          </w:p>
          <w:p w:rsidR="00B8522A" w:rsidRPr="00B8522A" w:rsidRDefault="00B8522A" w:rsidP="00B8522A">
            <w:pPr>
              <w:spacing w:line="276" w:lineRule="exact"/>
              <w:ind w:left="107" w:right="97"/>
              <w:jc w:val="both"/>
              <w:rPr>
                <w:rFonts w:ascii="Times New Roman" w:eastAsia="Times New Roman" w:hAnsi="Times New Roman" w:cs="Times New Roman"/>
                <w:sz w:val="24"/>
              </w:rPr>
            </w:pPr>
            <w:r w:rsidRPr="00B8522A">
              <w:rPr>
                <w:rFonts w:ascii="Times New Roman" w:eastAsia="Times New Roman" w:hAnsi="Times New Roman" w:cs="Times New Roman"/>
                <w:sz w:val="24"/>
              </w:rPr>
              <w:t>Работа с информацией: чтение, представление,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формулирование вывода относительно данных,</w:t>
            </w:r>
            <w:r w:rsidRPr="00B8522A">
              <w:rPr>
                <w:rFonts w:ascii="Times New Roman" w:eastAsia="Times New Roman" w:hAnsi="Times New Roman" w:cs="Times New Roman"/>
                <w:spacing w:val="-57"/>
                <w:sz w:val="24"/>
              </w:rPr>
              <w:t xml:space="preserve"> </w:t>
            </w:r>
            <w:r w:rsidRPr="00B8522A">
              <w:rPr>
                <w:rFonts w:ascii="Times New Roman" w:eastAsia="Times New Roman" w:hAnsi="Times New Roman" w:cs="Times New Roman"/>
                <w:sz w:val="24"/>
              </w:rPr>
              <w:t>представленных</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в</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табличной</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форме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(на</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диаграмме,</w:t>
            </w:r>
            <w:r w:rsidRPr="00B8522A">
              <w:rPr>
                <w:rFonts w:ascii="Times New Roman" w:eastAsia="Times New Roman" w:hAnsi="Times New Roman" w:cs="Times New Roman"/>
                <w:spacing w:val="1"/>
                <w:sz w:val="24"/>
              </w:rPr>
              <w:t xml:space="preserve"> </w:t>
            </w:r>
            <w:r w:rsidRPr="00B8522A">
              <w:rPr>
                <w:rFonts w:ascii="Times New Roman" w:eastAsia="Times New Roman" w:hAnsi="Times New Roman" w:cs="Times New Roman"/>
                <w:sz w:val="24"/>
              </w:rPr>
              <w:t>схеме, другой модели).</w:t>
            </w:r>
          </w:p>
        </w:tc>
        <w:tc>
          <w:tcPr>
            <w:tcW w:w="3452" w:type="dxa"/>
          </w:tcPr>
          <w:p w:rsidR="00B8522A" w:rsidRPr="00B8522A" w:rsidRDefault="00B8522A" w:rsidP="00B8522A">
            <w:pPr>
              <w:rPr>
                <w:rFonts w:ascii="Times New Roman" w:eastAsia="Times New Roman" w:hAnsi="Times New Roman" w:cs="Times New Roman"/>
                <w:sz w:val="24"/>
              </w:rPr>
            </w:pPr>
          </w:p>
        </w:tc>
      </w:tr>
    </w:tbl>
    <w:p w:rsidR="00B8522A" w:rsidRPr="00B8522A" w:rsidRDefault="00B8522A" w:rsidP="00B8522A">
      <w:pPr>
        <w:widowControl w:val="0"/>
        <w:autoSpaceDE w:val="0"/>
        <w:autoSpaceDN w:val="0"/>
        <w:spacing w:after="0" w:line="240" w:lineRule="auto"/>
        <w:rPr>
          <w:rFonts w:ascii="Times New Roman" w:eastAsia="Times New Roman" w:hAnsi="Times New Roman" w:cs="Times New Roman"/>
          <w:sz w:val="24"/>
        </w:rPr>
        <w:sectPr w:rsidR="00B8522A" w:rsidRPr="00B8522A">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7"/>
        <w:gridCol w:w="3848"/>
        <w:gridCol w:w="5132"/>
        <w:gridCol w:w="3452"/>
      </w:tblGrid>
      <w:tr w:rsidR="00B8522A" w:rsidRPr="00B8522A" w:rsidTr="00EF0B46">
        <w:trPr>
          <w:trHeight w:val="2760"/>
        </w:trPr>
        <w:tc>
          <w:tcPr>
            <w:tcW w:w="2357" w:type="dxa"/>
          </w:tcPr>
          <w:p w:rsidR="00B8522A" w:rsidRPr="00B8522A" w:rsidRDefault="00B8522A" w:rsidP="00B8522A">
            <w:pPr>
              <w:rPr>
                <w:rFonts w:ascii="Times New Roman" w:eastAsia="Times New Roman" w:hAnsi="Times New Roman" w:cs="Times New Roman"/>
              </w:rPr>
            </w:pPr>
          </w:p>
        </w:tc>
        <w:tc>
          <w:tcPr>
            <w:tcW w:w="3848" w:type="dxa"/>
          </w:tcPr>
          <w:p w:rsidR="00B8522A" w:rsidRPr="00B8522A" w:rsidRDefault="00B8522A" w:rsidP="00B8522A">
            <w:pPr>
              <w:rPr>
                <w:rFonts w:ascii="Times New Roman" w:eastAsia="Times New Roman" w:hAnsi="Times New Roman" w:cs="Times New Roman"/>
              </w:rPr>
            </w:pPr>
          </w:p>
        </w:tc>
        <w:tc>
          <w:tcPr>
            <w:tcW w:w="5132" w:type="dxa"/>
          </w:tcPr>
          <w:p w:rsidR="00B8522A" w:rsidRPr="00B8522A" w:rsidRDefault="00B8522A" w:rsidP="00B8522A">
            <w:pPr>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Работа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в</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парах/группах.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расчётных,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простых</w:t>
            </w:r>
          </w:p>
          <w:p w:rsidR="00B8522A" w:rsidRPr="00B8522A" w:rsidRDefault="00B8522A" w:rsidP="00B8522A">
            <w:pPr>
              <w:ind w:left="107" w:right="98"/>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комбинаторных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логических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Проведение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математических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исследований</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(таблица сложения и умножения, ряды чисел,</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закономерности).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Применение</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правил</w:t>
            </w:r>
            <w:r w:rsidRPr="00B8522A">
              <w:rPr>
                <w:rFonts w:ascii="Times New Roman" w:eastAsia="Times New Roman" w:hAnsi="Times New Roman" w:cs="Times New Roman"/>
                <w:spacing w:val="-57"/>
                <w:sz w:val="24"/>
                <w:lang w:val="ru-RU"/>
              </w:rPr>
              <w:t xml:space="preserve"> </w:t>
            </w:r>
            <w:r w:rsidRPr="00B8522A">
              <w:rPr>
                <w:rFonts w:ascii="Times New Roman" w:eastAsia="Times New Roman" w:hAnsi="Times New Roman" w:cs="Times New Roman"/>
                <w:sz w:val="24"/>
                <w:lang w:val="ru-RU"/>
              </w:rPr>
              <w:t>безопасной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с</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электронными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источниками</w:t>
            </w:r>
            <w:r w:rsidRPr="00B8522A">
              <w:rPr>
                <w:rFonts w:ascii="Times New Roman" w:eastAsia="Times New Roman" w:hAnsi="Times New Roman" w:cs="Times New Roman"/>
                <w:spacing w:val="-3"/>
                <w:sz w:val="24"/>
                <w:lang w:val="ru-RU"/>
              </w:rPr>
              <w:t xml:space="preserve"> </w:t>
            </w:r>
            <w:r w:rsidRPr="00B8522A">
              <w:rPr>
                <w:rFonts w:ascii="Times New Roman" w:eastAsia="Times New Roman" w:hAnsi="Times New Roman" w:cs="Times New Roman"/>
                <w:sz w:val="24"/>
                <w:lang w:val="ru-RU"/>
              </w:rPr>
              <w:t>информации.</w:t>
            </w:r>
          </w:p>
          <w:p w:rsidR="00B8522A" w:rsidRPr="00B8522A" w:rsidRDefault="00B8522A" w:rsidP="00B8522A">
            <w:pPr>
              <w:spacing w:line="270" w:lineRule="atLeast"/>
              <w:ind w:left="107" w:right="99"/>
              <w:jc w:val="both"/>
              <w:rPr>
                <w:rFonts w:ascii="Times New Roman" w:eastAsia="Times New Roman" w:hAnsi="Times New Roman" w:cs="Times New Roman"/>
                <w:sz w:val="24"/>
                <w:lang w:val="ru-RU"/>
              </w:rPr>
            </w:pPr>
            <w:r w:rsidRPr="00B8522A">
              <w:rPr>
                <w:rFonts w:ascii="Times New Roman" w:eastAsia="Times New Roman" w:hAnsi="Times New Roman" w:cs="Times New Roman"/>
                <w:sz w:val="24"/>
                <w:lang w:val="ru-RU"/>
              </w:rPr>
              <w:t>Пропедевтика</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исследовательской</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работы:</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решение</w:t>
            </w:r>
            <w:r w:rsidRPr="00B8522A">
              <w:rPr>
                <w:rFonts w:ascii="Times New Roman" w:eastAsia="Times New Roman" w:hAnsi="Times New Roman" w:cs="Times New Roman"/>
                <w:spacing w:val="-2"/>
                <w:sz w:val="24"/>
                <w:lang w:val="ru-RU"/>
              </w:rPr>
              <w:t xml:space="preserve"> </w:t>
            </w:r>
            <w:r w:rsidRPr="00B8522A">
              <w:rPr>
                <w:rFonts w:ascii="Times New Roman" w:eastAsia="Times New Roman" w:hAnsi="Times New Roman" w:cs="Times New Roman"/>
                <w:sz w:val="24"/>
                <w:lang w:val="ru-RU"/>
              </w:rPr>
              <w:t>комбинаторных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и</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логических</w:t>
            </w:r>
            <w:r w:rsidRPr="00B8522A">
              <w:rPr>
                <w:rFonts w:ascii="Times New Roman" w:eastAsia="Times New Roman" w:hAnsi="Times New Roman" w:cs="Times New Roman"/>
                <w:spacing w:val="-1"/>
                <w:sz w:val="24"/>
                <w:lang w:val="ru-RU"/>
              </w:rPr>
              <w:t xml:space="preserve"> </w:t>
            </w:r>
            <w:r w:rsidRPr="00B8522A">
              <w:rPr>
                <w:rFonts w:ascii="Times New Roman" w:eastAsia="Times New Roman" w:hAnsi="Times New Roman" w:cs="Times New Roman"/>
                <w:sz w:val="24"/>
                <w:lang w:val="ru-RU"/>
              </w:rPr>
              <w:t>задач.</w:t>
            </w:r>
          </w:p>
        </w:tc>
        <w:tc>
          <w:tcPr>
            <w:tcW w:w="3452" w:type="dxa"/>
          </w:tcPr>
          <w:p w:rsidR="00B8522A" w:rsidRPr="00B8522A" w:rsidRDefault="00B8522A" w:rsidP="00B8522A">
            <w:pPr>
              <w:rPr>
                <w:rFonts w:ascii="Times New Roman" w:eastAsia="Times New Roman" w:hAnsi="Times New Roman" w:cs="Times New Roman"/>
                <w:lang w:val="ru-RU"/>
              </w:rPr>
            </w:pPr>
          </w:p>
        </w:tc>
      </w:tr>
      <w:tr w:rsidR="00B8522A" w:rsidRPr="00B8522A" w:rsidTr="00EF0B46">
        <w:trPr>
          <w:trHeight w:val="953"/>
        </w:trPr>
        <w:tc>
          <w:tcPr>
            <w:tcW w:w="2357" w:type="dxa"/>
          </w:tcPr>
          <w:p w:rsidR="00B8522A" w:rsidRPr="00B8522A" w:rsidRDefault="00B8522A" w:rsidP="00B8522A">
            <w:pPr>
              <w:spacing w:line="276" w:lineRule="exact"/>
              <w:ind w:left="785" w:right="780"/>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Резерв.</w:t>
            </w:r>
          </w:p>
          <w:p w:rsidR="00B8522A" w:rsidRPr="00B8522A" w:rsidRDefault="00B8522A" w:rsidP="00B8522A">
            <w:pPr>
              <w:spacing w:before="6" w:line="310" w:lineRule="atLeast"/>
              <w:ind w:left="518" w:right="503"/>
              <w:jc w:val="center"/>
              <w:rPr>
                <w:rFonts w:ascii="Times New Roman" w:eastAsia="Times New Roman" w:hAnsi="Times New Roman" w:cs="Times New Roman"/>
                <w:b/>
                <w:i/>
                <w:sz w:val="24"/>
              </w:rPr>
            </w:pPr>
            <w:r w:rsidRPr="00B8522A">
              <w:rPr>
                <w:rFonts w:ascii="Times New Roman" w:eastAsia="Times New Roman" w:hAnsi="Times New Roman" w:cs="Times New Roman"/>
                <w:b/>
                <w:i/>
                <w:sz w:val="24"/>
              </w:rPr>
              <w:t>Повторение</w:t>
            </w:r>
            <w:r w:rsidRPr="00B8522A">
              <w:rPr>
                <w:rFonts w:ascii="Times New Roman" w:eastAsia="Times New Roman" w:hAnsi="Times New Roman" w:cs="Times New Roman"/>
                <w:b/>
                <w:i/>
                <w:spacing w:val="-57"/>
                <w:sz w:val="24"/>
              </w:rPr>
              <w:t xml:space="preserve"> </w:t>
            </w:r>
            <w:r w:rsidRPr="00B8522A">
              <w:rPr>
                <w:rFonts w:ascii="Times New Roman" w:eastAsia="Times New Roman" w:hAnsi="Times New Roman" w:cs="Times New Roman"/>
                <w:b/>
                <w:i/>
                <w:sz w:val="24"/>
              </w:rPr>
              <w:t>(3 ч.)</w:t>
            </w:r>
          </w:p>
        </w:tc>
        <w:tc>
          <w:tcPr>
            <w:tcW w:w="3848" w:type="dxa"/>
          </w:tcPr>
          <w:p w:rsidR="00B8522A" w:rsidRPr="00B8522A" w:rsidRDefault="00B8522A" w:rsidP="00B8522A">
            <w:pPr>
              <w:rPr>
                <w:rFonts w:ascii="Times New Roman" w:eastAsia="Times New Roman" w:hAnsi="Times New Roman" w:cs="Times New Roman"/>
              </w:rPr>
            </w:pPr>
          </w:p>
        </w:tc>
        <w:tc>
          <w:tcPr>
            <w:tcW w:w="5132" w:type="dxa"/>
          </w:tcPr>
          <w:p w:rsidR="00B8522A" w:rsidRPr="00B8522A" w:rsidRDefault="00B8522A" w:rsidP="00B8522A">
            <w:pPr>
              <w:rPr>
                <w:rFonts w:ascii="Times New Roman" w:eastAsia="Times New Roman" w:hAnsi="Times New Roman" w:cs="Times New Roman"/>
              </w:rPr>
            </w:pPr>
          </w:p>
        </w:tc>
        <w:tc>
          <w:tcPr>
            <w:tcW w:w="3452" w:type="dxa"/>
          </w:tcPr>
          <w:p w:rsidR="00B8522A" w:rsidRPr="00B8522A" w:rsidRDefault="00B8522A" w:rsidP="00B8522A">
            <w:pPr>
              <w:rPr>
                <w:rFonts w:ascii="Times New Roman" w:eastAsia="Times New Roman" w:hAnsi="Times New Roman" w:cs="Times New Roman"/>
              </w:rPr>
            </w:pPr>
          </w:p>
        </w:tc>
      </w:tr>
    </w:tbl>
    <w:p w:rsidR="00D14ADE" w:rsidRDefault="00D14ADE">
      <w:bookmarkStart w:id="4" w:name="_GoBack"/>
      <w:bookmarkEnd w:id="4"/>
    </w:p>
    <w:sectPr w:rsidR="00D14ADE" w:rsidSect="00B8522A">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B8522A">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B8522A">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6B9CC5DF" wp14:editId="785FDFAA">
              <wp:simplePos x="0" y="0"/>
              <wp:positionH relativeFrom="page">
                <wp:posOffset>6842760</wp:posOffset>
              </wp:positionH>
              <wp:positionV relativeFrom="page">
                <wp:posOffset>9917430</wp:posOffset>
              </wp:positionV>
              <wp:extent cx="219710" cy="165735"/>
              <wp:effectExtent l="3810" t="1905" r="0" b="3810"/>
              <wp:wrapNone/>
              <wp:docPr id="43" name="Надпись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B8522A">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CC5DF" id="_x0000_t202" coordsize="21600,21600" o:spt="202" path="m,l,21600r21600,l21600,xe">
              <v:stroke joinstyle="miter"/>
              <v:path gradientshapeok="t" o:connecttype="rect"/>
            </v:shapetype>
            <v:shape id="Надпись 43" o:spid="_x0000_s1026" type="#_x0000_t202" style="position:absolute;margin-left:538.8pt;margin-top:780.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1Mtxg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" filled="f" stroked="f">
              <v:textbox inset="0,0,0,0">
                <w:txbxContent>
                  <w:p w:rsidR="00987341" w:rsidRDefault="00B8522A">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B8522A">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11146D14" wp14:editId="57A95688">
              <wp:simplePos x="0" y="0"/>
              <wp:positionH relativeFrom="page">
                <wp:posOffset>9792970</wp:posOffset>
              </wp:positionH>
              <wp:positionV relativeFrom="page">
                <wp:posOffset>6785610</wp:posOffset>
              </wp:positionV>
              <wp:extent cx="219710" cy="165735"/>
              <wp:effectExtent l="1270" t="3810" r="0" b="1905"/>
              <wp:wrapNone/>
              <wp:docPr id="42" name="Надпись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B8522A">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146D14" id="_x0000_t202" coordsize="21600,21600" o:spt="202" path="m,l,21600r21600,l21600,xe">
              <v:stroke joinstyle="miter"/>
              <v:path gradientshapeok="t" o:connecttype="rect"/>
            </v:shapetype>
            <v:shape id="Надпись 42" o:spid="_x0000_s1027" type="#_x0000_t202" style="position:absolute;margin-left:771.1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kUzyQIAALc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" filled="f" stroked="f">
              <v:textbox inset="0,0,0,0">
                <w:txbxContent>
                  <w:p w:rsidR="00987341" w:rsidRDefault="00B8522A">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22</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CF2612E"/>
    <w:multiLevelType w:val="hybridMultilevel"/>
    <w:tmpl w:val="F104D77A"/>
    <w:lvl w:ilvl="0" w:tplc="1738101E">
      <w:numFmt w:val="bullet"/>
      <w:lvlText w:val="—"/>
      <w:lvlJc w:val="left"/>
      <w:pPr>
        <w:ind w:left="221" w:hanging="838"/>
      </w:pPr>
      <w:rPr>
        <w:rFonts w:hint="default"/>
        <w:w w:val="105"/>
        <w:lang w:val="ru-RU" w:eastAsia="en-US" w:bidi="ar-SA"/>
      </w:rPr>
    </w:lvl>
    <w:lvl w:ilvl="1" w:tplc="AE28C200">
      <w:numFmt w:val="bullet"/>
      <w:lvlText w:val="•"/>
      <w:lvlJc w:val="left"/>
      <w:pPr>
        <w:ind w:left="1217" w:hanging="838"/>
      </w:pPr>
      <w:rPr>
        <w:rFonts w:hint="default"/>
        <w:lang w:val="ru-RU" w:eastAsia="en-US" w:bidi="ar-SA"/>
      </w:rPr>
    </w:lvl>
    <w:lvl w:ilvl="2" w:tplc="34C00BD4">
      <w:numFmt w:val="bullet"/>
      <w:lvlText w:val="•"/>
      <w:lvlJc w:val="left"/>
      <w:pPr>
        <w:ind w:left="2214" w:hanging="838"/>
      </w:pPr>
      <w:rPr>
        <w:rFonts w:hint="default"/>
        <w:lang w:val="ru-RU" w:eastAsia="en-US" w:bidi="ar-SA"/>
      </w:rPr>
    </w:lvl>
    <w:lvl w:ilvl="3" w:tplc="12FA7DF4">
      <w:numFmt w:val="bullet"/>
      <w:lvlText w:val="•"/>
      <w:lvlJc w:val="left"/>
      <w:pPr>
        <w:ind w:left="3211" w:hanging="838"/>
      </w:pPr>
      <w:rPr>
        <w:rFonts w:hint="default"/>
        <w:lang w:val="ru-RU" w:eastAsia="en-US" w:bidi="ar-SA"/>
      </w:rPr>
    </w:lvl>
    <w:lvl w:ilvl="4" w:tplc="7E342E6E">
      <w:numFmt w:val="bullet"/>
      <w:lvlText w:val="•"/>
      <w:lvlJc w:val="left"/>
      <w:pPr>
        <w:ind w:left="4208" w:hanging="838"/>
      </w:pPr>
      <w:rPr>
        <w:rFonts w:hint="default"/>
        <w:lang w:val="ru-RU" w:eastAsia="en-US" w:bidi="ar-SA"/>
      </w:rPr>
    </w:lvl>
    <w:lvl w:ilvl="5" w:tplc="B4021E8E">
      <w:numFmt w:val="bullet"/>
      <w:lvlText w:val="•"/>
      <w:lvlJc w:val="left"/>
      <w:pPr>
        <w:ind w:left="5205" w:hanging="838"/>
      </w:pPr>
      <w:rPr>
        <w:rFonts w:hint="default"/>
        <w:lang w:val="ru-RU" w:eastAsia="en-US" w:bidi="ar-SA"/>
      </w:rPr>
    </w:lvl>
    <w:lvl w:ilvl="6" w:tplc="9078C16E">
      <w:numFmt w:val="bullet"/>
      <w:lvlText w:val="•"/>
      <w:lvlJc w:val="left"/>
      <w:pPr>
        <w:ind w:left="6202" w:hanging="838"/>
      </w:pPr>
      <w:rPr>
        <w:rFonts w:hint="default"/>
        <w:lang w:val="ru-RU" w:eastAsia="en-US" w:bidi="ar-SA"/>
      </w:rPr>
    </w:lvl>
    <w:lvl w:ilvl="7" w:tplc="27344F4C">
      <w:numFmt w:val="bullet"/>
      <w:lvlText w:val="•"/>
      <w:lvlJc w:val="left"/>
      <w:pPr>
        <w:ind w:left="7199" w:hanging="838"/>
      </w:pPr>
      <w:rPr>
        <w:rFonts w:hint="default"/>
        <w:lang w:val="ru-RU" w:eastAsia="en-US" w:bidi="ar-SA"/>
      </w:rPr>
    </w:lvl>
    <w:lvl w:ilvl="8" w:tplc="ADB69ADE">
      <w:numFmt w:val="bullet"/>
      <w:lvlText w:val="•"/>
      <w:lvlJc w:val="left"/>
      <w:pPr>
        <w:ind w:left="8196" w:hanging="838"/>
      </w:pPr>
      <w:rPr>
        <w:rFonts w:hint="default"/>
        <w:lang w:val="ru-RU" w:eastAsia="en-US" w:bidi="ar-SA"/>
      </w:rPr>
    </w:lvl>
  </w:abstractNum>
  <w:abstractNum w:abstractNumId="11" w15:restartNumberingAfterBreak="0">
    <w:nsid w:val="0D620868"/>
    <w:multiLevelType w:val="hybridMultilevel"/>
    <w:tmpl w:val="74100966"/>
    <w:lvl w:ilvl="0" w:tplc="D57476CE">
      <w:start w:val="2"/>
      <w:numFmt w:val="decimal"/>
      <w:lvlText w:val="%1."/>
      <w:lvlJc w:val="left"/>
      <w:pPr>
        <w:ind w:left="476" w:hanging="260"/>
        <w:jc w:val="right"/>
      </w:pPr>
      <w:rPr>
        <w:rFonts w:hint="default"/>
        <w:b/>
        <w:bCs/>
        <w:w w:val="99"/>
        <w:u w:val="thick" w:color="000000"/>
        <w:lang w:val="ru-RU" w:eastAsia="en-US" w:bidi="ar-SA"/>
      </w:rPr>
    </w:lvl>
    <w:lvl w:ilvl="1" w:tplc="27741860">
      <w:numFmt w:val="bullet"/>
      <w:lvlText w:val="•"/>
      <w:lvlJc w:val="left"/>
      <w:pPr>
        <w:ind w:left="1442" w:hanging="260"/>
      </w:pPr>
      <w:rPr>
        <w:rFonts w:hint="default"/>
        <w:lang w:val="ru-RU" w:eastAsia="en-US" w:bidi="ar-SA"/>
      </w:rPr>
    </w:lvl>
    <w:lvl w:ilvl="2" w:tplc="7BB8CCBC">
      <w:numFmt w:val="bullet"/>
      <w:lvlText w:val="•"/>
      <w:lvlJc w:val="left"/>
      <w:pPr>
        <w:ind w:left="2405" w:hanging="260"/>
      </w:pPr>
      <w:rPr>
        <w:rFonts w:hint="default"/>
        <w:lang w:val="ru-RU" w:eastAsia="en-US" w:bidi="ar-SA"/>
      </w:rPr>
    </w:lvl>
    <w:lvl w:ilvl="3" w:tplc="F4282DEA">
      <w:numFmt w:val="bullet"/>
      <w:lvlText w:val="•"/>
      <w:lvlJc w:val="left"/>
      <w:pPr>
        <w:ind w:left="3367" w:hanging="260"/>
      </w:pPr>
      <w:rPr>
        <w:rFonts w:hint="default"/>
        <w:lang w:val="ru-RU" w:eastAsia="en-US" w:bidi="ar-SA"/>
      </w:rPr>
    </w:lvl>
    <w:lvl w:ilvl="4" w:tplc="B4967950">
      <w:numFmt w:val="bullet"/>
      <w:lvlText w:val="•"/>
      <w:lvlJc w:val="left"/>
      <w:pPr>
        <w:ind w:left="4330" w:hanging="260"/>
      </w:pPr>
      <w:rPr>
        <w:rFonts w:hint="default"/>
        <w:lang w:val="ru-RU" w:eastAsia="en-US" w:bidi="ar-SA"/>
      </w:rPr>
    </w:lvl>
    <w:lvl w:ilvl="5" w:tplc="4F8C22E4">
      <w:numFmt w:val="bullet"/>
      <w:lvlText w:val="•"/>
      <w:lvlJc w:val="left"/>
      <w:pPr>
        <w:ind w:left="5293" w:hanging="260"/>
      </w:pPr>
      <w:rPr>
        <w:rFonts w:hint="default"/>
        <w:lang w:val="ru-RU" w:eastAsia="en-US" w:bidi="ar-SA"/>
      </w:rPr>
    </w:lvl>
    <w:lvl w:ilvl="6" w:tplc="CAA2649C">
      <w:numFmt w:val="bullet"/>
      <w:lvlText w:val="•"/>
      <w:lvlJc w:val="left"/>
      <w:pPr>
        <w:ind w:left="6255" w:hanging="260"/>
      </w:pPr>
      <w:rPr>
        <w:rFonts w:hint="default"/>
        <w:lang w:val="ru-RU" w:eastAsia="en-US" w:bidi="ar-SA"/>
      </w:rPr>
    </w:lvl>
    <w:lvl w:ilvl="7" w:tplc="2C680F80">
      <w:numFmt w:val="bullet"/>
      <w:lvlText w:val="•"/>
      <w:lvlJc w:val="left"/>
      <w:pPr>
        <w:ind w:left="7218" w:hanging="260"/>
      </w:pPr>
      <w:rPr>
        <w:rFonts w:hint="default"/>
        <w:lang w:val="ru-RU" w:eastAsia="en-US" w:bidi="ar-SA"/>
      </w:rPr>
    </w:lvl>
    <w:lvl w:ilvl="8" w:tplc="E44487D0">
      <w:numFmt w:val="bullet"/>
      <w:lvlText w:val="•"/>
      <w:lvlJc w:val="left"/>
      <w:pPr>
        <w:ind w:left="8181" w:hanging="260"/>
      </w:pPr>
      <w:rPr>
        <w:rFonts w:hint="default"/>
        <w:lang w:val="ru-RU" w:eastAsia="en-US" w:bidi="ar-SA"/>
      </w:rPr>
    </w:lvl>
  </w:abstractNum>
  <w:abstractNum w:abstractNumId="12" w15:restartNumberingAfterBreak="0">
    <w:nsid w:val="136651DE"/>
    <w:multiLevelType w:val="hybridMultilevel"/>
    <w:tmpl w:val="15EE9D72"/>
    <w:lvl w:ilvl="0" w:tplc="C7382EBA">
      <w:start w:val="1"/>
      <w:numFmt w:val="decimal"/>
      <w:lvlText w:val="%1"/>
      <w:lvlJc w:val="left"/>
      <w:pPr>
        <w:ind w:left="392" w:hanging="180"/>
      </w:pPr>
      <w:rPr>
        <w:rFonts w:hint="default"/>
        <w:b/>
        <w:bCs/>
        <w:w w:val="100"/>
        <w:lang w:val="ru-RU" w:eastAsia="en-US" w:bidi="ar-SA"/>
      </w:rPr>
    </w:lvl>
    <w:lvl w:ilvl="1" w:tplc="F4063C7C">
      <w:start w:val="1"/>
      <w:numFmt w:val="decimal"/>
      <w:lvlText w:val="%2."/>
      <w:lvlJc w:val="left"/>
      <w:pPr>
        <w:ind w:left="1135" w:hanging="360"/>
        <w:jc w:val="right"/>
      </w:pPr>
      <w:rPr>
        <w:rFonts w:hint="default"/>
        <w:b/>
        <w:bCs/>
        <w:spacing w:val="-1"/>
        <w:w w:val="112"/>
        <w:lang w:val="ru-RU" w:eastAsia="en-US" w:bidi="ar-SA"/>
      </w:rPr>
    </w:lvl>
    <w:lvl w:ilvl="2" w:tplc="B7FA9B12">
      <w:numFmt w:val="bullet"/>
      <w:lvlText w:val="•"/>
      <w:lvlJc w:val="left"/>
      <w:pPr>
        <w:ind w:left="1460" w:hanging="360"/>
      </w:pPr>
      <w:rPr>
        <w:rFonts w:hint="default"/>
        <w:lang w:val="ru-RU" w:eastAsia="en-US" w:bidi="ar-SA"/>
      </w:rPr>
    </w:lvl>
    <w:lvl w:ilvl="3" w:tplc="A2484530">
      <w:numFmt w:val="bullet"/>
      <w:lvlText w:val="•"/>
      <w:lvlJc w:val="left"/>
      <w:pPr>
        <w:ind w:left="2568" w:hanging="360"/>
      </w:pPr>
      <w:rPr>
        <w:rFonts w:hint="default"/>
        <w:lang w:val="ru-RU" w:eastAsia="en-US" w:bidi="ar-SA"/>
      </w:rPr>
    </w:lvl>
    <w:lvl w:ilvl="4" w:tplc="CE8EBBA0">
      <w:numFmt w:val="bullet"/>
      <w:lvlText w:val="•"/>
      <w:lvlJc w:val="left"/>
      <w:pPr>
        <w:ind w:left="3676" w:hanging="360"/>
      </w:pPr>
      <w:rPr>
        <w:rFonts w:hint="default"/>
        <w:lang w:val="ru-RU" w:eastAsia="en-US" w:bidi="ar-SA"/>
      </w:rPr>
    </w:lvl>
    <w:lvl w:ilvl="5" w:tplc="9760DEDC">
      <w:numFmt w:val="bullet"/>
      <w:lvlText w:val="•"/>
      <w:lvlJc w:val="left"/>
      <w:pPr>
        <w:ind w:left="4784" w:hanging="360"/>
      </w:pPr>
      <w:rPr>
        <w:rFonts w:hint="default"/>
        <w:lang w:val="ru-RU" w:eastAsia="en-US" w:bidi="ar-SA"/>
      </w:rPr>
    </w:lvl>
    <w:lvl w:ilvl="6" w:tplc="3D9E479C">
      <w:numFmt w:val="bullet"/>
      <w:lvlText w:val="•"/>
      <w:lvlJc w:val="left"/>
      <w:pPr>
        <w:ind w:left="5893" w:hanging="360"/>
      </w:pPr>
      <w:rPr>
        <w:rFonts w:hint="default"/>
        <w:lang w:val="ru-RU" w:eastAsia="en-US" w:bidi="ar-SA"/>
      </w:rPr>
    </w:lvl>
    <w:lvl w:ilvl="7" w:tplc="99D4DAA0">
      <w:numFmt w:val="bullet"/>
      <w:lvlText w:val="•"/>
      <w:lvlJc w:val="left"/>
      <w:pPr>
        <w:ind w:left="7001" w:hanging="360"/>
      </w:pPr>
      <w:rPr>
        <w:rFonts w:hint="default"/>
        <w:lang w:val="ru-RU" w:eastAsia="en-US" w:bidi="ar-SA"/>
      </w:rPr>
    </w:lvl>
    <w:lvl w:ilvl="8" w:tplc="B26A21DC">
      <w:numFmt w:val="bullet"/>
      <w:lvlText w:val="•"/>
      <w:lvlJc w:val="left"/>
      <w:pPr>
        <w:ind w:left="8109" w:hanging="360"/>
      </w:pPr>
      <w:rPr>
        <w:rFonts w:hint="default"/>
        <w:lang w:val="ru-RU" w:eastAsia="en-US" w:bidi="ar-SA"/>
      </w:rPr>
    </w:lvl>
  </w:abstractNum>
  <w:abstractNum w:abstractNumId="13" w15:restartNumberingAfterBreak="0">
    <w:nsid w:val="1D073992"/>
    <w:multiLevelType w:val="hybridMultilevel"/>
    <w:tmpl w:val="85128F3A"/>
    <w:lvl w:ilvl="0" w:tplc="31D06740">
      <w:start w:val="2"/>
      <w:numFmt w:val="decimal"/>
      <w:lvlText w:val="%1"/>
      <w:lvlJc w:val="left"/>
      <w:pPr>
        <w:ind w:left="392" w:hanging="180"/>
      </w:pPr>
      <w:rPr>
        <w:rFonts w:ascii="Times New Roman" w:eastAsia="Times New Roman" w:hAnsi="Times New Roman" w:cs="Times New Roman" w:hint="default"/>
        <w:b/>
        <w:bCs/>
        <w:w w:val="100"/>
        <w:sz w:val="24"/>
        <w:szCs w:val="24"/>
        <w:lang w:val="ru-RU" w:eastAsia="en-US" w:bidi="ar-SA"/>
      </w:rPr>
    </w:lvl>
    <w:lvl w:ilvl="1" w:tplc="6840F740">
      <w:start w:val="1"/>
      <w:numFmt w:val="decimal"/>
      <w:lvlText w:val="%2."/>
      <w:lvlJc w:val="left"/>
      <w:pPr>
        <w:ind w:left="3697" w:hanging="360"/>
      </w:pPr>
      <w:rPr>
        <w:rFonts w:ascii="Times New Roman" w:eastAsia="Times New Roman" w:hAnsi="Times New Roman" w:cs="Times New Roman" w:hint="default"/>
        <w:b/>
        <w:bCs/>
        <w:w w:val="100"/>
        <w:sz w:val="24"/>
        <w:szCs w:val="24"/>
        <w:lang w:val="ru-RU" w:eastAsia="en-US" w:bidi="ar-SA"/>
      </w:rPr>
    </w:lvl>
    <w:lvl w:ilvl="2" w:tplc="01D0D64E">
      <w:numFmt w:val="bullet"/>
      <w:lvlText w:val="•"/>
      <w:lvlJc w:val="left"/>
      <w:pPr>
        <w:ind w:left="4411" w:hanging="360"/>
      </w:pPr>
      <w:rPr>
        <w:rFonts w:hint="default"/>
        <w:lang w:val="ru-RU" w:eastAsia="en-US" w:bidi="ar-SA"/>
      </w:rPr>
    </w:lvl>
    <w:lvl w:ilvl="3" w:tplc="F39C4E8A">
      <w:numFmt w:val="bullet"/>
      <w:lvlText w:val="•"/>
      <w:lvlJc w:val="left"/>
      <w:pPr>
        <w:ind w:left="5123" w:hanging="360"/>
      </w:pPr>
      <w:rPr>
        <w:rFonts w:hint="default"/>
        <w:lang w:val="ru-RU" w:eastAsia="en-US" w:bidi="ar-SA"/>
      </w:rPr>
    </w:lvl>
    <w:lvl w:ilvl="4" w:tplc="87B0E294">
      <w:numFmt w:val="bullet"/>
      <w:lvlText w:val="•"/>
      <w:lvlJc w:val="left"/>
      <w:pPr>
        <w:ind w:left="5835" w:hanging="360"/>
      </w:pPr>
      <w:rPr>
        <w:rFonts w:hint="default"/>
        <w:lang w:val="ru-RU" w:eastAsia="en-US" w:bidi="ar-SA"/>
      </w:rPr>
    </w:lvl>
    <w:lvl w:ilvl="5" w:tplc="D3DAF5E8">
      <w:numFmt w:val="bullet"/>
      <w:lvlText w:val="•"/>
      <w:lvlJc w:val="left"/>
      <w:pPr>
        <w:ind w:left="6547" w:hanging="360"/>
      </w:pPr>
      <w:rPr>
        <w:rFonts w:hint="default"/>
        <w:lang w:val="ru-RU" w:eastAsia="en-US" w:bidi="ar-SA"/>
      </w:rPr>
    </w:lvl>
    <w:lvl w:ilvl="6" w:tplc="4F3AD4A8">
      <w:numFmt w:val="bullet"/>
      <w:lvlText w:val="•"/>
      <w:lvlJc w:val="left"/>
      <w:pPr>
        <w:ind w:left="7259" w:hanging="360"/>
      </w:pPr>
      <w:rPr>
        <w:rFonts w:hint="default"/>
        <w:lang w:val="ru-RU" w:eastAsia="en-US" w:bidi="ar-SA"/>
      </w:rPr>
    </w:lvl>
    <w:lvl w:ilvl="7" w:tplc="CA20B6F6">
      <w:numFmt w:val="bullet"/>
      <w:lvlText w:val="•"/>
      <w:lvlJc w:val="left"/>
      <w:pPr>
        <w:ind w:left="7970" w:hanging="360"/>
      </w:pPr>
      <w:rPr>
        <w:rFonts w:hint="default"/>
        <w:lang w:val="ru-RU" w:eastAsia="en-US" w:bidi="ar-SA"/>
      </w:rPr>
    </w:lvl>
    <w:lvl w:ilvl="8" w:tplc="6D362164">
      <w:numFmt w:val="bullet"/>
      <w:lvlText w:val="•"/>
      <w:lvlJc w:val="left"/>
      <w:pPr>
        <w:ind w:left="8682" w:hanging="360"/>
      </w:pPr>
      <w:rPr>
        <w:rFonts w:hint="default"/>
        <w:lang w:val="ru-RU" w:eastAsia="en-US" w:bidi="ar-SA"/>
      </w:rPr>
    </w:lvl>
  </w:abstractNum>
  <w:abstractNum w:abstractNumId="14" w15:restartNumberingAfterBreak="0">
    <w:nsid w:val="248B18A9"/>
    <w:multiLevelType w:val="hybridMultilevel"/>
    <w:tmpl w:val="A060F0FC"/>
    <w:lvl w:ilvl="0" w:tplc="75BE7C1E">
      <w:start w:val="1"/>
      <w:numFmt w:val="decimal"/>
      <w:lvlText w:val="%1."/>
      <w:lvlJc w:val="left"/>
      <w:pPr>
        <w:ind w:left="217" w:hanging="348"/>
      </w:pPr>
      <w:rPr>
        <w:rFonts w:ascii="Times New Roman" w:eastAsia="Times New Roman" w:hAnsi="Times New Roman" w:cs="Times New Roman" w:hint="default"/>
        <w:w w:val="99"/>
        <w:sz w:val="26"/>
        <w:szCs w:val="26"/>
        <w:lang w:val="ru-RU" w:eastAsia="en-US" w:bidi="ar-SA"/>
      </w:rPr>
    </w:lvl>
    <w:lvl w:ilvl="1" w:tplc="14289DE4">
      <w:numFmt w:val="bullet"/>
      <w:lvlText w:val="•"/>
      <w:lvlJc w:val="left"/>
      <w:pPr>
        <w:ind w:left="1208" w:hanging="348"/>
      </w:pPr>
      <w:rPr>
        <w:rFonts w:hint="default"/>
        <w:lang w:val="ru-RU" w:eastAsia="en-US" w:bidi="ar-SA"/>
      </w:rPr>
    </w:lvl>
    <w:lvl w:ilvl="2" w:tplc="D5C0B646">
      <w:numFmt w:val="bullet"/>
      <w:lvlText w:val="•"/>
      <w:lvlJc w:val="left"/>
      <w:pPr>
        <w:ind w:left="2197" w:hanging="348"/>
      </w:pPr>
      <w:rPr>
        <w:rFonts w:hint="default"/>
        <w:lang w:val="ru-RU" w:eastAsia="en-US" w:bidi="ar-SA"/>
      </w:rPr>
    </w:lvl>
    <w:lvl w:ilvl="3" w:tplc="1F627E94">
      <w:numFmt w:val="bullet"/>
      <w:lvlText w:val="•"/>
      <w:lvlJc w:val="left"/>
      <w:pPr>
        <w:ind w:left="3185" w:hanging="348"/>
      </w:pPr>
      <w:rPr>
        <w:rFonts w:hint="default"/>
        <w:lang w:val="ru-RU" w:eastAsia="en-US" w:bidi="ar-SA"/>
      </w:rPr>
    </w:lvl>
    <w:lvl w:ilvl="4" w:tplc="5ACA5398">
      <w:numFmt w:val="bullet"/>
      <w:lvlText w:val="•"/>
      <w:lvlJc w:val="left"/>
      <w:pPr>
        <w:ind w:left="4174" w:hanging="348"/>
      </w:pPr>
      <w:rPr>
        <w:rFonts w:hint="default"/>
        <w:lang w:val="ru-RU" w:eastAsia="en-US" w:bidi="ar-SA"/>
      </w:rPr>
    </w:lvl>
    <w:lvl w:ilvl="5" w:tplc="63727558">
      <w:numFmt w:val="bullet"/>
      <w:lvlText w:val="•"/>
      <w:lvlJc w:val="left"/>
      <w:pPr>
        <w:ind w:left="5163" w:hanging="348"/>
      </w:pPr>
      <w:rPr>
        <w:rFonts w:hint="default"/>
        <w:lang w:val="ru-RU" w:eastAsia="en-US" w:bidi="ar-SA"/>
      </w:rPr>
    </w:lvl>
    <w:lvl w:ilvl="6" w:tplc="549070E0">
      <w:numFmt w:val="bullet"/>
      <w:lvlText w:val="•"/>
      <w:lvlJc w:val="left"/>
      <w:pPr>
        <w:ind w:left="6151" w:hanging="348"/>
      </w:pPr>
      <w:rPr>
        <w:rFonts w:hint="default"/>
        <w:lang w:val="ru-RU" w:eastAsia="en-US" w:bidi="ar-SA"/>
      </w:rPr>
    </w:lvl>
    <w:lvl w:ilvl="7" w:tplc="B2062A6E">
      <w:numFmt w:val="bullet"/>
      <w:lvlText w:val="•"/>
      <w:lvlJc w:val="left"/>
      <w:pPr>
        <w:ind w:left="7140" w:hanging="348"/>
      </w:pPr>
      <w:rPr>
        <w:rFonts w:hint="default"/>
        <w:lang w:val="ru-RU" w:eastAsia="en-US" w:bidi="ar-SA"/>
      </w:rPr>
    </w:lvl>
    <w:lvl w:ilvl="8" w:tplc="07524602">
      <w:numFmt w:val="bullet"/>
      <w:lvlText w:val="•"/>
      <w:lvlJc w:val="left"/>
      <w:pPr>
        <w:ind w:left="8129" w:hanging="348"/>
      </w:pPr>
      <w:rPr>
        <w:rFonts w:hint="default"/>
        <w:lang w:val="ru-RU" w:eastAsia="en-US" w:bidi="ar-SA"/>
      </w:rPr>
    </w:lvl>
  </w:abstractNum>
  <w:abstractNum w:abstractNumId="15"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6" w15:restartNumberingAfterBreak="0">
    <w:nsid w:val="317B7DD7"/>
    <w:multiLevelType w:val="hybridMultilevel"/>
    <w:tmpl w:val="E006CFF2"/>
    <w:lvl w:ilvl="0" w:tplc="21762018">
      <w:start w:val="1"/>
      <w:numFmt w:val="decimal"/>
      <w:lvlText w:val="%1)"/>
      <w:lvlJc w:val="left"/>
      <w:pPr>
        <w:ind w:left="498" w:hanging="281"/>
      </w:pPr>
      <w:rPr>
        <w:rFonts w:ascii="Times New Roman" w:eastAsia="Times New Roman" w:hAnsi="Times New Roman" w:cs="Times New Roman" w:hint="default"/>
        <w:b/>
        <w:bCs/>
        <w:i/>
        <w:iCs/>
        <w:w w:val="99"/>
        <w:sz w:val="26"/>
        <w:szCs w:val="26"/>
        <w:lang w:val="ru-RU" w:eastAsia="en-US" w:bidi="ar-SA"/>
      </w:rPr>
    </w:lvl>
    <w:lvl w:ilvl="1" w:tplc="8264A0CE">
      <w:numFmt w:val="bullet"/>
      <w:lvlText w:val="•"/>
      <w:lvlJc w:val="left"/>
      <w:pPr>
        <w:ind w:left="1460" w:hanging="281"/>
      </w:pPr>
      <w:rPr>
        <w:rFonts w:hint="default"/>
        <w:lang w:val="ru-RU" w:eastAsia="en-US" w:bidi="ar-SA"/>
      </w:rPr>
    </w:lvl>
    <w:lvl w:ilvl="2" w:tplc="AD1804D2">
      <w:numFmt w:val="bullet"/>
      <w:lvlText w:val="•"/>
      <w:lvlJc w:val="left"/>
      <w:pPr>
        <w:ind w:left="2421" w:hanging="281"/>
      </w:pPr>
      <w:rPr>
        <w:rFonts w:hint="default"/>
        <w:lang w:val="ru-RU" w:eastAsia="en-US" w:bidi="ar-SA"/>
      </w:rPr>
    </w:lvl>
    <w:lvl w:ilvl="3" w:tplc="32B6FC52">
      <w:numFmt w:val="bullet"/>
      <w:lvlText w:val="•"/>
      <w:lvlJc w:val="left"/>
      <w:pPr>
        <w:ind w:left="3381" w:hanging="281"/>
      </w:pPr>
      <w:rPr>
        <w:rFonts w:hint="default"/>
        <w:lang w:val="ru-RU" w:eastAsia="en-US" w:bidi="ar-SA"/>
      </w:rPr>
    </w:lvl>
    <w:lvl w:ilvl="4" w:tplc="714861D4">
      <w:numFmt w:val="bullet"/>
      <w:lvlText w:val="•"/>
      <w:lvlJc w:val="left"/>
      <w:pPr>
        <w:ind w:left="4342" w:hanging="281"/>
      </w:pPr>
      <w:rPr>
        <w:rFonts w:hint="default"/>
        <w:lang w:val="ru-RU" w:eastAsia="en-US" w:bidi="ar-SA"/>
      </w:rPr>
    </w:lvl>
    <w:lvl w:ilvl="5" w:tplc="A11E7352">
      <w:numFmt w:val="bullet"/>
      <w:lvlText w:val="•"/>
      <w:lvlJc w:val="left"/>
      <w:pPr>
        <w:ind w:left="5303" w:hanging="281"/>
      </w:pPr>
      <w:rPr>
        <w:rFonts w:hint="default"/>
        <w:lang w:val="ru-RU" w:eastAsia="en-US" w:bidi="ar-SA"/>
      </w:rPr>
    </w:lvl>
    <w:lvl w:ilvl="6" w:tplc="8B4447D6">
      <w:numFmt w:val="bullet"/>
      <w:lvlText w:val="•"/>
      <w:lvlJc w:val="left"/>
      <w:pPr>
        <w:ind w:left="6263" w:hanging="281"/>
      </w:pPr>
      <w:rPr>
        <w:rFonts w:hint="default"/>
        <w:lang w:val="ru-RU" w:eastAsia="en-US" w:bidi="ar-SA"/>
      </w:rPr>
    </w:lvl>
    <w:lvl w:ilvl="7" w:tplc="2F58D3C6">
      <w:numFmt w:val="bullet"/>
      <w:lvlText w:val="•"/>
      <w:lvlJc w:val="left"/>
      <w:pPr>
        <w:ind w:left="7224" w:hanging="281"/>
      </w:pPr>
      <w:rPr>
        <w:rFonts w:hint="default"/>
        <w:lang w:val="ru-RU" w:eastAsia="en-US" w:bidi="ar-SA"/>
      </w:rPr>
    </w:lvl>
    <w:lvl w:ilvl="8" w:tplc="108C27FC">
      <w:numFmt w:val="bullet"/>
      <w:lvlText w:val="•"/>
      <w:lvlJc w:val="left"/>
      <w:pPr>
        <w:ind w:left="8185" w:hanging="281"/>
      </w:pPr>
      <w:rPr>
        <w:rFonts w:hint="default"/>
        <w:lang w:val="ru-RU" w:eastAsia="en-US" w:bidi="ar-SA"/>
      </w:rPr>
    </w:lvl>
  </w:abstractNum>
  <w:abstractNum w:abstractNumId="17" w15:restartNumberingAfterBreak="0">
    <w:nsid w:val="387F236B"/>
    <w:multiLevelType w:val="hybridMultilevel"/>
    <w:tmpl w:val="DC52B66A"/>
    <w:lvl w:ilvl="0" w:tplc="992486A8">
      <w:start w:val="1"/>
      <w:numFmt w:val="decimal"/>
      <w:lvlText w:val="%1)"/>
      <w:lvlJc w:val="left"/>
      <w:pPr>
        <w:ind w:left="498" w:hanging="281"/>
      </w:pPr>
      <w:rPr>
        <w:rFonts w:ascii="Times New Roman" w:eastAsia="Times New Roman" w:hAnsi="Times New Roman" w:cs="Times New Roman" w:hint="default"/>
        <w:b/>
        <w:bCs/>
        <w:i/>
        <w:iCs/>
        <w:w w:val="99"/>
        <w:sz w:val="26"/>
        <w:szCs w:val="26"/>
        <w:lang w:val="ru-RU" w:eastAsia="en-US" w:bidi="ar-SA"/>
      </w:rPr>
    </w:lvl>
    <w:lvl w:ilvl="1" w:tplc="574A3DB6">
      <w:numFmt w:val="bullet"/>
      <w:lvlText w:val="•"/>
      <w:lvlJc w:val="left"/>
      <w:pPr>
        <w:ind w:left="1460" w:hanging="281"/>
      </w:pPr>
      <w:rPr>
        <w:rFonts w:hint="default"/>
        <w:lang w:val="ru-RU" w:eastAsia="en-US" w:bidi="ar-SA"/>
      </w:rPr>
    </w:lvl>
    <w:lvl w:ilvl="2" w:tplc="CB4CBB42">
      <w:numFmt w:val="bullet"/>
      <w:lvlText w:val="•"/>
      <w:lvlJc w:val="left"/>
      <w:pPr>
        <w:ind w:left="2421" w:hanging="281"/>
      </w:pPr>
      <w:rPr>
        <w:rFonts w:hint="default"/>
        <w:lang w:val="ru-RU" w:eastAsia="en-US" w:bidi="ar-SA"/>
      </w:rPr>
    </w:lvl>
    <w:lvl w:ilvl="3" w:tplc="4DB80DCE">
      <w:numFmt w:val="bullet"/>
      <w:lvlText w:val="•"/>
      <w:lvlJc w:val="left"/>
      <w:pPr>
        <w:ind w:left="3381" w:hanging="281"/>
      </w:pPr>
      <w:rPr>
        <w:rFonts w:hint="default"/>
        <w:lang w:val="ru-RU" w:eastAsia="en-US" w:bidi="ar-SA"/>
      </w:rPr>
    </w:lvl>
    <w:lvl w:ilvl="4" w:tplc="D2A6D0F6">
      <w:numFmt w:val="bullet"/>
      <w:lvlText w:val="•"/>
      <w:lvlJc w:val="left"/>
      <w:pPr>
        <w:ind w:left="4342" w:hanging="281"/>
      </w:pPr>
      <w:rPr>
        <w:rFonts w:hint="default"/>
        <w:lang w:val="ru-RU" w:eastAsia="en-US" w:bidi="ar-SA"/>
      </w:rPr>
    </w:lvl>
    <w:lvl w:ilvl="5" w:tplc="2DFEAF44">
      <w:numFmt w:val="bullet"/>
      <w:lvlText w:val="•"/>
      <w:lvlJc w:val="left"/>
      <w:pPr>
        <w:ind w:left="5303" w:hanging="281"/>
      </w:pPr>
      <w:rPr>
        <w:rFonts w:hint="default"/>
        <w:lang w:val="ru-RU" w:eastAsia="en-US" w:bidi="ar-SA"/>
      </w:rPr>
    </w:lvl>
    <w:lvl w:ilvl="6" w:tplc="3D80A3E2">
      <w:numFmt w:val="bullet"/>
      <w:lvlText w:val="•"/>
      <w:lvlJc w:val="left"/>
      <w:pPr>
        <w:ind w:left="6263" w:hanging="281"/>
      </w:pPr>
      <w:rPr>
        <w:rFonts w:hint="default"/>
        <w:lang w:val="ru-RU" w:eastAsia="en-US" w:bidi="ar-SA"/>
      </w:rPr>
    </w:lvl>
    <w:lvl w:ilvl="7" w:tplc="B3B25138">
      <w:numFmt w:val="bullet"/>
      <w:lvlText w:val="•"/>
      <w:lvlJc w:val="left"/>
      <w:pPr>
        <w:ind w:left="7224" w:hanging="281"/>
      </w:pPr>
      <w:rPr>
        <w:rFonts w:hint="default"/>
        <w:lang w:val="ru-RU" w:eastAsia="en-US" w:bidi="ar-SA"/>
      </w:rPr>
    </w:lvl>
    <w:lvl w:ilvl="8" w:tplc="48846AA4">
      <w:numFmt w:val="bullet"/>
      <w:lvlText w:val="•"/>
      <w:lvlJc w:val="left"/>
      <w:pPr>
        <w:ind w:left="8185" w:hanging="281"/>
      </w:pPr>
      <w:rPr>
        <w:rFonts w:hint="default"/>
        <w:lang w:val="ru-RU" w:eastAsia="en-US" w:bidi="ar-SA"/>
      </w:rPr>
    </w:lvl>
  </w:abstractNum>
  <w:abstractNum w:abstractNumId="18" w15:restartNumberingAfterBreak="0">
    <w:nsid w:val="42CC4A87"/>
    <w:multiLevelType w:val="hybridMultilevel"/>
    <w:tmpl w:val="E0D297E6"/>
    <w:lvl w:ilvl="0" w:tplc="C97AF94C">
      <w:start w:val="1"/>
      <w:numFmt w:val="decimal"/>
      <w:lvlText w:val="%1"/>
      <w:lvlJc w:val="left"/>
      <w:pPr>
        <w:ind w:left="411" w:hanging="195"/>
      </w:pPr>
      <w:rPr>
        <w:rFonts w:hint="default"/>
        <w:b/>
        <w:bCs/>
        <w:w w:val="99"/>
        <w:u w:val="thick" w:color="000000"/>
        <w:lang w:val="ru-RU" w:eastAsia="en-US" w:bidi="ar-SA"/>
      </w:rPr>
    </w:lvl>
    <w:lvl w:ilvl="1" w:tplc="9EC8C8E2">
      <w:numFmt w:val="bullet"/>
      <w:lvlText w:val="•"/>
      <w:lvlJc w:val="left"/>
      <w:pPr>
        <w:ind w:left="1388" w:hanging="195"/>
      </w:pPr>
      <w:rPr>
        <w:rFonts w:hint="default"/>
        <w:lang w:val="ru-RU" w:eastAsia="en-US" w:bidi="ar-SA"/>
      </w:rPr>
    </w:lvl>
    <w:lvl w:ilvl="2" w:tplc="37C862B0">
      <w:numFmt w:val="bullet"/>
      <w:lvlText w:val="•"/>
      <w:lvlJc w:val="left"/>
      <w:pPr>
        <w:ind w:left="2357" w:hanging="195"/>
      </w:pPr>
      <w:rPr>
        <w:rFonts w:hint="default"/>
        <w:lang w:val="ru-RU" w:eastAsia="en-US" w:bidi="ar-SA"/>
      </w:rPr>
    </w:lvl>
    <w:lvl w:ilvl="3" w:tplc="76180992">
      <w:numFmt w:val="bullet"/>
      <w:lvlText w:val="•"/>
      <w:lvlJc w:val="left"/>
      <w:pPr>
        <w:ind w:left="3325" w:hanging="195"/>
      </w:pPr>
      <w:rPr>
        <w:rFonts w:hint="default"/>
        <w:lang w:val="ru-RU" w:eastAsia="en-US" w:bidi="ar-SA"/>
      </w:rPr>
    </w:lvl>
    <w:lvl w:ilvl="4" w:tplc="8E1C35B0">
      <w:numFmt w:val="bullet"/>
      <w:lvlText w:val="•"/>
      <w:lvlJc w:val="left"/>
      <w:pPr>
        <w:ind w:left="4294" w:hanging="195"/>
      </w:pPr>
      <w:rPr>
        <w:rFonts w:hint="default"/>
        <w:lang w:val="ru-RU" w:eastAsia="en-US" w:bidi="ar-SA"/>
      </w:rPr>
    </w:lvl>
    <w:lvl w:ilvl="5" w:tplc="128277F4">
      <w:numFmt w:val="bullet"/>
      <w:lvlText w:val="•"/>
      <w:lvlJc w:val="left"/>
      <w:pPr>
        <w:ind w:left="5263" w:hanging="195"/>
      </w:pPr>
      <w:rPr>
        <w:rFonts w:hint="default"/>
        <w:lang w:val="ru-RU" w:eastAsia="en-US" w:bidi="ar-SA"/>
      </w:rPr>
    </w:lvl>
    <w:lvl w:ilvl="6" w:tplc="2F983EF0">
      <w:numFmt w:val="bullet"/>
      <w:lvlText w:val="•"/>
      <w:lvlJc w:val="left"/>
      <w:pPr>
        <w:ind w:left="6231" w:hanging="195"/>
      </w:pPr>
      <w:rPr>
        <w:rFonts w:hint="default"/>
        <w:lang w:val="ru-RU" w:eastAsia="en-US" w:bidi="ar-SA"/>
      </w:rPr>
    </w:lvl>
    <w:lvl w:ilvl="7" w:tplc="059447DE">
      <w:numFmt w:val="bullet"/>
      <w:lvlText w:val="•"/>
      <w:lvlJc w:val="left"/>
      <w:pPr>
        <w:ind w:left="7200" w:hanging="195"/>
      </w:pPr>
      <w:rPr>
        <w:rFonts w:hint="default"/>
        <w:lang w:val="ru-RU" w:eastAsia="en-US" w:bidi="ar-SA"/>
      </w:rPr>
    </w:lvl>
    <w:lvl w:ilvl="8" w:tplc="6492953E">
      <w:numFmt w:val="bullet"/>
      <w:lvlText w:val="•"/>
      <w:lvlJc w:val="left"/>
      <w:pPr>
        <w:ind w:left="8169" w:hanging="195"/>
      </w:pPr>
      <w:rPr>
        <w:rFonts w:hint="default"/>
        <w:lang w:val="ru-RU" w:eastAsia="en-US" w:bidi="ar-SA"/>
      </w:rPr>
    </w:lvl>
  </w:abstractNum>
  <w:abstractNum w:abstractNumId="19"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E4D7D0D"/>
    <w:multiLevelType w:val="hybridMultilevel"/>
    <w:tmpl w:val="5EEC2294"/>
    <w:lvl w:ilvl="0" w:tplc="0010BEC8">
      <w:numFmt w:val="bullet"/>
      <w:lvlText w:val=""/>
      <w:lvlJc w:val="left"/>
      <w:pPr>
        <w:ind w:left="217" w:hanging="428"/>
      </w:pPr>
      <w:rPr>
        <w:rFonts w:hint="default"/>
        <w:w w:val="99"/>
        <w:lang w:val="ru-RU" w:eastAsia="en-US" w:bidi="ar-SA"/>
      </w:rPr>
    </w:lvl>
    <w:lvl w:ilvl="1" w:tplc="7598A788">
      <w:numFmt w:val="bullet"/>
      <w:lvlText w:val=""/>
      <w:lvlJc w:val="left"/>
      <w:pPr>
        <w:ind w:left="297" w:hanging="284"/>
      </w:pPr>
      <w:rPr>
        <w:rFonts w:ascii="Wingdings" w:eastAsia="Wingdings" w:hAnsi="Wingdings" w:cs="Wingdings" w:hint="default"/>
        <w:w w:val="100"/>
        <w:sz w:val="24"/>
        <w:szCs w:val="24"/>
        <w:lang w:val="ru-RU" w:eastAsia="en-US" w:bidi="ar-SA"/>
      </w:rPr>
    </w:lvl>
    <w:lvl w:ilvl="2" w:tplc="821859EA">
      <w:numFmt w:val="bullet"/>
      <w:lvlText w:val=""/>
      <w:lvlJc w:val="left"/>
      <w:pPr>
        <w:ind w:left="1017" w:hanging="360"/>
      </w:pPr>
      <w:rPr>
        <w:rFonts w:ascii="Wingdings" w:eastAsia="Wingdings" w:hAnsi="Wingdings" w:cs="Wingdings" w:hint="default"/>
        <w:w w:val="100"/>
        <w:sz w:val="24"/>
        <w:szCs w:val="24"/>
        <w:lang w:val="ru-RU" w:eastAsia="en-US" w:bidi="ar-SA"/>
      </w:rPr>
    </w:lvl>
    <w:lvl w:ilvl="3" w:tplc="EBB63A66">
      <w:numFmt w:val="bullet"/>
      <w:lvlText w:val="•"/>
      <w:lvlJc w:val="left"/>
      <w:pPr>
        <w:ind w:left="2155" w:hanging="360"/>
      </w:pPr>
      <w:rPr>
        <w:rFonts w:hint="default"/>
        <w:lang w:val="ru-RU" w:eastAsia="en-US" w:bidi="ar-SA"/>
      </w:rPr>
    </w:lvl>
    <w:lvl w:ilvl="4" w:tplc="EBB416AE">
      <w:numFmt w:val="bullet"/>
      <w:lvlText w:val="•"/>
      <w:lvlJc w:val="left"/>
      <w:pPr>
        <w:ind w:left="3291" w:hanging="360"/>
      </w:pPr>
      <w:rPr>
        <w:rFonts w:hint="default"/>
        <w:lang w:val="ru-RU" w:eastAsia="en-US" w:bidi="ar-SA"/>
      </w:rPr>
    </w:lvl>
    <w:lvl w:ilvl="5" w:tplc="81E233FC">
      <w:numFmt w:val="bullet"/>
      <w:lvlText w:val="•"/>
      <w:lvlJc w:val="left"/>
      <w:pPr>
        <w:ind w:left="4427" w:hanging="360"/>
      </w:pPr>
      <w:rPr>
        <w:rFonts w:hint="default"/>
        <w:lang w:val="ru-RU" w:eastAsia="en-US" w:bidi="ar-SA"/>
      </w:rPr>
    </w:lvl>
    <w:lvl w:ilvl="6" w:tplc="997A5644">
      <w:numFmt w:val="bullet"/>
      <w:lvlText w:val="•"/>
      <w:lvlJc w:val="left"/>
      <w:pPr>
        <w:ind w:left="5563" w:hanging="360"/>
      </w:pPr>
      <w:rPr>
        <w:rFonts w:hint="default"/>
        <w:lang w:val="ru-RU" w:eastAsia="en-US" w:bidi="ar-SA"/>
      </w:rPr>
    </w:lvl>
    <w:lvl w:ilvl="7" w:tplc="D65C1DF6">
      <w:numFmt w:val="bullet"/>
      <w:lvlText w:val="•"/>
      <w:lvlJc w:val="left"/>
      <w:pPr>
        <w:ind w:left="6699" w:hanging="360"/>
      </w:pPr>
      <w:rPr>
        <w:rFonts w:hint="default"/>
        <w:lang w:val="ru-RU" w:eastAsia="en-US" w:bidi="ar-SA"/>
      </w:rPr>
    </w:lvl>
    <w:lvl w:ilvl="8" w:tplc="E5BCFF1A">
      <w:numFmt w:val="bullet"/>
      <w:lvlText w:val="•"/>
      <w:lvlJc w:val="left"/>
      <w:pPr>
        <w:ind w:left="7834" w:hanging="360"/>
      </w:pPr>
      <w:rPr>
        <w:rFonts w:hint="default"/>
        <w:lang w:val="ru-RU" w:eastAsia="en-US" w:bidi="ar-SA"/>
      </w:rPr>
    </w:lvl>
  </w:abstractNum>
  <w:abstractNum w:abstractNumId="23" w15:restartNumberingAfterBreak="0">
    <w:nsid w:val="612C280E"/>
    <w:multiLevelType w:val="hybridMultilevel"/>
    <w:tmpl w:val="B4A2248E"/>
    <w:lvl w:ilvl="0" w:tplc="A8E016BA">
      <w:numFmt w:val="bullet"/>
      <w:lvlText w:val="-"/>
      <w:lvlJc w:val="left"/>
      <w:pPr>
        <w:ind w:left="212" w:hanging="198"/>
      </w:pPr>
      <w:rPr>
        <w:rFonts w:hint="default"/>
        <w:w w:val="99"/>
        <w:lang w:val="ru-RU" w:eastAsia="en-US" w:bidi="ar-SA"/>
      </w:rPr>
    </w:lvl>
    <w:lvl w:ilvl="1" w:tplc="274E4896">
      <w:numFmt w:val="bullet"/>
      <w:lvlText w:val="•"/>
      <w:lvlJc w:val="left"/>
      <w:pPr>
        <w:ind w:left="1236" w:hanging="198"/>
      </w:pPr>
      <w:rPr>
        <w:rFonts w:hint="default"/>
        <w:lang w:val="ru-RU" w:eastAsia="en-US" w:bidi="ar-SA"/>
      </w:rPr>
    </w:lvl>
    <w:lvl w:ilvl="2" w:tplc="0DFCFE44">
      <w:numFmt w:val="bullet"/>
      <w:lvlText w:val="•"/>
      <w:lvlJc w:val="left"/>
      <w:pPr>
        <w:ind w:left="2253" w:hanging="198"/>
      </w:pPr>
      <w:rPr>
        <w:rFonts w:hint="default"/>
        <w:lang w:val="ru-RU" w:eastAsia="en-US" w:bidi="ar-SA"/>
      </w:rPr>
    </w:lvl>
    <w:lvl w:ilvl="3" w:tplc="43266134">
      <w:numFmt w:val="bullet"/>
      <w:lvlText w:val="•"/>
      <w:lvlJc w:val="left"/>
      <w:pPr>
        <w:ind w:left="3269" w:hanging="198"/>
      </w:pPr>
      <w:rPr>
        <w:rFonts w:hint="default"/>
        <w:lang w:val="ru-RU" w:eastAsia="en-US" w:bidi="ar-SA"/>
      </w:rPr>
    </w:lvl>
    <w:lvl w:ilvl="4" w:tplc="8D98A5C2">
      <w:numFmt w:val="bullet"/>
      <w:lvlText w:val="•"/>
      <w:lvlJc w:val="left"/>
      <w:pPr>
        <w:ind w:left="4286" w:hanging="198"/>
      </w:pPr>
      <w:rPr>
        <w:rFonts w:hint="default"/>
        <w:lang w:val="ru-RU" w:eastAsia="en-US" w:bidi="ar-SA"/>
      </w:rPr>
    </w:lvl>
    <w:lvl w:ilvl="5" w:tplc="9E6E77B8">
      <w:numFmt w:val="bullet"/>
      <w:lvlText w:val="•"/>
      <w:lvlJc w:val="left"/>
      <w:pPr>
        <w:ind w:left="5303" w:hanging="198"/>
      </w:pPr>
      <w:rPr>
        <w:rFonts w:hint="default"/>
        <w:lang w:val="ru-RU" w:eastAsia="en-US" w:bidi="ar-SA"/>
      </w:rPr>
    </w:lvl>
    <w:lvl w:ilvl="6" w:tplc="3A9A85FA">
      <w:numFmt w:val="bullet"/>
      <w:lvlText w:val="•"/>
      <w:lvlJc w:val="left"/>
      <w:pPr>
        <w:ind w:left="6319" w:hanging="198"/>
      </w:pPr>
      <w:rPr>
        <w:rFonts w:hint="default"/>
        <w:lang w:val="ru-RU" w:eastAsia="en-US" w:bidi="ar-SA"/>
      </w:rPr>
    </w:lvl>
    <w:lvl w:ilvl="7" w:tplc="6F904E7A">
      <w:numFmt w:val="bullet"/>
      <w:lvlText w:val="•"/>
      <w:lvlJc w:val="left"/>
      <w:pPr>
        <w:ind w:left="7336" w:hanging="198"/>
      </w:pPr>
      <w:rPr>
        <w:rFonts w:hint="default"/>
        <w:lang w:val="ru-RU" w:eastAsia="en-US" w:bidi="ar-SA"/>
      </w:rPr>
    </w:lvl>
    <w:lvl w:ilvl="8" w:tplc="124674D4">
      <w:numFmt w:val="bullet"/>
      <w:lvlText w:val="•"/>
      <w:lvlJc w:val="left"/>
      <w:pPr>
        <w:ind w:left="8353" w:hanging="198"/>
      </w:pPr>
      <w:rPr>
        <w:rFonts w:hint="default"/>
        <w:lang w:val="ru-RU" w:eastAsia="en-US" w:bidi="ar-SA"/>
      </w:rPr>
    </w:lvl>
  </w:abstractNum>
  <w:num w:numId="1">
    <w:abstractNumId w:val="20"/>
  </w:num>
  <w:num w:numId="2">
    <w:abstractNumId w:val="0"/>
  </w:num>
  <w:num w:numId="3">
    <w:abstractNumId w:val="19"/>
  </w:num>
  <w:num w:numId="4">
    <w:abstractNumId w:val="21"/>
  </w:num>
  <w:num w:numId="5">
    <w:abstractNumId w:val="9"/>
  </w:num>
  <w:num w:numId="6">
    <w:abstractNumId w:val="15"/>
  </w:num>
  <w:num w:numId="7">
    <w:abstractNumId w:val="12"/>
  </w:num>
  <w:num w:numId="8">
    <w:abstractNumId w:val="16"/>
  </w:num>
  <w:num w:numId="9">
    <w:abstractNumId w:val="17"/>
  </w:num>
  <w:num w:numId="10">
    <w:abstractNumId w:val="18"/>
  </w:num>
  <w:num w:numId="11">
    <w:abstractNumId w:val="11"/>
  </w:num>
  <w:num w:numId="12">
    <w:abstractNumId w:val="22"/>
  </w:num>
  <w:num w:numId="13">
    <w:abstractNumId w:val="14"/>
  </w:num>
  <w:num w:numId="14">
    <w:abstractNumId w:val="13"/>
  </w:num>
  <w:num w:numId="15">
    <w:abstractNumId w:val="23"/>
  </w:num>
  <w:num w:numId="16">
    <w:abstractNumId w:val="10"/>
  </w:num>
  <w:num w:numId="17">
    <w:abstractNumId w:val="6"/>
  </w:num>
  <w:num w:numId="18">
    <w:abstractNumId w:val="4"/>
  </w:num>
  <w:num w:numId="19">
    <w:abstractNumId w:val="3"/>
  </w:num>
  <w:num w:numId="20">
    <w:abstractNumId w:val="5"/>
  </w:num>
  <w:num w:numId="21">
    <w:abstractNumId w:val="2"/>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22A"/>
    <w:rsid w:val="00075079"/>
    <w:rsid w:val="004642C5"/>
    <w:rsid w:val="00B8522A"/>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46DE05-60F9-497C-BC25-F1D4B516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B8522A"/>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B8522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B8522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B8522A"/>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B8522A"/>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B8522A"/>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B8522A"/>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B8522A"/>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B8522A"/>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B8522A"/>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B8522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B8522A"/>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B8522A"/>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B8522A"/>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B8522A"/>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B8522A"/>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B8522A"/>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B8522A"/>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B8522A"/>
  </w:style>
  <w:style w:type="character" w:customStyle="1" w:styleId="12">
    <w:name w:val="Заголовок 1 Знак"/>
    <w:basedOn w:val="a0"/>
    <w:link w:val="11"/>
    <w:uiPriority w:val="1"/>
    <w:rsid w:val="00B8522A"/>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B8522A"/>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B8522A"/>
    <w:rPr>
      <w:rFonts w:ascii="Cambria" w:eastAsia="Times New Roman" w:hAnsi="Cambria" w:cs="Times New Roman"/>
      <w:color w:val="243F60"/>
    </w:rPr>
  </w:style>
  <w:style w:type="character" w:customStyle="1" w:styleId="60">
    <w:name w:val="Заголовок 6 Знак"/>
    <w:basedOn w:val="a0"/>
    <w:link w:val="6"/>
    <w:uiPriority w:val="9"/>
    <w:semiHidden/>
    <w:rsid w:val="00B8522A"/>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B8522A"/>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B8522A"/>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B8522A"/>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B85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522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B8522A"/>
    <w:rPr>
      <w:rFonts w:ascii="Times New Roman" w:eastAsia="Times New Roman" w:hAnsi="Times New Roman" w:cs="Times New Roman"/>
      <w:sz w:val="18"/>
      <w:szCs w:val="18"/>
    </w:rPr>
  </w:style>
  <w:style w:type="paragraph" w:styleId="a5">
    <w:name w:val="Title"/>
    <w:basedOn w:val="a"/>
    <w:link w:val="a6"/>
    <w:uiPriority w:val="10"/>
    <w:qFormat/>
    <w:rsid w:val="00B8522A"/>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B8522A"/>
    <w:rPr>
      <w:rFonts w:ascii="Times New Roman" w:eastAsia="Times New Roman" w:hAnsi="Times New Roman" w:cs="Times New Roman"/>
      <w:b/>
      <w:bCs/>
      <w:sz w:val="27"/>
      <w:szCs w:val="27"/>
    </w:rPr>
  </w:style>
  <w:style w:type="paragraph" w:styleId="a7">
    <w:name w:val="List Paragraph"/>
    <w:basedOn w:val="a"/>
    <w:uiPriority w:val="99"/>
    <w:qFormat/>
    <w:rsid w:val="00B8522A"/>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B8522A"/>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B8522A"/>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B8522A"/>
    <w:rPr>
      <w:rFonts w:ascii="Times New Roman" w:eastAsia="Times New Roman" w:hAnsi="Times New Roman" w:cs="Times New Roman"/>
    </w:rPr>
  </w:style>
  <w:style w:type="paragraph" w:styleId="aa">
    <w:name w:val="footer"/>
    <w:basedOn w:val="a"/>
    <w:link w:val="ab"/>
    <w:uiPriority w:val="99"/>
    <w:unhideWhenUsed/>
    <w:rsid w:val="00B8522A"/>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B8522A"/>
    <w:rPr>
      <w:rFonts w:ascii="Times New Roman" w:eastAsia="Times New Roman" w:hAnsi="Times New Roman" w:cs="Times New Roman"/>
    </w:rPr>
  </w:style>
  <w:style w:type="table" w:customStyle="1" w:styleId="14">
    <w:name w:val="Сетка таблицы1"/>
    <w:basedOn w:val="a1"/>
    <w:next w:val="ac"/>
    <w:uiPriority w:val="59"/>
    <w:rsid w:val="00B852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B8522A"/>
  </w:style>
  <w:style w:type="paragraph" w:customStyle="1" w:styleId="body">
    <w:name w:val="body"/>
    <w:basedOn w:val="a"/>
    <w:uiPriority w:val="99"/>
    <w:rsid w:val="00B8522A"/>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B8522A"/>
    <w:rPr>
      <w:i/>
      <w:iCs/>
    </w:rPr>
  </w:style>
  <w:style w:type="paragraph" w:customStyle="1" w:styleId="p11">
    <w:name w:val="p11"/>
    <w:basedOn w:val="a"/>
    <w:uiPriority w:val="99"/>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B8522A"/>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B8522A"/>
    <w:rPr>
      <w:rFonts w:ascii="Calibri" w:eastAsia="Calibri" w:hAnsi="Calibri" w:cs="Times New Roman"/>
      <w:sz w:val="20"/>
      <w:szCs w:val="20"/>
    </w:rPr>
  </w:style>
  <w:style w:type="character" w:styleId="af0">
    <w:name w:val="footnote reference"/>
    <w:basedOn w:val="a0"/>
    <w:uiPriority w:val="99"/>
    <w:unhideWhenUsed/>
    <w:rsid w:val="00B8522A"/>
    <w:rPr>
      <w:vertAlign w:val="superscript"/>
    </w:rPr>
  </w:style>
  <w:style w:type="paragraph" w:styleId="af1">
    <w:name w:val="Balloon Text"/>
    <w:basedOn w:val="a"/>
    <w:link w:val="af2"/>
    <w:uiPriority w:val="99"/>
    <w:semiHidden/>
    <w:unhideWhenUsed/>
    <w:rsid w:val="00B8522A"/>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B8522A"/>
    <w:rPr>
      <w:rFonts w:ascii="Tahoma" w:eastAsia="Times New Roman" w:hAnsi="Tahoma" w:cs="Tahoma"/>
      <w:sz w:val="16"/>
      <w:szCs w:val="16"/>
    </w:rPr>
  </w:style>
  <w:style w:type="table" w:customStyle="1" w:styleId="TableGrid">
    <w:name w:val="TableGrid"/>
    <w:rsid w:val="00B8522A"/>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B8522A"/>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B8522A"/>
    <w:rPr>
      <w:rFonts w:ascii="Calibri" w:eastAsia="Calibri" w:hAnsi="Calibri" w:cs="Times New Roman"/>
    </w:rPr>
  </w:style>
  <w:style w:type="paragraph" w:customStyle="1" w:styleId="ConsPlusNormal">
    <w:name w:val="ConsPlusNormal"/>
    <w:rsid w:val="00B852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B8522A"/>
    <w:rPr>
      <w:rFonts w:ascii="Times New Roman" w:hAnsi="Times New Roman"/>
      <w:b/>
      <w:bCs/>
    </w:rPr>
  </w:style>
  <w:style w:type="character" w:customStyle="1" w:styleId="CharAttribute501">
    <w:name w:val="CharAttribute501"/>
    <w:uiPriority w:val="99"/>
    <w:rsid w:val="00B8522A"/>
    <w:rPr>
      <w:rFonts w:ascii="Times New Roman" w:eastAsia="Times New Roman"/>
      <w:i/>
      <w:sz w:val="28"/>
      <w:u w:val="single"/>
    </w:rPr>
  </w:style>
  <w:style w:type="paragraph" w:customStyle="1" w:styleId="af5">
    <w:name w:val="Основной"/>
    <w:basedOn w:val="a"/>
    <w:link w:val="af6"/>
    <w:rsid w:val="00B8522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B8522A"/>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B8522A"/>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B8522A"/>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B8522A"/>
    <w:rPr>
      <w:color w:val="0000FF"/>
      <w:u w:val="single"/>
    </w:rPr>
  </w:style>
  <w:style w:type="paragraph" w:customStyle="1" w:styleId="af7">
    <w:name w:val="А_основной"/>
    <w:basedOn w:val="a"/>
    <w:link w:val="af8"/>
    <w:uiPriority w:val="99"/>
    <w:qFormat/>
    <w:rsid w:val="00B8522A"/>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B8522A"/>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B8522A"/>
  </w:style>
  <w:style w:type="paragraph" w:styleId="22">
    <w:name w:val="toc 2"/>
    <w:basedOn w:val="a"/>
    <w:next w:val="a"/>
    <w:autoRedefine/>
    <w:uiPriority w:val="1"/>
    <w:unhideWhenUsed/>
    <w:qFormat/>
    <w:rsid w:val="00B8522A"/>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B8522A"/>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B8522A"/>
    <w:rPr>
      <w:rFonts w:ascii="Times New Roman" w:hAnsi="Times New Roman"/>
      <w:sz w:val="24"/>
      <w:u w:val="none"/>
      <w:effect w:val="none"/>
    </w:rPr>
  </w:style>
  <w:style w:type="paragraph" w:customStyle="1" w:styleId="NoParagraphStyle">
    <w:name w:val="[No Paragraph Style]"/>
    <w:rsid w:val="00B8522A"/>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B8522A"/>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B8522A"/>
    <w:pPr>
      <w:numPr>
        <w:numId w:val="5"/>
      </w:numPr>
      <w:ind w:left="567" w:hanging="340"/>
    </w:pPr>
  </w:style>
  <w:style w:type="paragraph" w:customStyle="1" w:styleId="table-head">
    <w:name w:val="table-head"/>
    <w:basedOn w:val="a"/>
    <w:uiPriority w:val="99"/>
    <w:rsid w:val="00B8522A"/>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B8522A"/>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B8522A"/>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B8522A"/>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B8522A"/>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B8522A"/>
  </w:style>
  <w:style w:type="paragraph" w:customStyle="1" w:styleId="c4">
    <w:name w:val="c4"/>
    <w:basedOn w:val="a"/>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B8522A"/>
  </w:style>
  <w:style w:type="paragraph" w:customStyle="1" w:styleId="c1">
    <w:name w:val="c1"/>
    <w:basedOn w:val="a"/>
    <w:uiPriority w:val="99"/>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B8522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B8522A"/>
  </w:style>
  <w:style w:type="table" w:customStyle="1" w:styleId="TableNormal1">
    <w:name w:val="Table Normal1"/>
    <w:uiPriority w:val="2"/>
    <w:semiHidden/>
    <w:unhideWhenUsed/>
    <w:qFormat/>
    <w:rsid w:val="00B85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B8522A"/>
  </w:style>
  <w:style w:type="table" w:customStyle="1" w:styleId="TableNormal2">
    <w:name w:val="Table Normal2"/>
    <w:uiPriority w:val="2"/>
    <w:semiHidden/>
    <w:unhideWhenUsed/>
    <w:qFormat/>
    <w:rsid w:val="00B85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B8522A"/>
    <w:rPr>
      <w:i/>
      <w:iCs/>
    </w:rPr>
  </w:style>
  <w:style w:type="character" w:styleId="afa">
    <w:name w:val="Strong"/>
    <w:basedOn w:val="a0"/>
    <w:uiPriority w:val="22"/>
    <w:qFormat/>
    <w:rsid w:val="00B8522A"/>
    <w:rPr>
      <w:b/>
      <w:bCs/>
    </w:rPr>
  </w:style>
  <w:style w:type="paragraph" w:customStyle="1" w:styleId="msonormal0">
    <w:name w:val="msonormal"/>
    <w:basedOn w:val="a"/>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8522A"/>
  </w:style>
  <w:style w:type="paragraph" w:customStyle="1" w:styleId="18">
    <w:name w:val="Подзаголовок1"/>
    <w:basedOn w:val="a"/>
    <w:next w:val="a"/>
    <w:uiPriority w:val="11"/>
    <w:qFormat/>
    <w:rsid w:val="00B8522A"/>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B8522A"/>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B8522A"/>
    <w:pPr>
      <w:spacing w:after="120" w:line="480" w:lineRule="auto"/>
    </w:pPr>
    <w:rPr>
      <w:rFonts w:eastAsia="Times New Roman"/>
    </w:rPr>
  </w:style>
  <w:style w:type="character" w:customStyle="1" w:styleId="25">
    <w:name w:val="Основной текст 2 Знак"/>
    <w:basedOn w:val="a0"/>
    <w:link w:val="212"/>
    <w:uiPriority w:val="99"/>
    <w:rsid w:val="00B8522A"/>
    <w:rPr>
      <w:rFonts w:eastAsia="Times New Roman"/>
    </w:rPr>
  </w:style>
  <w:style w:type="paragraph" w:customStyle="1" w:styleId="311">
    <w:name w:val="Основной текст 31"/>
    <w:basedOn w:val="a"/>
    <w:next w:val="34"/>
    <w:link w:val="35"/>
    <w:uiPriority w:val="99"/>
    <w:unhideWhenUsed/>
    <w:rsid w:val="00B8522A"/>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B8522A"/>
    <w:rPr>
      <w:rFonts w:eastAsia="Times New Roman"/>
      <w:sz w:val="16"/>
      <w:szCs w:val="16"/>
    </w:rPr>
  </w:style>
  <w:style w:type="paragraph" w:customStyle="1" w:styleId="19">
    <w:name w:val="Список1"/>
    <w:basedOn w:val="a"/>
    <w:next w:val="afd"/>
    <w:uiPriority w:val="99"/>
    <w:unhideWhenUsed/>
    <w:rsid w:val="00B8522A"/>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B8522A"/>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B8522A"/>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B8522A"/>
    <w:pPr>
      <w:numPr>
        <w:numId w:val="17"/>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B8522A"/>
    <w:pPr>
      <w:numPr>
        <w:numId w:val="18"/>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B8522A"/>
    <w:pPr>
      <w:numPr>
        <w:numId w:val="19"/>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B8522A"/>
    <w:pPr>
      <w:numPr>
        <w:numId w:val="20"/>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B8522A"/>
    <w:pPr>
      <w:numPr>
        <w:numId w:val="21"/>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B8522A"/>
    <w:pPr>
      <w:numPr>
        <w:numId w:val="22"/>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B8522A"/>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B8522A"/>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B8522A"/>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B8522A"/>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B8522A"/>
    <w:rPr>
      <w:rFonts w:ascii="Courier" w:eastAsia="Times New Roman" w:hAnsi="Courier"/>
      <w:sz w:val="20"/>
      <w:szCs w:val="20"/>
    </w:rPr>
  </w:style>
  <w:style w:type="paragraph" w:customStyle="1" w:styleId="215">
    <w:name w:val="Цитата 21"/>
    <w:basedOn w:val="a"/>
    <w:next w:val="a"/>
    <w:uiPriority w:val="29"/>
    <w:qFormat/>
    <w:rsid w:val="00B8522A"/>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B8522A"/>
    <w:rPr>
      <w:rFonts w:eastAsia="Times New Roman"/>
      <w:i/>
      <w:iCs/>
      <w:color w:val="000000"/>
    </w:rPr>
  </w:style>
  <w:style w:type="paragraph" w:customStyle="1" w:styleId="1c">
    <w:name w:val="Название объекта1"/>
    <w:basedOn w:val="a"/>
    <w:next w:val="a"/>
    <w:uiPriority w:val="35"/>
    <w:semiHidden/>
    <w:unhideWhenUsed/>
    <w:qFormat/>
    <w:rsid w:val="00B8522A"/>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B8522A"/>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B8522A"/>
    <w:rPr>
      <w:rFonts w:eastAsia="Times New Roman"/>
      <w:b/>
      <w:bCs/>
      <w:i/>
      <w:iCs/>
      <w:color w:val="4F81BD"/>
    </w:rPr>
  </w:style>
  <w:style w:type="character" w:customStyle="1" w:styleId="1e">
    <w:name w:val="Слабое выделение1"/>
    <w:basedOn w:val="a0"/>
    <w:uiPriority w:val="19"/>
    <w:qFormat/>
    <w:rsid w:val="00B8522A"/>
    <w:rPr>
      <w:i/>
      <w:iCs/>
      <w:color w:val="808080"/>
    </w:rPr>
  </w:style>
  <w:style w:type="character" w:customStyle="1" w:styleId="1f">
    <w:name w:val="Сильное выделение1"/>
    <w:basedOn w:val="a0"/>
    <w:uiPriority w:val="21"/>
    <w:qFormat/>
    <w:rsid w:val="00B8522A"/>
    <w:rPr>
      <w:b/>
      <w:bCs/>
      <w:i/>
      <w:iCs/>
      <w:color w:val="4F81BD"/>
    </w:rPr>
  </w:style>
  <w:style w:type="character" w:customStyle="1" w:styleId="1f0">
    <w:name w:val="Слабая ссылка1"/>
    <w:basedOn w:val="a0"/>
    <w:uiPriority w:val="31"/>
    <w:qFormat/>
    <w:rsid w:val="00B8522A"/>
    <w:rPr>
      <w:smallCaps/>
      <w:color w:val="C0504D"/>
      <w:u w:val="single"/>
    </w:rPr>
  </w:style>
  <w:style w:type="character" w:customStyle="1" w:styleId="1f1">
    <w:name w:val="Сильная ссылка1"/>
    <w:basedOn w:val="a0"/>
    <w:uiPriority w:val="32"/>
    <w:qFormat/>
    <w:rsid w:val="00B8522A"/>
    <w:rPr>
      <w:b/>
      <w:bCs/>
      <w:smallCaps/>
      <w:color w:val="C0504D"/>
      <w:spacing w:val="5"/>
      <w:u w:val="single"/>
    </w:rPr>
  </w:style>
  <w:style w:type="character" w:styleId="aff5">
    <w:name w:val="Book Title"/>
    <w:basedOn w:val="a0"/>
    <w:uiPriority w:val="33"/>
    <w:qFormat/>
    <w:rsid w:val="00B8522A"/>
    <w:rPr>
      <w:b/>
      <w:bCs/>
      <w:smallCaps/>
      <w:spacing w:val="5"/>
    </w:rPr>
  </w:style>
  <w:style w:type="table" w:customStyle="1" w:styleId="1f2">
    <w:name w:val="Светлая заливка1"/>
    <w:basedOn w:val="a1"/>
    <w:next w:val="aff6"/>
    <w:uiPriority w:val="60"/>
    <w:rsid w:val="00B8522A"/>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B8522A"/>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B8522A"/>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B8522A"/>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B8522A"/>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B8522A"/>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B8522A"/>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B8522A"/>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B8522A"/>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B8522A"/>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B8522A"/>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B8522A"/>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B8522A"/>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B8522A"/>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B8522A"/>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B8522A"/>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B8522A"/>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B8522A"/>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B8522A"/>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B8522A"/>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B8522A"/>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B8522A"/>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B8522A"/>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B8522A"/>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B8522A"/>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B8522A"/>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B8522A"/>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B8522A"/>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B8522A"/>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B8522A"/>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B8522A"/>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B8522A"/>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B8522A"/>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B8522A"/>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B8522A"/>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B8522A"/>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B8522A"/>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B8522A"/>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B8522A"/>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B8522A"/>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B8522A"/>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B8522A"/>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B8522A"/>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B8522A"/>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B8522A"/>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B8522A"/>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B8522A"/>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B8522A"/>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B8522A"/>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B8522A"/>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B8522A"/>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B8522A"/>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B8522A"/>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B8522A"/>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B8522A"/>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B8522A"/>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B8522A"/>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B8522A"/>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B8522A"/>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B8522A"/>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B8522A"/>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B8522A"/>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B8522A"/>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B8522A"/>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B8522A"/>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B8522A"/>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B8522A"/>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B8522A"/>
    <w:rPr>
      <w:sz w:val="16"/>
      <w:szCs w:val="16"/>
    </w:rPr>
  </w:style>
  <w:style w:type="paragraph" w:customStyle="1" w:styleId="1fc">
    <w:name w:val="Текст примечания1"/>
    <w:basedOn w:val="a"/>
    <w:next w:val="affe"/>
    <w:link w:val="afff"/>
    <w:uiPriority w:val="99"/>
    <w:unhideWhenUsed/>
    <w:rsid w:val="00B8522A"/>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B8522A"/>
    <w:rPr>
      <w:rFonts w:eastAsia="Times New Roman"/>
      <w:sz w:val="20"/>
      <w:szCs w:val="20"/>
    </w:rPr>
  </w:style>
  <w:style w:type="paragraph" w:customStyle="1" w:styleId="1fd">
    <w:name w:val="Тема примечания1"/>
    <w:basedOn w:val="affe"/>
    <w:next w:val="affe"/>
    <w:uiPriority w:val="99"/>
    <w:semiHidden/>
    <w:unhideWhenUsed/>
    <w:rsid w:val="00B8522A"/>
    <w:pPr>
      <w:spacing w:after="200"/>
    </w:pPr>
    <w:rPr>
      <w:rFonts w:eastAsia="Times New Roman"/>
      <w:b/>
      <w:bCs/>
      <w:lang w:val="en-US"/>
    </w:rPr>
  </w:style>
  <w:style w:type="character" w:customStyle="1" w:styleId="afff0">
    <w:name w:val="Тема примечания Знак"/>
    <w:basedOn w:val="afff"/>
    <w:link w:val="afff1"/>
    <w:uiPriority w:val="99"/>
    <w:semiHidden/>
    <w:rsid w:val="00B8522A"/>
    <w:rPr>
      <w:rFonts w:eastAsia="Times New Roman"/>
      <w:b/>
      <w:bCs/>
      <w:sz w:val="20"/>
      <w:szCs w:val="20"/>
    </w:rPr>
  </w:style>
  <w:style w:type="numbering" w:customStyle="1" w:styleId="42">
    <w:name w:val="Нет списка4"/>
    <w:next w:val="a2"/>
    <w:uiPriority w:val="99"/>
    <w:semiHidden/>
    <w:unhideWhenUsed/>
    <w:rsid w:val="00B8522A"/>
  </w:style>
  <w:style w:type="table" w:customStyle="1" w:styleId="TableNormal3">
    <w:name w:val="Table Normal3"/>
    <w:uiPriority w:val="2"/>
    <w:semiHidden/>
    <w:unhideWhenUsed/>
    <w:qFormat/>
    <w:rsid w:val="00B85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B8522A"/>
  </w:style>
  <w:style w:type="character" w:styleId="afff2">
    <w:name w:val="FollowedHyperlink"/>
    <w:basedOn w:val="a0"/>
    <w:uiPriority w:val="99"/>
    <w:semiHidden/>
    <w:unhideWhenUsed/>
    <w:rsid w:val="00B8522A"/>
    <w:rPr>
      <w:color w:val="800080"/>
      <w:u w:val="single"/>
    </w:rPr>
  </w:style>
  <w:style w:type="character" w:customStyle="1" w:styleId="afff3">
    <w:name w:val="Нет"/>
    <w:rsid w:val="00B8522A"/>
  </w:style>
  <w:style w:type="numbering" w:customStyle="1" w:styleId="1110">
    <w:name w:val="Нет списка111"/>
    <w:next w:val="a2"/>
    <w:uiPriority w:val="99"/>
    <w:semiHidden/>
    <w:unhideWhenUsed/>
    <w:rsid w:val="00B8522A"/>
  </w:style>
  <w:style w:type="numbering" w:customStyle="1" w:styleId="1111">
    <w:name w:val="Нет списка1111"/>
    <w:next w:val="a2"/>
    <w:uiPriority w:val="99"/>
    <w:semiHidden/>
    <w:unhideWhenUsed/>
    <w:rsid w:val="00B8522A"/>
  </w:style>
  <w:style w:type="character" w:customStyle="1" w:styleId="FontStyle19">
    <w:name w:val="Font Style19"/>
    <w:rsid w:val="00B8522A"/>
    <w:rPr>
      <w:rFonts w:ascii="Times New Roman" w:hAnsi="Times New Roman" w:cs="Times New Roman"/>
      <w:sz w:val="22"/>
      <w:szCs w:val="22"/>
    </w:rPr>
  </w:style>
  <w:style w:type="character" w:customStyle="1" w:styleId="c12">
    <w:name w:val="c12"/>
    <w:basedOn w:val="a0"/>
    <w:uiPriority w:val="99"/>
    <w:rsid w:val="00B8522A"/>
  </w:style>
  <w:style w:type="character" w:customStyle="1" w:styleId="FontStyle25">
    <w:name w:val="Font Style25"/>
    <w:uiPriority w:val="99"/>
    <w:rsid w:val="00B8522A"/>
    <w:rPr>
      <w:rFonts w:ascii="Franklin Gothic Demi" w:hAnsi="Franklin Gothic Demi" w:cs="Franklin Gothic Demi"/>
      <w:b/>
      <w:bCs/>
      <w:sz w:val="30"/>
      <w:szCs w:val="30"/>
    </w:rPr>
  </w:style>
  <w:style w:type="character" w:customStyle="1" w:styleId="FontStyle22">
    <w:name w:val="Font Style22"/>
    <w:uiPriority w:val="99"/>
    <w:rsid w:val="00B8522A"/>
    <w:rPr>
      <w:rFonts w:ascii="Times New Roman" w:hAnsi="Times New Roman" w:cs="Times New Roman"/>
      <w:b/>
      <w:bCs/>
      <w:sz w:val="22"/>
      <w:szCs w:val="22"/>
    </w:rPr>
  </w:style>
  <w:style w:type="paragraph" w:customStyle="1" w:styleId="1fe">
    <w:name w:val="Заголовок1"/>
    <w:basedOn w:val="a"/>
    <w:next w:val="a3"/>
    <w:rsid w:val="00B8522A"/>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B8522A"/>
    <w:rPr>
      <w:rFonts w:ascii="Times New Roman" w:eastAsia="Times New Roman" w:hAnsi="Times New Roman" w:cs="Times New Roman"/>
      <w:sz w:val="24"/>
      <w:szCs w:val="24"/>
    </w:rPr>
  </w:style>
  <w:style w:type="paragraph" w:customStyle="1" w:styleId="Caption1">
    <w:name w:val="Caption1"/>
    <w:basedOn w:val="a"/>
    <w:uiPriority w:val="99"/>
    <w:rsid w:val="00B8522A"/>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B8522A"/>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B8522A"/>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B8522A"/>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B8522A"/>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B8522A"/>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B8522A"/>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B8522A"/>
    <w:rPr>
      <w:rFonts w:ascii="Times New Roman" w:hAnsi="Times New Roman"/>
      <w:i/>
      <w:iCs/>
      <w:sz w:val="27"/>
      <w:szCs w:val="27"/>
      <w:shd w:val="clear" w:color="auto" w:fill="FFFFFF"/>
    </w:rPr>
  </w:style>
  <w:style w:type="character" w:customStyle="1" w:styleId="45">
    <w:name w:val="Основной текст (4) + Не курсив"/>
    <w:uiPriority w:val="99"/>
    <w:rsid w:val="00B8522A"/>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B8522A"/>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B8522A"/>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B8522A"/>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B8522A"/>
  </w:style>
  <w:style w:type="paragraph" w:customStyle="1" w:styleId="u-2-msonormal">
    <w:name w:val="u-2-msonormal"/>
    <w:basedOn w:val="a"/>
    <w:uiPriority w:val="99"/>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B8522A"/>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B85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B8522A"/>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B8522A"/>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B8522A"/>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B852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B8522A"/>
    <w:rPr>
      <w:rFonts w:ascii="Times New Roman" w:hAnsi="Times New Roman" w:cs="Times New Roman"/>
      <w:sz w:val="16"/>
      <w:szCs w:val="16"/>
    </w:rPr>
  </w:style>
  <w:style w:type="character" w:customStyle="1" w:styleId="FontStyle52">
    <w:name w:val="Font Style52"/>
    <w:basedOn w:val="a0"/>
    <w:uiPriority w:val="99"/>
    <w:rsid w:val="00B8522A"/>
    <w:rPr>
      <w:rFonts w:ascii="Times New Roman" w:hAnsi="Times New Roman" w:cs="Times New Roman"/>
      <w:b/>
      <w:bCs/>
      <w:sz w:val="16"/>
      <w:szCs w:val="16"/>
    </w:rPr>
  </w:style>
  <w:style w:type="character" w:customStyle="1" w:styleId="FontStyle43">
    <w:name w:val="Font Style43"/>
    <w:basedOn w:val="a0"/>
    <w:uiPriority w:val="99"/>
    <w:rsid w:val="00B8522A"/>
    <w:rPr>
      <w:rFonts w:ascii="Times New Roman" w:hAnsi="Times New Roman" w:cs="Times New Roman"/>
      <w:i/>
      <w:iCs/>
      <w:sz w:val="16"/>
      <w:szCs w:val="16"/>
    </w:rPr>
  </w:style>
  <w:style w:type="character" w:customStyle="1" w:styleId="FontStyle56">
    <w:name w:val="Font Style56"/>
    <w:basedOn w:val="a0"/>
    <w:uiPriority w:val="99"/>
    <w:rsid w:val="00B8522A"/>
    <w:rPr>
      <w:rFonts w:ascii="Times New Roman" w:hAnsi="Times New Roman" w:cs="Times New Roman"/>
      <w:b/>
      <w:bCs/>
      <w:sz w:val="18"/>
      <w:szCs w:val="18"/>
    </w:rPr>
  </w:style>
  <w:style w:type="paragraph" w:customStyle="1" w:styleId="Style9">
    <w:name w:val="Style9"/>
    <w:basedOn w:val="a"/>
    <w:uiPriority w:val="99"/>
    <w:rsid w:val="00B8522A"/>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B8522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B8522A"/>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B852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B8522A"/>
    <w:rPr>
      <w:rFonts w:ascii="Times New Roman" w:hAnsi="Times New Roman" w:cs="Times New Roman"/>
      <w:spacing w:val="-10"/>
      <w:sz w:val="20"/>
      <w:szCs w:val="20"/>
    </w:rPr>
  </w:style>
  <w:style w:type="paragraph" w:customStyle="1" w:styleId="Style21">
    <w:name w:val="Style21"/>
    <w:basedOn w:val="a"/>
    <w:uiPriority w:val="99"/>
    <w:rsid w:val="00B8522A"/>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B8522A"/>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8522A"/>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B8522A"/>
    <w:rPr>
      <w:rFonts w:ascii="Times New Roman" w:hAnsi="Times New Roman" w:cs="Times New Roman"/>
      <w:b/>
      <w:bCs/>
      <w:i/>
      <w:iCs/>
      <w:sz w:val="18"/>
      <w:szCs w:val="18"/>
    </w:rPr>
  </w:style>
  <w:style w:type="paragraph" w:customStyle="1" w:styleId="Style20">
    <w:name w:val="Style20"/>
    <w:basedOn w:val="a"/>
    <w:uiPriority w:val="99"/>
    <w:rsid w:val="00B8522A"/>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B8522A"/>
    <w:rPr>
      <w:rFonts w:ascii="Microsoft Sans Serif" w:hAnsi="Microsoft Sans Serif" w:cs="Microsoft Sans Serif"/>
      <w:b/>
      <w:bCs/>
      <w:sz w:val="14"/>
      <w:szCs w:val="14"/>
    </w:rPr>
  </w:style>
  <w:style w:type="character" w:customStyle="1" w:styleId="FontStyle58">
    <w:name w:val="Font Style58"/>
    <w:basedOn w:val="a0"/>
    <w:uiPriority w:val="99"/>
    <w:rsid w:val="00B8522A"/>
    <w:rPr>
      <w:rFonts w:ascii="Constantia" w:hAnsi="Constantia" w:cs="Constantia"/>
      <w:b/>
      <w:bCs/>
      <w:smallCaps/>
      <w:spacing w:val="20"/>
      <w:sz w:val="8"/>
      <w:szCs w:val="8"/>
    </w:rPr>
  </w:style>
  <w:style w:type="paragraph" w:customStyle="1" w:styleId="Style34">
    <w:name w:val="Style34"/>
    <w:basedOn w:val="a"/>
    <w:uiPriority w:val="99"/>
    <w:rsid w:val="00B8522A"/>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B8522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B852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B8522A"/>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B8522A"/>
    <w:rPr>
      <w:rFonts w:ascii="Times New Roman" w:hAnsi="Times New Roman" w:cs="Times New Roman"/>
      <w:sz w:val="16"/>
      <w:szCs w:val="16"/>
    </w:rPr>
  </w:style>
  <w:style w:type="character" w:customStyle="1" w:styleId="FontStyle71">
    <w:name w:val="Font Style71"/>
    <w:basedOn w:val="a0"/>
    <w:uiPriority w:val="99"/>
    <w:rsid w:val="00B8522A"/>
    <w:rPr>
      <w:rFonts w:ascii="Times New Roman" w:hAnsi="Times New Roman" w:cs="Times New Roman"/>
      <w:b/>
      <w:bCs/>
      <w:sz w:val="16"/>
      <w:szCs w:val="16"/>
    </w:rPr>
  </w:style>
  <w:style w:type="character" w:customStyle="1" w:styleId="FontStyle36">
    <w:name w:val="Font Style36"/>
    <w:basedOn w:val="a0"/>
    <w:uiPriority w:val="99"/>
    <w:rsid w:val="00B8522A"/>
    <w:rPr>
      <w:rFonts w:ascii="Bookman Old Style" w:hAnsi="Bookman Old Style" w:cs="Bookman Old Style"/>
      <w:i/>
      <w:iCs/>
      <w:sz w:val="14"/>
      <w:szCs w:val="14"/>
    </w:rPr>
  </w:style>
  <w:style w:type="character" w:customStyle="1" w:styleId="FontStyle41">
    <w:name w:val="Font Style41"/>
    <w:basedOn w:val="a0"/>
    <w:uiPriority w:val="99"/>
    <w:rsid w:val="00B8522A"/>
    <w:rPr>
      <w:rFonts w:ascii="Bookman Old Style" w:hAnsi="Bookman Old Style" w:cs="Bookman Old Style"/>
      <w:i/>
      <w:iCs/>
      <w:spacing w:val="-10"/>
      <w:sz w:val="16"/>
      <w:szCs w:val="16"/>
    </w:rPr>
  </w:style>
  <w:style w:type="paragraph" w:customStyle="1" w:styleId="Style8">
    <w:name w:val="Style8"/>
    <w:basedOn w:val="a"/>
    <w:uiPriority w:val="99"/>
    <w:rsid w:val="00B8522A"/>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B8522A"/>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B8522A"/>
    <w:rPr>
      <w:rFonts w:ascii="Bookman Old Style" w:hAnsi="Bookman Old Style" w:cs="Bookman Old Style"/>
      <w:sz w:val="16"/>
      <w:szCs w:val="16"/>
    </w:rPr>
  </w:style>
  <w:style w:type="paragraph" w:customStyle="1" w:styleId="Style18">
    <w:name w:val="Style18"/>
    <w:basedOn w:val="a"/>
    <w:uiPriority w:val="99"/>
    <w:rsid w:val="00B8522A"/>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B8522A"/>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B8522A"/>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B8522A"/>
    <w:rPr>
      <w:rFonts w:ascii="Bookman Old Style" w:hAnsi="Bookman Old Style" w:cs="Bookman Old Style"/>
      <w:b/>
      <w:bCs/>
      <w:sz w:val="14"/>
      <w:szCs w:val="14"/>
    </w:rPr>
  </w:style>
  <w:style w:type="character" w:customStyle="1" w:styleId="FontStyle51">
    <w:name w:val="Font Style51"/>
    <w:basedOn w:val="a0"/>
    <w:rsid w:val="00B8522A"/>
    <w:rPr>
      <w:rFonts w:ascii="Bookman Old Style" w:hAnsi="Bookman Old Style" w:cs="Bookman Old Style"/>
      <w:i/>
      <w:iCs/>
      <w:sz w:val="14"/>
      <w:szCs w:val="14"/>
    </w:rPr>
  </w:style>
  <w:style w:type="paragraph" w:customStyle="1" w:styleId="Style26">
    <w:name w:val="Style26"/>
    <w:basedOn w:val="a"/>
    <w:uiPriority w:val="99"/>
    <w:rsid w:val="00B8522A"/>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B8522A"/>
    <w:rPr>
      <w:rFonts w:ascii="Bookman Old Style" w:hAnsi="Bookman Old Style" w:cs="Bookman Old Style"/>
      <w:smallCaps/>
      <w:spacing w:val="20"/>
      <w:sz w:val="10"/>
      <w:szCs w:val="10"/>
    </w:rPr>
  </w:style>
  <w:style w:type="paragraph" w:customStyle="1" w:styleId="Style22">
    <w:name w:val="Style22"/>
    <w:basedOn w:val="a"/>
    <w:uiPriority w:val="99"/>
    <w:rsid w:val="00B8522A"/>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B8522A"/>
    <w:rPr>
      <w:rFonts w:ascii="Bookman Old Style" w:hAnsi="Bookman Old Style" w:cs="Bookman Old Style"/>
      <w:b/>
      <w:bCs/>
      <w:i/>
      <w:iCs/>
      <w:sz w:val="14"/>
      <w:szCs w:val="14"/>
    </w:rPr>
  </w:style>
  <w:style w:type="paragraph" w:customStyle="1" w:styleId="Style12">
    <w:name w:val="Style12"/>
    <w:basedOn w:val="a"/>
    <w:uiPriority w:val="99"/>
    <w:rsid w:val="00B8522A"/>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B8522A"/>
    <w:rPr>
      <w:rFonts w:ascii="Bookman Old Style" w:hAnsi="Bookman Old Style" w:cs="Bookman Old Style"/>
      <w:sz w:val="16"/>
      <w:szCs w:val="16"/>
    </w:rPr>
  </w:style>
  <w:style w:type="character" w:customStyle="1" w:styleId="FontStyle63">
    <w:name w:val="Font Style63"/>
    <w:basedOn w:val="a0"/>
    <w:uiPriority w:val="99"/>
    <w:rsid w:val="00B8522A"/>
    <w:rPr>
      <w:rFonts w:ascii="Bookman Old Style" w:hAnsi="Bookman Old Style" w:cs="Bookman Old Style"/>
      <w:b/>
      <w:bCs/>
      <w:spacing w:val="-20"/>
      <w:sz w:val="16"/>
      <w:szCs w:val="16"/>
    </w:rPr>
  </w:style>
  <w:style w:type="character" w:customStyle="1" w:styleId="FontStyle64">
    <w:name w:val="Font Style64"/>
    <w:basedOn w:val="a0"/>
    <w:uiPriority w:val="99"/>
    <w:rsid w:val="00B8522A"/>
    <w:rPr>
      <w:rFonts w:ascii="Arial Black" w:hAnsi="Arial Black" w:cs="Arial Black"/>
      <w:smallCaps/>
      <w:sz w:val="14"/>
      <w:szCs w:val="14"/>
    </w:rPr>
  </w:style>
  <w:style w:type="character" w:customStyle="1" w:styleId="FontStyle38">
    <w:name w:val="Font Style38"/>
    <w:basedOn w:val="a0"/>
    <w:uiPriority w:val="99"/>
    <w:rsid w:val="00B8522A"/>
    <w:rPr>
      <w:rFonts w:ascii="Arial Black" w:hAnsi="Arial Black" w:cs="Arial Black"/>
      <w:sz w:val="12"/>
      <w:szCs w:val="12"/>
    </w:rPr>
  </w:style>
  <w:style w:type="character" w:customStyle="1" w:styleId="FontStyle49">
    <w:name w:val="Font Style49"/>
    <w:rsid w:val="00B8522A"/>
    <w:rPr>
      <w:rFonts w:ascii="Arial Black" w:hAnsi="Arial Black" w:cs="Arial Black"/>
      <w:sz w:val="12"/>
      <w:szCs w:val="12"/>
    </w:rPr>
  </w:style>
  <w:style w:type="character" w:customStyle="1" w:styleId="115">
    <w:name w:val="Заголовок 1 Знак1"/>
    <w:basedOn w:val="a0"/>
    <w:uiPriority w:val="9"/>
    <w:rsid w:val="00B8522A"/>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B8522A"/>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B8522A"/>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B8522A"/>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B8522A"/>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B8522A"/>
    <w:rPr>
      <w:rFonts w:ascii="Times New Roman" w:eastAsia="Times New Roman" w:hAnsi="Times New Roman" w:cs="Times New Roman"/>
    </w:rPr>
  </w:style>
  <w:style w:type="character" w:customStyle="1" w:styleId="2f3">
    <w:name w:val="Нижний колонтитул Знак2"/>
    <w:basedOn w:val="a0"/>
    <w:uiPriority w:val="99"/>
    <w:rsid w:val="00B8522A"/>
    <w:rPr>
      <w:rFonts w:ascii="Times New Roman" w:eastAsia="Times New Roman" w:hAnsi="Times New Roman" w:cs="Times New Roman"/>
    </w:rPr>
  </w:style>
  <w:style w:type="character" w:customStyle="1" w:styleId="afff6">
    <w:name w:val="пж"/>
    <w:rsid w:val="00B8522A"/>
    <w:rPr>
      <w:b/>
      <w:bCs/>
      <w:i w:val="0"/>
      <w:iCs w:val="0"/>
      <w:color w:val="000000"/>
      <w14:textOutline w14:w="0" w14:cap="rnd" w14:cmpd="sng" w14:algn="ctr">
        <w14:noFill/>
        <w14:prstDash w14:val="solid"/>
        <w14:bevel/>
      </w14:textOutline>
    </w:rPr>
  </w:style>
  <w:style w:type="character" w:customStyle="1" w:styleId="afff7">
    <w:name w:val="курсив"/>
    <w:rsid w:val="00B8522A"/>
    <w:rPr>
      <w:b w:val="0"/>
      <w:bCs w:val="0"/>
      <w:i/>
      <w:iCs/>
    </w:rPr>
  </w:style>
  <w:style w:type="character" w:customStyle="1" w:styleId="afff8">
    <w:name w:val="пж курсив"/>
    <w:rsid w:val="00B8522A"/>
    <w:rPr>
      <w:b/>
      <w:bCs/>
      <w:i/>
      <w:iCs/>
    </w:rPr>
  </w:style>
  <w:style w:type="character" w:customStyle="1" w:styleId="afff9">
    <w:name w:val="Символ сноски"/>
    <w:rsid w:val="00B8522A"/>
  </w:style>
  <w:style w:type="character" w:customStyle="1" w:styleId="afffa">
    <w:name w:val="трекинг сноски"/>
    <w:rsid w:val="00B8522A"/>
  </w:style>
  <w:style w:type="character" w:customStyle="1" w:styleId="afffb">
    <w:name w:val="трекинг"/>
    <w:rsid w:val="00B8522A"/>
  </w:style>
  <w:style w:type="character" w:styleId="afffc">
    <w:name w:val="endnote reference"/>
    <w:rsid w:val="00B8522A"/>
    <w:rPr>
      <w:vertAlign w:val="superscript"/>
    </w:rPr>
  </w:style>
  <w:style w:type="character" w:customStyle="1" w:styleId="afffd">
    <w:name w:val="Символы концевой сноски"/>
    <w:rsid w:val="00B8522A"/>
  </w:style>
  <w:style w:type="paragraph" w:customStyle="1" w:styleId="1ff6">
    <w:name w:val="Название1"/>
    <w:basedOn w:val="a"/>
    <w:uiPriority w:val="10"/>
    <w:qFormat/>
    <w:rsid w:val="00B8522A"/>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B8522A"/>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B8522A"/>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B8522A"/>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B8522A"/>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B8522A"/>
    <w:pPr>
      <w:ind w:left="340" w:firstLine="0"/>
    </w:pPr>
  </w:style>
  <w:style w:type="paragraph" w:customStyle="1" w:styleId="2f4">
    <w:name w:val="заголовок 2"/>
    <w:basedOn w:val="afffe"/>
    <w:link w:val="2f5"/>
    <w:rsid w:val="00B8522A"/>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B8522A"/>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B8522A"/>
    <w:pPr>
      <w:tabs>
        <w:tab w:val="left" w:pos="510"/>
      </w:tabs>
      <w:spacing w:line="194" w:lineRule="atLeast"/>
      <w:ind w:left="340" w:firstLine="0"/>
    </w:pPr>
  </w:style>
  <w:style w:type="paragraph" w:customStyle="1" w:styleId="affff4">
    <w:name w:val="сноски"/>
    <w:basedOn w:val="afffe"/>
    <w:uiPriority w:val="99"/>
    <w:rsid w:val="00B8522A"/>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B8522A"/>
    <w:pPr>
      <w:spacing w:before="283" w:after="170" w:line="302" w:lineRule="atLeast"/>
      <w:jc w:val="center"/>
    </w:pPr>
    <w:rPr>
      <w:b/>
      <w:bCs/>
      <w:sz w:val="25"/>
      <w:szCs w:val="25"/>
      <w:lang w:val="ru-RU"/>
    </w:rPr>
  </w:style>
  <w:style w:type="paragraph" w:customStyle="1" w:styleId="affff5">
    <w:name w:val="[основной абзац]"/>
    <w:basedOn w:val="afffe"/>
    <w:rsid w:val="00B8522A"/>
  </w:style>
  <w:style w:type="paragraph" w:customStyle="1" w:styleId="affff6">
    <w:name w:val="доп текст таблица"/>
    <w:basedOn w:val="afffe"/>
    <w:uiPriority w:val="99"/>
    <w:rsid w:val="00B8522A"/>
    <w:pPr>
      <w:spacing w:line="213" w:lineRule="atLeast"/>
      <w:ind w:left="113" w:right="113"/>
      <w:jc w:val="both"/>
    </w:pPr>
    <w:rPr>
      <w:sz w:val="19"/>
      <w:szCs w:val="19"/>
      <w:lang w:val="ru-RU"/>
    </w:rPr>
  </w:style>
  <w:style w:type="paragraph" w:customStyle="1" w:styleId="affff7">
    <w:name w:val="Содержимое таблицы"/>
    <w:basedOn w:val="a"/>
    <w:rsid w:val="00B8522A"/>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B8522A"/>
    <w:pPr>
      <w:jc w:val="center"/>
    </w:pPr>
    <w:rPr>
      <w:b/>
      <w:bCs/>
    </w:rPr>
  </w:style>
  <w:style w:type="paragraph" w:customStyle="1" w:styleId="52">
    <w:name w:val="заголовок 5"/>
    <w:basedOn w:val="afffe"/>
    <w:uiPriority w:val="99"/>
    <w:rsid w:val="00B8522A"/>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B8522A"/>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B8522A"/>
    <w:pPr>
      <w:spacing w:before="283"/>
    </w:pPr>
    <w:rPr>
      <w:spacing w:val="-4"/>
    </w:rPr>
  </w:style>
  <w:style w:type="paragraph" w:customStyle="1" w:styleId="affff9">
    <w:name w:val="галка мелкий кегель"/>
    <w:basedOn w:val="affff3"/>
    <w:uiPriority w:val="99"/>
    <w:rsid w:val="00B8522A"/>
    <w:pPr>
      <w:ind w:left="737"/>
    </w:pPr>
  </w:style>
  <w:style w:type="paragraph" w:customStyle="1" w:styleId="PreformattedText">
    <w:name w:val="Preformatted Text"/>
    <w:basedOn w:val="a"/>
    <w:rsid w:val="00B8522A"/>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B8522A"/>
  </w:style>
  <w:style w:type="character" w:customStyle="1" w:styleId="Snoska">
    <w:name w:val="Snoska"/>
    <w:rsid w:val="00B8522A"/>
    <w:rPr>
      <w:rFonts w:ascii="SchoolBookCSanPin" w:eastAsia="SchoolBookCSanPin" w:hAnsi="SchoolBookCSanPin" w:cs="SchoolBookCSanPin"/>
      <w:sz w:val="17"/>
      <w:szCs w:val="17"/>
      <w:lang w:val="ru-RU"/>
    </w:rPr>
  </w:style>
  <w:style w:type="character" w:customStyle="1" w:styleId="TABLZAG">
    <w:name w:val="TABL_ZAG"/>
    <w:rsid w:val="00B8522A"/>
  </w:style>
  <w:style w:type="paragraph" w:customStyle="1" w:styleId="03">
    <w:name w:val="Стиль03"/>
    <w:basedOn w:val="a5"/>
    <w:link w:val="030"/>
    <w:qFormat/>
    <w:rsid w:val="00B8522A"/>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B8522A"/>
    <w:pPr>
      <w:spacing w:after="0" w:line="360" w:lineRule="auto"/>
    </w:pPr>
    <w:rPr>
      <w:rFonts w:ascii="Calibri" w:hAnsi="Calibri" w:cs="Calibri"/>
      <w:color w:val="auto"/>
      <w:sz w:val="32"/>
      <w:szCs w:val="32"/>
    </w:rPr>
  </w:style>
  <w:style w:type="character" w:customStyle="1" w:styleId="030">
    <w:name w:val="Стиль03 Знак"/>
    <w:link w:val="03"/>
    <w:rsid w:val="00B8522A"/>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B8522A"/>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B8522A"/>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B8522A"/>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B8522A"/>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B8522A"/>
    <w:pPr>
      <w:spacing w:before="0" w:after="0" w:line="360" w:lineRule="auto"/>
    </w:pPr>
    <w:rPr>
      <w:rFonts w:ascii="Calibri" w:hAnsi="Calibri" w:cs="Calibri"/>
      <w:color w:val="auto"/>
      <w:sz w:val="28"/>
      <w:szCs w:val="28"/>
    </w:rPr>
  </w:style>
  <w:style w:type="character" w:customStyle="1" w:styleId="2f5">
    <w:name w:val="заголовок 2 Знак"/>
    <w:link w:val="2f4"/>
    <w:rsid w:val="00B8522A"/>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B8522A"/>
    <w:rPr>
      <w:rFonts w:ascii="Calibri" w:eastAsia="FreeSetC" w:hAnsi="Calibri" w:cs="Calibri"/>
      <w:b/>
      <w:bCs/>
      <w:color w:val="595959"/>
      <w:kern w:val="1"/>
      <w:sz w:val="28"/>
      <w:szCs w:val="28"/>
      <w:lang w:eastAsia="hi-IN" w:bidi="hi-IN"/>
    </w:rPr>
  </w:style>
  <w:style w:type="character" w:customStyle="1" w:styleId="3d">
    <w:name w:val="Стиль3 Знак"/>
    <w:link w:val="3c"/>
    <w:rsid w:val="00B8522A"/>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B8522A"/>
    <w:rPr>
      <w:color w:val="800080"/>
      <w:u w:val="single"/>
    </w:rPr>
  </w:style>
  <w:style w:type="paragraph" w:customStyle="1" w:styleId="218">
    <w:name w:val="Заголовок 21"/>
    <w:basedOn w:val="a"/>
    <w:uiPriority w:val="9"/>
    <w:qFormat/>
    <w:rsid w:val="00B8522A"/>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B8522A"/>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B8522A"/>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B8522A"/>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B8522A"/>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B8522A"/>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B8522A"/>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B8522A"/>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B8522A"/>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B8522A"/>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B8522A"/>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B8522A"/>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B8522A"/>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B8522A"/>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B8522A"/>
    <w:pPr>
      <w:spacing w:line="213" w:lineRule="atLeast"/>
      <w:ind w:left="113" w:right="113"/>
      <w:jc w:val="both"/>
      <w:textAlignment w:val="auto"/>
    </w:pPr>
    <w:rPr>
      <w:kern w:val="2"/>
      <w:sz w:val="19"/>
      <w:szCs w:val="19"/>
      <w:lang w:val="ru-RU"/>
    </w:rPr>
  </w:style>
  <w:style w:type="character" w:customStyle="1" w:styleId="Hyperlink0">
    <w:name w:val="Hyperlink.0"/>
    <w:basedOn w:val="a0"/>
    <w:rsid w:val="00B8522A"/>
    <w:rPr>
      <w:color w:val="0070C0"/>
      <w:u w:val="single" w:color="0070C0"/>
      <w:lang w:val="en-US"/>
    </w:rPr>
  </w:style>
  <w:style w:type="character" w:customStyle="1" w:styleId="FontStyle46">
    <w:name w:val="Font Style46"/>
    <w:uiPriority w:val="99"/>
    <w:rsid w:val="00B8522A"/>
    <w:rPr>
      <w:rFonts w:ascii="Times New Roman" w:hAnsi="Times New Roman" w:cs="Times New Roman" w:hint="default"/>
      <w:color w:val="000000"/>
      <w:sz w:val="22"/>
      <w:szCs w:val="22"/>
    </w:rPr>
  </w:style>
  <w:style w:type="character" w:customStyle="1" w:styleId="snoskazifra">
    <w:name w:val="snoska zifra"/>
    <w:rsid w:val="00B8522A"/>
    <w:rPr>
      <w:position w:val="1"/>
      <w:sz w:val="22"/>
      <w:szCs w:val="22"/>
    </w:rPr>
  </w:style>
  <w:style w:type="character" w:customStyle="1" w:styleId="affffb">
    <w:name w:val="ч"/>
    <w:rsid w:val="00B8522A"/>
    <w:rPr>
      <w:caps w:val="0"/>
      <w:smallCaps w:val="0"/>
    </w:rPr>
  </w:style>
  <w:style w:type="paragraph" w:customStyle="1" w:styleId="315">
    <w:name w:val="Заголовок 31"/>
    <w:basedOn w:val="a"/>
    <w:next w:val="a"/>
    <w:uiPriority w:val="9"/>
    <w:qFormat/>
    <w:rsid w:val="00B8522A"/>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B8522A"/>
    <w:rPr>
      <w:sz w:val="28"/>
      <w:shd w:val="clear" w:color="auto" w:fill="FFFFFF"/>
    </w:rPr>
  </w:style>
  <w:style w:type="paragraph" w:customStyle="1" w:styleId="2f9">
    <w:name w:val="Основной текст (2)"/>
    <w:basedOn w:val="a"/>
    <w:link w:val="2f8"/>
    <w:uiPriority w:val="99"/>
    <w:rsid w:val="00B8522A"/>
    <w:pPr>
      <w:widowControl w:val="0"/>
      <w:shd w:val="clear" w:color="auto" w:fill="FFFFFF"/>
      <w:spacing w:after="240" w:line="322" w:lineRule="exact"/>
    </w:pPr>
    <w:rPr>
      <w:sz w:val="28"/>
    </w:rPr>
  </w:style>
  <w:style w:type="character" w:customStyle="1" w:styleId="snippet-info">
    <w:name w:val="snippet-info"/>
    <w:basedOn w:val="a0"/>
    <w:rsid w:val="00B8522A"/>
  </w:style>
  <w:style w:type="character" w:customStyle="1" w:styleId="fontstyle01">
    <w:name w:val="fontstyle01"/>
    <w:basedOn w:val="a0"/>
    <w:rsid w:val="00B8522A"/>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B8522A"/>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B8522A"/>
    <w:rPr>
      <w:rFonts w:ascii="Cambria" w:eastAsia="Times New Roman" w:hAnsi="Cambria" w:cs="Times New Roman" w:hint="default"/>
      <w:b/>
      <w:bCs/>
      <w:color w:val="4F81BD"/>
    </w:rPr>
  </w:style>
  <w:style w:type="character" w:customStyle="1" w:styleId="1ffd">
    <w:name w:val="Название Знак1"/>
    <w:basedOn w:val="a0"/>
    <w:uiPriority w:val="10"/>
    <w:rsid w:val="00B8522A"/>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B8522A"/>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B8522A"/>
    <w:rPr>
      <w:i/>
      <w:iCs/>
      <w:color w:val="000000"/>
    </w:rPr>
  </w:style>
  <w:style w:type="character" w:customStyle="1" w:styleId="410">
    <w:name w:val="Заголовок 4 Знак1"/>
    <w:basedOn w:val="a0"/>
    <w:uiPriority w:val="9"/>
    <w:semiHidden/>
    <w:rsid w:val="00B8522A"/>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B8522A"/>
    <w:rPr>
      <w:rFonts w:ascii="Cambria" w:eastAsia="Times New Roman" w:hAnsi="Cambria" w:cs="Times New Roman" w:hint="default"/>
      <w:color w:val="243F60"/>
    </w:rPr>
  </w:style>
  <w:style w:type="character" w:customStyle="1" w:styleId="610">
    <w:name w:val="Заголовок 6 Знак1"/>
    <w:basedOn w:val="a0"/>
    <w:uiPriority w:val="9"/>
    <w:semiHidden/>
    <w:rsid w:val="00B8522A"/>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B8522A"/>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B8522A"/>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B8522A"/>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B8522A"/>
    <w:rPr>
      <w:b/>
      <w:bCs/>
      <w:i/>
      <w:iCs/>
      <w:color w:val="4F81BD"/>
    </w:rPr>
  </w:style>
  <w:style w:type="table" w:customStyle="1" w:styleId="116">
    <w:name w:val="Светлая заливка11"/>
    <w:basedOn w:val="a1"/>
    <w:uiPriority w:val="60"/>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B8522A"/>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B8522A"/>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B8522A"/>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B8522A"/>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B8522A"/>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B8522A"/>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B8522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B8522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B8522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B8522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B8522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B8522A"/>
  </w:style>
  <w:style w:type="table" w:customStyle="1" w:styleId="TableNormal4">
    <w:name w:val="Table Normal4"/>
    <w:uiPriority w:val="2"/>
    <w:semiHidden/>
    <w:unhideWhenUsed/>
    <w:qFormat/>
    <w:rsid w:val="00B85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B8522A"/>
  </w:style>
  <w:style w:type="table" w:customStyle="1" w:styleId="TableNormal5">
    <w:name w:val="Table Normal5"/>
    <w:uiPriority w:val="2"/>
    <w:semiHidden/>
    <w:unhideWhenUsed/>
    <w:qFormat/>
    <w:rsid w:val="00B852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B8522A"/>
  </w:style>
  <w:style w:type="table" w:customStyle="1" w:styleId="11d">
    <w:name w:val="Сетка таблицы11"/>
    <w:basedOn w:val="a1"/>
    <w:next w:val="ac"/>
    <w:uiPriority w:val="99"/>
    <w:rsid w:val="00B8522A"/>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B8522A"/>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B8522A"/>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B8522A"/>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B8522A"/>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B8522A"/>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B8522A"/>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B8522A"/>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B8522A"/>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B8522A"/>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B852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B8522A"/>
    <w:rPr>
      <w:color w:val="0563C1" w:themeColor="hyperlink"/>
      <w:u w:val="single"/>
    </w:rPr>
  </w:style>
  <w:style w:type="paragraph" w:styleId="afc">
    <w:name w:val="Subtitle"/>
    <w:basedOn w:val="a"/>
    <w:next w:val="a"/>
    <w:link w:val="afb"/>
    <w:uiPriority w:val="11"/>
    <w:qFormat/>
    <w:rsid w:val="00B8522A"/>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B8522A"/>
    <w:rPr>
      <w:rFonts w:eastAsiaTheme="minorEastAsia"/>
      <w:color w:val="5A5A5A" w:themeColor="text1" w:themeTint="A5"/>
      <w:spacing w:val="15"/>
    </w:rPr>
  </w:style>
  <w:style w:type="paragraph" w:styleId="24">
    <w:name w:val="Body Text 2"/>
    <w:basedOn w:val="a"/>
    <w:link w:val="21b"/>
    <w:uiPriority w:val="99"/>
    <w:semiHidden/>
    <w:unhideWhenUsed/>
    <w:rsid w:val="00B8522A"/>
    <w:pPr>
      <w:spacing w:after="120" w:line="480" w:lineRule="auto"/>
    </w:pPr>
  </w:style>
  <w:style w:type="character" w:customStyle="1" w:styleId="21b">
    <w:name w:val="Основной текст 2 Знак1"/>
    <w:basedOn w:val="a0"/>
    <w:link w:val="24"/>
    <w:uiPriority w:val="99"/>
    <w:semiHidden/>
    <w:rsid w:val="00B8522A"/>
  </w:style>
  <w:style w:type="paragraph" w:styleId="34">
    <w:name w:val="Body Text 3"/>
    <w:basedOn w:val="a"/>
    <w:link w:val="317"/>
    <w:uiPriority w:val="99"/>
    <w:semiHidden/>
    <w:unhideWhenUsed/>
    <w:rsid w:val="00B8522A"/>
    <w:pPr>
      <w:spacing w:after="120"/>
    </w:pPr>
    <w:rPr>
      <w:sz w:val="16"/>
      <w:szCs w:val="16"/>
    </w:rPr>
  </w:style>
  <w:style w:type="character" w:customStyle="1" w:styleId="317">
    <w:name w:val="Основной текст 3 Знак1"/>
    <w:basedOn w:val="a0"/>
    <w:link w:val="34"/>
    <w:uiPriority w:val="99"/>
    <w:semiHidden/>
    <w:rsid w:val="00B8522A"/>
    <w:rPr>
      <w:sz w:val="16"/>
      <w:szCs w:val="16"/>
    </w:rPr>
  </w:style>
  <w:style w:type="paragraph" w:styleId="afd">
    <w:name w:val="List"/>
    <w:basedOn w:val="a"/>
    <w:uiPriority w:val="99"/>
    <w:semiHidden/>
    <w:unhideWhenUsed/>
    <w:rsid w:val="00B8522A"/>
    <w:pPr>
      <w:ind w:left="283" w:hanging="283"/>
      <w:contextualSpacing/>
    </w:pPr>
  </w:style>
  <w:style w:type="paragraph" w:styleId="26">
    <w:name w:val="List 2"/>
    <w:basedOn w:val="a"/>
    <w:uiPriority w:val="99"/>
    <w:semiHidden/>
    <w:unhideWhenUsed/>
    <w:rsid w:val="00B8522A"/>
    <w:pPr>
      <w:ind w:left="566" w:hanging="283"/>
      <w:contextualSpacing/>
    </w:pPr>
  </w:style>
  <w:style w:type="paragraph" w:styleId="36">
    <w:name w:val="List 3"/>
    <w:basedOn w:val="a"/>
    <w:uiPriority w:val="99"/>
    <w:semiHidden/>
    <w:unhideWhenUsed/>
    <w:rsid w:val="00B8522A"/>
    <w:pPr>
      <w:ind w:left="849" w:hanging="283"/>
      <w:contextualSpacing/>
    </w:pPr>
  </w:style>
  <w:style w:type="paragraph" w:styleId="afe">
    <w:name w:val="List Bullet"/>
    <w:basedOn w:val="a"/>
    <w:uiPriority w:val="99"/>
    <w:semiHidden/>
    <w:unhideWhenUsed/>
    <w:rsid w:val="00B8522A"/>
    <w:pPr>
      <w:numPr>
        <w:numId w:val="1"/>
      </w:numPr>
      <w:contextualSpacing/>
    </w:pPr>
  </w:style>
  <w:style w:type="paragraph" w:styleId="27">
    <w:name w:val="List Bullet 2"/>
    <w:basedOn w:val="a"/>
    <w:uiPriority w:val="99"/>
    <w:semiHidden/>
    <w:unhideWhenUsed/>
    <w:rsid w:val="00B8522A"/>
    <w:pPr>
      <w:numPr>
        <w:numId w:val="2"/>
      </w:numPr>
      <w:contextualSpacing/>
    </w:pPr>
  </w:style>
  <w:style w:type="paragraph" w:styleId="37">
    <w:name w:val="List Bullet 3"/>
    <w:basedOn w:val="a"/>
    <w:uiPriority w:val="99"/>
    <w:semiHidden/>
    <w:unhideWhenUsed/>
    <w:rsid w:val="00B8522A"/>
    <w:pPr>
      <w:numPr>
        <w:numId w:val="3"/>
      </w:numPr>
      <w:contextualSpacing/>
    </w:pPr>
  </w:style>
  <w:style w:type="paragraph" w:styleId="aff">
    <w:name w:val="List Number"/>
    <w:basedOn w:val="a"/>
    <w:uiPriority w:val="99"/>
    <w:semiHidden/>
    <w:unhideWhenUsed/>
    <w:rsid w:val="00B8522A"/>
    <w:pPr>
      <w:numPr>
        <w:numId w:val="4"/>
      </w:numPr>
      <w:contextualSpacing/>
    </w:pPr>
  </w:style>
  <w:style w:type="paragraph" w:styleId="28">
    <w:name w:val="List Number 2"/>
    <w:basedOn w:val="a"/>
    <w:uiPriority w:val="99"/>
    <w:semiHidden/>
    <w:unhideWhenUsed/>
    <w:rsid w:val="00B8522A"/>
    <w:pPr>
      <w:numPr>
        <w:numId w:val="5"/>
      </w:numPr>
      <w:contextualSpacing/>
    </w:pPr>
  </w:style>
  <w:style w:type="paragraph" w:styleId="38">
    <w:name w:val="List Number 3"/>
    <w:basedOn w:val="a"/>
    <w:uiPriority w:val="99"/>
    <w:semiHidden/>
    <w:unhideWhenUsed/>
    <w:rsid w:val="00B8522A"/>
    <w:pPr>
      <w:numPr>
        <w:numId w:val="6"/>
      </w:numPr>
      <w:contextualSpacing/>
    </w:pPr>
  </w:style>
  <w:style w:type="paragraph" w:styleId="aff0">
    <w:name w:val="List Continue"/>
    <w:basedOn w:val="a"/>
    <w:uiPriority w:val="99"/>
    <w:semiHidden/>
    <w:unhideWhenUsed/>
    <w:rsid w:val="00B8522A"/>
    <w:pPr>
      <w:spacing w:after="120"/>
      <w:ind w:left="283"/>
      <w:contextualSpacing/>
    </w:pPr>
  </w:style>
  <w:style w:type="paragraph" w:styleId="29">
    <w:name w:val="List Continue 2"/>
    <w:basedOn w:val="a"/>
    <w:uiPriority w:val="99"/>
    <w:semiHidden/>
    <w:unhideWhenUsed/>
    <w:rsid w:val="00B8522A"/>
    <w:pPr>
      <w:spacing w:after="120"/>
      <w:ind w:left="566"/>
      <w:contextualSpacing/>
    </w:pPr>
  </w:style>
  <w:style w:type="paragraph" w:styleId="39">
    <w:name w:val="List Continue 3"/>
    <w:basedOn w:val="a"/>
    <w:uiPriority w:val="99"/>
    <w:semiHidden/>
    <w:unhideWhenUsed/>
    <w:rsid w:val="00B8522A"/>
    <w:pPr>
      <w:spacing w:after="120"/>
      <w:ind w:left="849"/>
      <w:contextualSpacing/>
    </w:pPr>
  </w:style>
  <w:style w:type="paragraph" w:styleId="aff1">
    <w:name w:val="macro"/>
    <w:link w:val="1fff0"/>
    <w:uiPriority w:val="99"/>
    <w:semiHidden/>
    <w:unhideWhenUsed/>
    <w:rsid w:val="00B8522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B8522A"/>
    <w:rPr>
      <w:rFonts w:ascii="Consolas" w:hAnsi="Consolas"/>
      <w:sz w:val="20"/>
      <w:szCs w:val="20"/>
    </w:rPr>
  </w:style>
  <w:style w:type="paragraph" w:styleId="2b">
    <w:name w:val="Quote"/>
    <w:basedOn w:val="a"/>
    <w:next w:val="a"/>
    <w:link w:val="2a"/>
    <w:uiPriority w:val="29"/>
    <w:qFormat/>
    <w:rsid w:val="00B8522A"/>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B8522A"/>
    <w:rPr>
      <w:i/>
      <w:iCs/>
      <w:color w:val="404040" w:themeColor="text1" w:themeTint="BF"/>
    </w:rPr>
  </w:style>
  <w:style w:type="paragraph" w:styleId="aff4">
    <w:name w:val="Intense Quote"/>
    <w:basedOn w:val="a"/>
    <w:next w:val="a"/>
    <w:link w:val="aff3"/>
    <w:uiPriority w:val="30"/>
    <w:qFormat/>
    <w:rsid w:val="00B8522A"/>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B8522A"/>
    <w:rPr>
      <w:i/>
      <w:iCs/>
      <w:color w:val="5B9BD5" w:themeColor="accent1"/>
    </w:rPr>
  </w:style>
  <w:style w:type="character" w:styleId="afffff">
    <w:name w:val="Subtle Emphasis"/>
    <w:basedOn w:val="a0"/>
    <w:uiPriority w:val="19"/>
    <w:qFormat/>
    <w:rsid w:val="00B8522A"/>
    <w:rPr>
      <w:i/>
      <w:iCs/>
      <w:color w:val="404040" w:themeColor="text1" w:themeTint="BF"/>
    </w:rPr>
  </w:style>
  <w:style w:type="character" w:styleId="afffff0">
    <w:name w:val="Intense Emphasis"/>
    <w:basedOn w:val="a0"/>
    <w:uiPriority w:val="21"/>
    <w:qFormat/>
    <w:rsid w:val="00B8522A"/>
    <w:rPr>
      <w:i/>
      <w:iCs/>
      <w:color w:val="5B9BD5" w:themeColor="accent1"/>
    </w:rPr>
  </w:style>
  <w:style w:type="character" w:styleId="afffff1">
    <w:name w:val="Subtle Reference"/>
    <w:basedOn w:val="a0"/>
    <w:uiPriority w:val="31"/>
    <w:qFormat/>
    <w:rsid w:val="00B8522A"/>
    <w:rPr>
      <w:smallCaps/>
      <w:color w:val="5A5A5A" w:themeColor="text1" w:themeTint="A5"/>
    </w:rPr>
  </w:style>
  <w:style w:type="character" w:styleId="afffff2">
    <w:name w:val="Intense Reference"/>
    <w:basedOn w:val="a0"/>
    <w:uiPriority w:val="32"/>
    <w:qFormat/>
    <w:rsid w:val="00B8522A"/>
    <w:rPr>
      <w:b/>
      <w:bCs/>
      <w:smallCaps/>
      <w:color w:val="5B9BD5" w:themeColor="accent1"/>
      <w:spacing w:val="5"/>
    </w:rPr>
  </w:style>
  <w:style w:type="table" w:styleId="aff6">
    <w:name w:val="Light Shading"/>
    <w:basedOn w:val="a1"/>
    <w:uiPriority w:val="60"/>
    <w:semiHidden/>
    <w:unhideWhenUsed/>
    <w:rsid w:val="00B852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B8522A"/>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B8522A"/>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B8522A"/>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B8522A"/>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B8522A"/>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B8522A"/>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B852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B8522A"/>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B8522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B8522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B8522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B8522A"/>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B8522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B852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B8522A"/>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B8522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B8522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B8522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B8522A"/>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B8522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B852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B8522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B8522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B8522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B8522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B8522A"/>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B8522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B852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B8522A"/>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B852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B8522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B8522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B8522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B8522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B8522A"/>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B8522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B852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B852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B8522A"/>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B8522A"/>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B8522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B852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B8522A"/>
    <w:pPr>
      <w:spacing w:line="240" w:lineRule="auto"/>
    </w:pPr>
    <w:rPr>
      <w:sz w:val="20"/>
      <w:szCs w:val="20"/>
    </w:rPr>
  </w:style>
  <w:style w:type="character" w:customStyle="1" w:styleId="1fff1">
    <w:name w:val="Текст примечания Знак1"/>
    <w:basedOn w:val="a0"/>
    <w:link w:val="affe"/>
    <w:uiPriority w:val="99"/>
    <w:semiHidden/>
    <w:rsid w:val="00B8522A"/>
    <w:rPr>
      <w:sz w:val="20"/>
      <w:szCs w:val="20"/>
    </w:rPr>
  </w:style>
  <w:style w:type="paragraph" w:styleId="afff1">
    <w:name w:val="annotation subject"/>
    <w:basedOn w:val="affe"/>
    <w:next w:val="affe"/>
    <w:link w:val="afff0"/>
    <w:uiPriority w:val="99"/>
    <w:semiHidden/>
    <w:unhideWhenUsed/>
    <w:rsid w:val="00B8522A"/>
    <w:rPr>
      <w:rFonts w:eastAsia="Times New Roman"/>
      <w:b/>
      <w:bCs/>
    </w:rPr>
  </w:style>
  <w:style w:type="character" w:customStyle="1" w:styleId="1fff2">
    <w:name w:val="Тема примечания Знак1"/>
    <w:basedOn w:val="1fff1"/>
    <w:link w:val="afff1"/>
    <w:uiPriority w:val="99"/>
    <w:semiHidden/>
    <w:rsid w:val="00B852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numi.ru/3130" TargetMode="External"/><Relationship Id="rId117" Type="http://schemas.openxmlformats.org/officeDocument/2006/relationships/hyperlink" Target="http://viki.rdf.ru/" TargetMode="External"/><Relationship Id="rId21" Type="http://schemas.openxmlformats.org/officeDocument/2006/relationships/hyperlink" Target="http://www.nachalka.com/photo" TargetMode="External"/><Relationship Id="rId42" Type="http://schemas.openxmlformats.org/officeDocument/2006/relationships/hyperlink" Target="http://www.n-shkola.ru/" TargetMode="External"/><Relationship Id="rId47" Type="http://schemas.openxmlformats.org/officeDocument/2006/relationships/hyperlink" Target="http://nachalka.info/" TargetMode="External"/><Relationship Id="rId63" Type="http://schemas.openxmlformats.org/officeDocument/2006/relationships/hyperlink" Target="http://www.4stupeni.ru/" TargetMode="External"/><Relationship Id="rId68" Type="http://schemas.openxmlformats.org/officeDocument/2006/relationships/hyperlink" Target="http://suhin.narod.ru/" TargetMode="External"/><Relationship Id="rId84" Type="http://schemas.openxmlformats.org/officeDocument/2006/relationships/hyperlink" Target="http://nsc.1september.ru/" TargetMode="External"/><Relationship Id="rId89" Type="http://schemas.openxmlformats.org/officeDocument/2006/relationships/hyperlink" Target="http://window.edu.ru/" TargetMode="External"/><Relationship Id="rId112" Type="http://schemas.openxmlformats.org/officeDocument/2006/relationships/hyperlink" Target="http://www.openclass.ru/" TargetMode="External"/><Relationship Id="rId133" Type="http://schemas.openxmlformats.org/officeDocument/2006/relationships/hyperlink" Target="http://www.advise.ru/" TargetMode="External"/><Relationship Id="rId16" Type="http://schemas.openxmlformats.org/officeDocument/2006/relationships/hyperlink" Target="http://www.zavuch.info/" TargetMode="External"/><Relationship Id="rId107"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32" Type="http://schemas.openxmlformats.org/officeDocument/2006/relationships/hyperlink" Target="http://www.proshkolu.ru/" TargetMode="External"/><Relationship Id="rId37" Type="http://schemas.openxmlformats.org/officeDocument/2006/relationships/hyperlink" Target="http://www.advise.ru/" TargetMode="External"/><Relationship Id="rId53" Type="http://schemas.openxmlformats.org/officeDocument/2006/relationships/hyperlink" Target="http://viki.rdf.ru/" TargetMode="External"/><Relationship Id="rId58" Type="http://schemas.openxmlformats.org/officeDocument/2006/relationships/hyperlink" Target="http://avtatuzova.ru/" TargetMode="External"/><Relationship Id="rId74" Type="http://schemas.openxmlformats.org/officeDocument/2006/relationships/hyperlink" Target="http://www.n-shkola.ru/" TargetMode="External"/><Relationship Id="rId79" Type="http://schemas.openxmlformats.org/officeDocument/2006/relationships/hyperlink" Target="http://nachalka.info/" TargetMode="External"/><Relationship Id="rId102" Type="http://schemas.openxmlformats.org/officeDocument/2006/relationships/hyperlink" Target="http://konkurs-kenguru.ru/" TargetMode="External"/><Relationship Id="rId123" Type="http://schemas.openxmlformats.org/officeDocument/2006/relationships/hyperlink" Target="http://numi.ru/3130" TargetMode="External"/><Relationship Id="rId128" Type="http://schemas.openxmlformats.org/officeDocument/2006/relationships/hyperlink" Target="http://trudovik.ucoz.ua/" TargetMode="External"/><Relationship Id="rId5" Type="http://schemas.openxmlformats.org/officeDocument/2006/relationships/footer" Target="footer1.xml"/><Relationship Id="rId90" Type="http://schemas.openxmlformats.org/officeDocument/2006/relationships/hyperlink" Target="http://avtatuzova.ru/" TargetMode="External"/><Relationship Id="rId95" Type="http://schemas.openxmlformats.org/officeDocument/2006/relationships/hyperlink" Target="http://www.4stupeni.ru/" TargetMode="External"/><Relationship Id="rId14" Type="http://schemas.openxmlformats.org/officeDocument/2006/relationships/hyperlink" Target="http://nachalka.info/" TargetMode="External"/><Relationship Id="rId22" Type="http://schemas.openxmlformats.org/officeDocument/2006/relationships/hyperlink" Target="http://eor-np.ru/" TargetMode="External"/><Relationship Id="rId27" Type="http://schemas.openxmlformats.org/officeDocument/2006/relationships/hyperlink" Target="http://www.metodkabinet.eu/" TargetMode="External"/><Relationship Id="rId30" Type="http://schemas.openxmlformats.org/officeDocument/2006/relationships/hyperlink" Target="http://www.4stupeni.ru/" TargetMode="External"/><Relationship Id="rId35" Type="http://schemas.openxmlformats.org/officeDocument/2006/relationships/hyperlink" Target="http://www.openworld.ru/" TargetMode="External"/><Relationship Id="rId43" Type="http://schemas.openxmlformats.org/officeDocument/2006/relationships/hyperlink" Target="http://school-collection.edu.ru/" TargetMode="External"/><Relationship Id="rId48" Type="http://schemas.openxmlformats.org/officeDocument/2006/relationships/hyperlink" Target="http://www.openclass.ru/" TargetMode="External"/><Relationship Id="rId56" Type="http://schemas.openxmlformats.org/officeDocument/2006/relationships/hyperlink" Target="http://www.mobintech.ru/" TargetMode="External"/><Relationship Id="rId64" Type="http://schemas.openxmlformats.org/officeDocument/2006/relationships/hyperlink" Target="http://trudovik.ucoz.ua/" TargetMode="External"/><Relationship Id="rId69" Type="http://schemas.openxmlformats.org/officeDocument/2006/relationships/hyperlink" Target="http://www.advise.ru/" TargetMode="External"/><Relationship Id="rId77" Type="http://schemas.openxmlformats.org/officeDocument/2006/relationships/hyperlink" Target="http://www.uchportal.ru/" TargetMode="External"/><Relationship Id="rId100" Type="http://schemas.openxmlformats.org/officeDocument/2006/relationships/hyperlink" Target="http://suhin.narod.ru/" TargetMode="External"/><Relationship Id="rId105" Type="http://schemas.openxmlformats.org/officeDocument/2006/relationships/hyperlink" Target="http://clow.ru/" TargetMode="External"/><Relationship Id="rId113" Type="http://schemas.openxmlformats.org/officeDocument/2006/relationships/hyperlink" Target="http://www.zavuch.info/" TargetMode="External"/><Relationship Id="rId118" Type="http://schemas.openxmlformats.org/officeDocument/2006/relationships/hyperlink" Target="http://www.nachalka.com/photo" TargetMode="External"/><Relationship Id="rId126" Type="http://schemas.openxmlformats.org/officeDocument/2006/relationships/hyperlink" Target="http://musabiqe.edu.az/" TargetMode="External"/><Relationship Id="rId134" Type="http://schemas.openxmlformats.org/officeDocument/2006/relationships/hyperlink" Target="http://konkurs-kenguru.ru/" TargetMode="External"/><Relationship Id="rId8" Type="http://schemas.openxmlformats.org/officeDocument/2006/relationships/hyperlink" Target="http://clow.ru/" TargetMode="External"/><Relationship Id="rId51" Type="http://schemas.openxmlformats.org/officeDocument/2006/relationships/hyperlink" Target="http://www.solnet.ee/" TargetMode="External"/><Relationship Id="rId72" Type="http://schemas.openxmlformats.org/officeDocument/2006/relationships/hyperlink" Target="http://elementy.ru/email" TargetMode="External"/><Relationship Id="rId80" Type="http://schemas.openxmlformats.org/officeDocument/2006/relationships/hyperlink" Target="http://www.openclass.ru/" TargetMode="External"/><Relationship Id="rId85" Type="http://schemas.openxmlformats.org/officeDocument/2006/relationships/hyperlink" Target="http://viki.rdf.ru/" TargetMode="External"/><Relationship Id="rId93" Type="http://schemas.openxmlformats.org/officeDocument/2006/relationships/hyperlink" Target="http://pedsovet.su/" TargetMode="External"/><Relationship Id="rId98" Type="http://schemas.openxmlformats.org/officeDocument/2006/relationships/hyperlink" Target="http://baby.com.ua/" TargetMode="External"/><Relationship Id="rId121" Type="http://schemas.openxmlformats.org/officeDocument/2006/relationships/hyperlink" Target="http://window.edu.ru/" TargetMode="External"/><Relationship Id="rId3" Type="http://schemas.openxmlformats.org/officeDocument/2006/relationships/settings" Target="settings.xml"/><Relationship Id="rId12" Type="http://schemas.openxmlformats.org/officeDocument/2006/relationships/hyperlink" Target="http://www.uchportal.ru/" TargetMode="External"/><Relationship Id="rId17" Type="http://schemas.openxmlformats.org/officeDocument/2006/relationships/hyperlink" Target="http://www.mat-reshka.com/" TargetMode="External"/><Relationship Id="rId25" Type="http://schemas.openxmlformats.org/officeDocument/2006/relationships/hyperlink" Target="http://avtatuzova.ru/" TargetMode="External"/><Relationship Id="rId33" Type="http://schemas.openxmlformats.org/officeDocument/2006/relationships/footer" Target="footer3.xml"/><Relationship Id="rId38" Type="http://schemas.openxmlformats.org/officeDocument/2006/relationships/hyperlink" Target="http://konkurs-kenguru.ru/" TargetMode="External"/><Relationship Id="rId46" Type="http://schemas.openxmlformats.org/officeDocument/2006/relationships/hyperlink" Target="http://school-collection.edu.ru/" TargetMode="External"/><Relationship Id="rId59" Type="http://schemas.openxmlformats.org/officeDocument/2006/relationships/hyperlink" Target="http://numi.ru/3130" TargetMode="External"/><Relationship Id="rId67" Type="http://schemas.openxmlformats.org/officeDocument/2006/relationships/hyperlink" Target="http://www.openworld.ru/" TargetMode="External"/><Relationship Id="rId103" Type="http://schemas.openxmlformats.org/officeDocument/2006/relationships/hyperlink" Target="http://www.edu.rin.ru/" TargetMode="External"/><Relationship Id="rId108" Type="http://schemas.openxmlformats.org/officeDocument/2006/relationships/hyperlink" Target="http://school-collection.edu.ru/" TargetMode="External"/><Relationship Id="rId116" Type="http://schemas.openxmlformats.org/officeDocument/2006/relationships/hyperlink" Target="http://nsc.1september.ru/" TargetMode="External"/><Relationship Id="rId124" Type="http://schemas.openxmlformats.org/officeDocument/2006/relationships/hyperlink" Target="http://www.metodkabinet.eu/" TargetMode="External"/><Relationship Id="rId129" Type="http://schemas.openxmlformats.org/officeDocument/2006/relationships/hyperlink" Target="http://www.proshkolu.ru/" TargetMode="External"/><Relationship Id="rId137" Type="http://schemas.openxmlformats.org/officeDocument/2006/relationships/theme" Target="theme/theme1.xml"/><Relationship Id="rId20" Type="http://schemas.openxmlformats.org/officeDocument/2006/relationships/hyperlink" Target="http://viki.rdf.ru/" TargetMode="External"/><Relationship Id="rId41" Type="http://schemas.openxmlformats.org/officeDocument/2006/relationships/hyperlink" Target="http://clow.ru/" TargetMode="External"/><Relationship Id="rId54" Type="http://schemas.openxmlformats.org/officeDocument/2006/relationships/hyperlink" Target="http://www.nachalka.com/photo" TargetMode="External"/><Relationship Id="rId62" Type="http://schemas.openxmlformats.org/officeDocument/2006/relationships/hyperlink" Target="http://musabiqe.edu.az/" TargetMode="External"/><Relationship Id="rId70" Type="http://schemas.openxmlformats.org/officeDocument/2006/relationships/hyperlink" Target="http://konkurs-kenguru.ru/" TargetMode="External"/><Relationship Id="rId75" Type="http://schemas.openxmlformats.org/officeDocument/2006/relationships/hyperlink" Target="http://school-collection.edu.ru/" TargetMode="External"/><Relationship Id="rId83" Type="http://schemas.openxmlformats.org/officeDocument/2006/relationships/hyperlink" Target="http://www.solnet.ee/" TargetMode="External"/><Relationship Id="rId88" Type="http://schemas.openxmlformats.org/officeDocument/2006/relationships/hyperlink" Target="http://www.mobintech.ru/" TargetMode="External"/><Relationship Id="rId91" Type="http://schemas.openxmlformats.org/officeDocument/2006/relationships/hyperlink" Target="http://numi.ru/3130" TargetMode="External"/><Relationship Id="rId96" Type="http://schemas.openxmlformats.org/officeDocument/2006/relationships/hyperlink" Target="http://trudovik.ucoz.ua/" TargetMode="External"/><Relationship Id="rId111" Type="http://schemas.openxmlformats.org/officeDocument/2006/relationships/hyperlink" Target="http://nachalka.info/" TargetMode="External"/><Relationship Id="rId132" Type="http://schemas.openxmlformats.org/officeDocument/2006/relationships/hyperlink" Target="http://suhin.narod.ru/" TargetMode="External"/><Relationship Id="rId1" Type="http://schemas.openxmlformats.org/officeDocument/2006/relationships/numbering" Target="numbering.xml"/><Relationship Id="rId6" Type="http://schemas.openxmlformats.org/officeDocument/2006/relationships/footer" Target="footer2.xml"/><Relationship Id="rId15" Type="http://schemas.openxmlformats.org/officeDocument/2006/relationships/hyperlink" Target="http://www.openclass.ru/" TargetMode="External"/><Relationship Id="rId23" Type="http://schemas.openxmlformats.org/officeDocument/2006/relationships/hyperlink" Target="http://www.mobintech.ru/" TargetMode="External"/><Relationship Id="rId28" Type="http://schemas.openxmlformats.org/officeDocument/2006/relationships/hyperlink" Target="http://pedsovet.su/" TargetMode="External"/><Relationship Id="rId36" Type="http://schemas.openxmlformats.org/officeDocument/2006/relationships/hyperlink" Target="http://suhin.narod.ru/" TargetMode="External"/><Relationship Id="rId49" Type="http://schemas.openxmlformats.org/officeDocument/2006/relationships/hyperlink" Target="http://www.zavuch.info/" TargetMode="External"/><Relationship Id="rId57" Type="http://schemas.openxmlformats.org/officeDocument/2006/relationships/hyperlink" Target="http://window.edu.ru/" TargetMode="External"/><Relationship Id="rId106" Type="http://schemas.openxmlformats.org/officeDocument/2006/relationships/hyperlink" Target="http://www.n-shkola.ru/" TargetMode="External"/><Relationship Id="rId114" Type="http://schemas.openxmlformats.org/officeDocument/2006/relationships/hyperlink" Target="http://www.mat-reshka.com/" TargetMode="External"/><Relationship Id="rId119" Type="http://schemas.openxmlformats.org/officeDocument/2006/relationships/hyperlink" Target="http://eor-np.ru/" TargetMode="External"/><Relationship Id="rId127" Type="http://schemas.openxmlformats.org/officeDocument/2006/relationships/hyperlink" Target="http://www.4stupeni.ru/" TargetMode="External"/><Relationship Id="rId10" Type="http://schemas.openxmlformats.org/officeDocument/2006/relationships/hyperlink" Target="http://school-collection.edu.ru/" TargetMode="External"/><Relationship Id="rId31" Type="http://schemas.openxmlformats.org/officeDocument/2006/relationships/hyperlink" Target="http://trudovik.ucoz.ua/" TargetMode="External"/><Relationship Id="rId44" Type="http://schemas.openxmlformats.org/officeDocument/2006/relationships/hyperlink" Target="http://school-collection.edu.ru/" TargetMode="External"/><Relationship Id="rId52" Type="http://schemas.openxmlformats.org/officeDocument/2006/relationships/hyperlink" Target="http://nsc.1september.ru/" TargetMode="External"/><Relationship Id="rId60" Type="http://schemas.openxmlformats.org/officeDocument/2006/relationships/hyperlink" Target="http://www.metodkabinet.eu/" TargetMode="External"/><Relationship Id="rId65" Type="http://schemas.openxmlformats.org/officeDocument/2006/relationships/hyperlink" Target="http://www.proshkolu.ru/" TargetMode="External"/><Relationship Id="rId73" Type="http://schemas.openxmlformats.org/officeDocument/2006/relationships/hyperlink" Target="http://clow.ru/" TargetMode="External"/><Relationship Id="rId78" Type="http://schemas.openxmlformats.org/officeDocument/2006/relationships/hyperlink" Target="http://school-collection.edu.ru/" TargetMode="External"/><Relationship Id="rId81" Type="http://schemas.openxmlformats.org/officeDocument/2006/relationships/hyperlink" Target="http://www.zavuch.info/" TargetMode="External"/><Relationship Id="rId86" Type="http://schemas.openxmlformats.org/officeDocument/2006/relationships/hyperlink" Target="http://www.nachalka.com/photo" TargetMode="External"/><Relationship Id="rId94" Type="http://schemas.openxmlformats.org/officeDocument/2006/relationships/hyperlink" Target="http://musabiqe.edu.az/" TargetMode="External"/><Relationship Id="rId99" Type="http://schemas.openxmlformats.org/officeDocument/2006/relationships/hyperlink" Target="http://www.openworld.ru/" TargetMode="External"/><Relationship Id="rId101" Type="http://schemas.openxmlformats.org/officeDocument/2006/relationships/hyperlink" Target="http://www.advise.ru/" TargetMode="External"/><Relationship Id="rId122" Type="http://schemas.openxmlformats.org/officeDocument/2006/relationships/hyperlink" Target="http://avtatuzova.ru/" TargetMode="External"/><Relationship Id="rId130" Type="http://schemas.openxmlformats.org/officeDocument/2006/relationships/hyperlink" Target="http://baby.com.ua/" TargetMode="External"/><Relationship Id="rId135" Type="http://schemas.openxmlformats.org/officeDocument/2006/relationships/hyperlink" Target="http://www.edu.rin.ru/" TargetMode="External"/><Relationship Id="rId4" Type="http://schemas.openxmlformats.org/officeDocument/2006/relationships/webSettings" Target="webSettings.xml"/><Relationship Id="rId9" Type="http://schemas.openxmlformats.org/officeDocument/2006/relationships/hyperlink" Target="http://www.n-shkola.ru/" TargetMode="External"/><Relationship Id="rId13" Type="http://schemas.openxmlformats.org/officeDocument/2006/relationships/hyperlink" Target="http://school-collection.edu.ru/" TargetMode="External"/><Relationship Id="rId18" Type="http://schemas.openxmlformats.org/officeDocument/2006/relationships/hyperlink" Target="http://www.solnet.ee/" TargetMode="External"/><Relationship Id="rId39" Type="http://schemas.openxmlformats.org/officeDocument/2006/relationships/hyperlink" Target="http://www.edu.rin.ru/" TargetMode="External"/><Relationship Id="rId109" Type="http://schemas.openxmlformats.org/officeDocument/2006/relationships/hyperlink" Target="http://www.uchportal.ru/" TargetMode="External"/><Relationship Id="rId34" Type="http://schemas.openxmlformats.org/officeDocument/2006/relationships/hyperlink" Target="http://baby.com.ua/" TargetMode="External"/><Relationship Id="rId50" Type="http://schemas.openxmlformats.org/officeDocument/2006/relationships/hyperlink" Target="http://www.mat-reshka.com/" TargetMode="External"/><Relationship Id="rId55" Type="http://schemas.openxmlformats.org/officeDocument/2006/relationships/hyperlink" Target="http://eor-np.ru/" TargetMode="External"/><Relationship Id="rId76" Type="http://schemas.openxmlformats.org/officeDocument/2006/relationships/hyperlink" Target="http://school-collection.edu.ru/" TargetMode="External"/><Relationship Id="rId97" Type="http://schemas.openxmlformats.org/officeDocument/2006/relationships/hyperlink" Target="http://www.proshkolu.ru/" TargetMode="External"/><Relationship Id="rId104" Type="http://schemas.openxmlformats.org/officeDocument/2006/relationships/hyperlink" Target="http://elementy.ru/email" TargetMode="External"/><Relationship Id="rId120" Type="http://schemas.openxmlformats.org/officeDocument/2006/relationships/hyperlink" Target="http://www.mobintech.ru/" TargetMode="External"/><Relationship Id="rId125" Type="http://schemas.openxmlformats.org/officeDocument/2006/relationships/hyperlink" Target="http://pedsovet.su/" TargetMode="External"/><Relationship Id="rId7" Type="http://schemas.openxmlformats.org/officeDocument/2006/relationships/hyperlink" Target="http://elementy.ru/email" TargetMode="External"/><Relationship Id="rId71" Type="http://schemas.openxmlformats.org/officeDocument/2006/relationships/hyperlink" Target="http://www.edu.rin.ru/" TargetMode="External"/><Relationship Id="rId92" Type="http://schemas.openxmlformats.org/officeDocument/2006/relationships/hyperlink" Target="http://www.metodkabinet.eu/" TargetMode="External"/><Relationship Id="rId2" Type="http://schemas.openxmlformats.org/officeDocument/2006/relationships/styles" Target="styles.xml"/><Relationship Id="rId29" Type="http://schemas.openxmlformats.org/officeDocument/2006/relationships/hyperlink" Target="http://musabiqe.edu.az/" TargetMode="External"/><Relationship Id="rId24" Type="http://schemas.openxmlformats.org/officeDocument/2006/relationships/hyperlink" Target="http://window.edu.ru/" TargetMode="External"/><Relationship Id="rId40" Type="http://schemas.openxmlformats.org/officeDocument/2006/relationships/hyperlink" Target="http://elementy.ru/email" TargetMode="External"/><Relationship Id="rId45" Type="http://schemas.openxmlformats.org/officeDocument/2006/relationships/hyperlink" Target="http://www.uchportal.ru/" TargetMode="External"/><Relationship Id="rId66" Type="http://schemas.openxmlformats.org/officeDocument/2006/relationships/hyperlink" Target="http://baby.com.ua/" TargetMode="External"/><Relationship Id="rId87" Type="http://schemas.openxmlformats.org/officeDocument/2006/relationships/hyperlink" Target="http://eor-np.ru/" TargetMode="External"/><Relationship Id="rId110" Type="http://schemas.openxmlformats.org/officeDocument/2006/relationships/hyperlink" Target="http://school-collection.edu.ru/" TargetMode="External"/><Relationship Id="rId115" Type="http://schemas.openxmlformats.org/officeDocument/2006/relationships/hyperlink" Target="http://www.solnet.ee/" TargetMode="External"/><Relationship Id="rId131" Type="http://schemas.openxmlformats.org/officeDocument/2006/relationships/hyperlink" Target="http://www.openworld.ru/" TargetMode="External"/><Relationship Id="rId136" Type="http://schemas.openxmlformats.org/officeDocument/2006/relationships/fontTable" Target="fontTable.xml"/><Relationship Id="rId61" Type="http://schemas.openxmlformats.org/officeDocument/2006/relationships/hyperlink" Target="http://pedsovet.su/" TargetMode="External"/><Relationship Id="rId82" Type="http://schemas.openxmlformats.org/officeDocument/2006/relationships/hyperlink" Target="http://www.mat-reshka.com/" TargetMode="External"/><Relationship Id="rId19" Type="http://schemas.openxmlformats.org/officeDocument/2006/relationships/hyperlink" Target="http://nsc.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15422</Words>
  <Characters>87906</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2023-03-30T22:34:00Z</dcterms:created>
  <dcterms:modified xsi:type="dcterms:W3CDTF">2023-03-30T22:35:00Z</dcterms:modified>
</cp:coreProperties>
</file>